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4104" w:rsidRPr="00365321" w:rsidRDefault="00C34104" w:rsidP="00C34104">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C34104" w:rsidRPr="00365321" w:rsidRDefault="00C34104" w:rsidP="00C34104">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C34104" w:rsidRPr="00365321" w:rsidRDefault="00C34104" w:rsidP="00C34104">
      <w:pPr>
        <w:spacing w:before="0" w:beforeAutospacing="0" w:after="0" w:afterAutospacing="0"/>
        <w:jc w:val="center"/>
        <w:rPr>
          <w:sz w:val="28"/>
          <w:szCs w:val="28"/>
        </w:rPr>
      </w:pPr>
      <w:r w:rsidRPr="00365321">
        <w:rPr>
          <w:b/>
          <w:sz w:val="28"/>
          <w:szCs w:val="28"/>
        </w:rPr>
        <w:t>(АНО ВО ОУЭП)</w:t>
      </w:r>
    </w:p>
    <w:p w:rsidR="00C34104" w:rsidRPr="00365321" w:rsidRDefault="00C34104" w:rsidP="00C34104">
      <w:pPr>
        <w:tabs>
          <w:tab w:val="left" w:pos="900"/>
          <w:tab w:val="left" w:pos="1080"/>
        </w:tabs>
        <w:suppressAutoHyphens/>
        <w:spacing w:before="0" w:beforeAutospacing="0" w:after="0" w:afterAutospacing="0"/>
        <w:ind w:firstLine="709"/>
        <w:jc w:val="both"/>
        <w:rPr>
          <w:b/>
          <w:sz w:val="20"/>
          <w:szCs w:val="20"/>
        </w:rPr>
      </w:pPr>
    </w:p>
    <w:p w:rsidR="00C34104" w:rsidRPr="00365321" w:rsidRDefault="00C34104" w:rsidP="00C34104">
      <w:pPr>
        <w:tabs>
          <w:tab w:val="left" w:pos="900"/>
          <w:tab w:val="left" w:pos="1080"/>
        </w:tabs>
        <w:suppressAutoHyphens/>
        <w:spacing w:before="0" w:beforeAutospacing="0" w:after="0" w:afterAutospacing="0"/>
        <w:ind w:firstLine="709"/>
        <w:jc w:val="both"/>
        <w:rPr>
          <w:b/>
          <w:sz w:val="20"/>
          <w:szCs w:val="20"/>
        </w:rPr>
      </w:pPr>
    </w:p>
    <w:p w:rsidR="00C34104" w:rsidRPr="00365321" w:rsidRDefault="00C34104" w:rsidP="00C34104">
      <w:pPr>
        <w:tabs>
          <w:tab w:val="left" w:pos="900"/>
          <w:tab w:val="left" w:pos="1080"/>
        </w:tabs>
        <w:suppressAutoHyphens/>
        <w:spacing w:before="0" w:beforeAutospacing="0" w:after="0" w:afterAutospacing="0"/>
        <w:ind w:firstLine="709"/>
        <w:jc w:val="both"/>
        <w:rPr>
          <w:b/>
          <w:sz w:val="20"/>
          <w:szCs w:val="20"/>
        </w:rPr>
      </w:pPr>
    </w:p>
    <w:p w:rsidR="00C34104" w:rsidRPr="00365321" w:rsidRDefault="00C34104" w:rsidP="00C34104">
      <w:pPr>
        <w:tabs>
          <w:tab w:val="left" w:pos="900"/>
          <w:tab w:val="left" w:pos="1080"/>
        </w:tabs>
        <w:suppressAutoHyphens/>
        <w:spacing w:before="0" w:beforeAutospacing="0" w:after="0" w:afterAutospacing="0"/>
        <w:ind w:firstLine="709"/>
        <w:jc w:val="both"/>
        <w:rPr>
          <w:b/>
          <w:sz w:val="20"/>
          <w:szCs w:val="20"/>
        </w:rPr>
      </w:pPr>
    </w:p>
    <w:p w:rsidR="00C34104" w:rsidRPr="000C11EC" w:rsidRDefault="00C34104" w:rsidP="00C34104">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C34104" w:rsidRPr="000C11EC" w:rsidRDefault="00C34104" w:rsidP="00C34104">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C34104" w:rsidRPr="000C11EC" w:rsidRDefault="00C34104" w:rsidP="00C34104">
      <w:pPr>
        <w:tabs>
          <w:tab w:val="left" w:pos="900"/>
          <w:tab w:val="left" w:pos="1080"/>
        </w:tabs>
        <w:suppressAutoHyphens/>
        <w:spacing w:before="0" w:beforeAutospacing="0" w:after="0" w:afterAutospacing="0"/>
        <w:ind w:firstLine="709"/>
        <w:jc w:val="right"/>
        <w:rPr>
          <w:sz w:val="20"/>
          <w:szCs w:val="20"/>
        </w:rPr>
      </w:pPr>
    </w:p>
    <w:p w:rsidR="00C34104" w:rsidRPr="000C11EC" w:rsidRDefault="00C34104" w:rsidP="00C34104">
      <w:pPr>
        <w:tabs>
          <w:tab w:val="left" w:pos="900"/>
          <w:tab w:val="left" w:pos="1080"/>
        </w:tabs>
        <w:suppressAutoHyphens/>
        <w:spacing w:before="0" w:beforeAutospacing="0" w:after="0" w:afterAutospacing="0"/>
        <w:ind w:firstLine="709"/>
        <w:jc w:val="right"/>
        <w:rPr>
          <w:sz w:val="20"/>
          <w:szCs w:val="20"/>
        </w:rPr>
      </w:pPr>
      <w:r w:rsidRPr="000C11EC">
        <w:rPr>
          <w:noProof/>
          <w:sz w:val="20"/>
          <w:szCs w:val="20"/>
        </w:rPr>
        <w:drawing>
          <wp:inline distT="0" distB="0" distL="0" distR="0" wp14:anchorId="7D0513CF" wp14:editId="46D5DBB1">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C34104" w:rsidRPr="000C11EC" w:rsidRDefault="00C34104" w:rsidP="00C34104">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C34104" w:rsidRPr="000C11EC" w:rsidRDefault="00C34104" w:rsidP="00C34104">
      <w:pPr>
        <w:tabs>
          <w:tab w:val="left" w:pos="900"/>
          <w:tab w:val="left" w:pos="1080"/>
        </w:tabs>
        <w:suppressAutoHyphens/>
        <w:spacing w:before="0" w:beforeAutospacing="0" w:after="0" w:afterAutospacing="0"/>
        <w:ind w:firstLine="709"/>
        <w:jc w:val="right"/>
        <w:rPr>
          <w:sz w:val="20"/>
          <w:szCs w:val="20"/>
        </w:rPr>
      </w:pPr>
    </w:p>
    <w:p w:rsidR="00C34104" w:rsidRPr="000C11EC" w:rsidRDefault="00C34104" w:rsidP="00C34104">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C34104" w:rsidRPr="000C11EC" w:rsidRDefault="00C34104" w:rsidP="00C34104">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3146D7" w:rsidRPr="00357E6F" w:rsidRDefault="003146D7" w:rsidP="003146D7">
      <w:pPr>
        <w:tabs>
          <w:tab w:val="left" w:pos="900"/>
          <w:tab w:val="left" w:pos="1080"/>
        </w:tabs>
        <w:suppressAutoHyphens/>
        <w:spacing w:before="0" w:beforeAutospacing="0" w:after="0" w:afterAutospacing="0"/>
        <w:ind w:firstLine="709"/>
        <w:jc w:val="right"/>
        <w:rPr>
          <w:sz w:val="20"/>
          <w:szCs w:val="20"/>
        </w:rPr>
      </w:pPr>
    </w:p>
    <w:p w:rsidR="003146D7" w:rsidRPr="00357E6F" w:rsidRDefault="003146D7" w:rsidP="003146D7">
      <w:pPr>
        <w:tabs>
          <w:tab w:val="left" w:pos="900"/>
          <w:tab w:val="left" w:pos="1080"/>
        </w:tabs>
        <w:suppressAutoHyphens/>
        <w:spacing w:before="0" w:beforeAutospacing="0" w:after="0" w:afterAutospacing="0"/>
        <w:ind w:firstLine="709"/>
        <w:jc w:val="right"/>
        <w:rPr>
          <w:sz w:val="20"/>
          <w:szCs w:val="20"/>
        </w:rPr>
      </w:pPr>
    </w:p>
    <w:p w:rsidR="003146D7" w:rsidRPr="00357E6F" w:rsidRDefault="003146D7" w:rsidP="003146D7">
      <w:pPr>
        <w:tabs>
          <w:tab w:val="left" w:pos="900"/>
          <w:tab w:val="left" w:pos="1080"/>
        </w:tabs>
        <w:suppressAutoHyphens/>
        <w:spacing w:before="0" w:beforeAutospacing="0" w:after="0" w:afterAutospacing="0"/>
        <w:ind w:firstLine="709"/>
        <w:jc w:val="right"/>
        <w:rPr>
          <w:sz w:val="20"/>
          <w:szCs w:val="20"/>
        </w:rPr>
      </w:pPr>
    </w:p>
    <w:p w:rsidR="003146D7" w:rsidRPr="00357E6F" w:rsidRDefault="003146D7" w:rsidP="003146D7">
      <w:pPr>
        <w:tabs>
          <w:tab w:val="left" w:pos="900"/>
          <w:tab w:val="left" w:pos="1080"/>
        </w:tabs>
        <w:suppressAutoHyphens/>
        <w:spacing w:before="0" w:beforeAutospacing="0" w:after="0" w:afterAutospacing="0"/>
        <w:ind w:firstLine="709"/>
        <w:jc w:val="center"/>
        <w:rPr>
          <w:sz w:val="20"/>
          <w:szCs w:val="20"/>
        </w:rPr>
      </w:pPr>
    </w:p>
    <w:p w:rsidR="003146D7" w:rsidRPr="00357E6F" w:rsidRDefault="003146D7" w:rsidP="003146D7">
      <w:pPr>
        <w:tabs>
          <w:tab w:val="left" w:pos="900"/>
          <w:tab w:val="left" w:pos="1080"/>
        </w:tabs>
        <w:suppressAutoHyphens/>
        <w:spacing w:before="0" w:beforeAutospacing="0" w:after="0" w:afterAutospacing="0"/>
        <w:ind w:firstLine="709"/>
        <w:jc w:val="center"/>
        <w:rPr>
          <w:b/>
        </w:rPr>
      </w:pPr>
      <w:r w:rsidRPr="00357E6F">
        <w:rPr>
          <w:b/>
        </w:rPr>
        <w:t>РАБОЧАЯ ПРОГРАММА</w:t>
      </w:r>
    </w:p>
    <w:p w:rsidR="003146D7" w:rsidRPr="00357E6F" w:rsidRDefault="003146D7" w:rsidP="003146D7">
      <w:pPr>
        <w:tabs>
          <w:tab w:val="left" w:pos="900"/>
          <w:tab w:val="left" w:pos="1080"/>
        </w:tabs>
        <w:suppressAutoHyphens/>
        <w:spacing w:before="0" w:beforeAutospacing="0" w:after="0" w:afterAutospacing="0"/>
        <w:ind w:firstLine="709"/>
        <w:jc w:val="center"/>
        <w:rPr>
          <w:b/>
        </w:rPr>
      </w:pPr>
    </w:p>
    <w:p w:rsidR="003146D7" w:rsidRPr="00357E6F" w:rsidRDefault="003146D7" w:rsidP="003146D7">
      <w:pPr>
        <w:spacing w:before="0" w:beforeAutospacing="0" w:after="0" w:afterAutospacing="0"/>
        <w:jc w:val="center"/>
        <w:rPr>
          <w:rFonts w:ascii="Tahoma" w:hAnsi="Tahoma" w:cs="Tahoma"/>
          <w:b/>
          <w:bCs/>
          <w:sz w:val="16"/>
          <w:szCs w:val="16"/>
        </w:rPr>
      </w:pPr>
      <w:r w:rsidRPr="00357E6F">
        <w:t xml:space="preserve">Б1.О.27 </w:t>
      </w:r>
      <w:r w:rsidRPr="00357E6F">
        <w:rPr>
          <w:b/>
        </w:rPr>
        <w:t>Введение в информационные технологии</w:t>
      </w:r>
    </w:p>
    <w:p w:rsidR="003146D7" w:rsidRPr="00357E6F" w:rsidRDefault="003146D7" w:rsidP="003146D7">
      <w:pPr>
        <w:tabs>
          <w:tab w:val="left" w:pos="900"/>
          <w:tab w:val="left" w:pos="1080"/>
        </w:tabs>
        <w:suppressAutoHyphens/>
        <w:spacing w:before="0" w:beforeAutospacing="0" w:after="0" w:afterAutospacing="0"/>
        <w:ind w:firstLine="709"/>
        <w:jc w:val="center"/>
        <w:rPr>
          <w:b/>
        </w:rPr>
      </w:pPr>
    </w:p>
    <w:p w:rsidR="003146D7" w:rsidRPr="00357E6F" w:rsidRDefault="003146D7" w:rsidP="003146D7">
      <w:pPr>
        <w:tabs>
          <w:tab w:val="left" w:pos="900"/>
          <w:tab w:val="left" w:pos="1080"/>
        </w:tabs>
        <w:suppressAutoHyphens/>
        <w:spacing w:before="0" w:beforeAutospacing="0" w:after="0" w:afterAutospacing="0"/>
        <w:ind w:firstLine="709"/>
        <w:jc w:val="center"/>
        <w:rPr>
          <w:b/>
        </w:rPr>
      </w:pPr>
      <w:r w:rsidRPr="00357E6F">
        <w:rPr>
          <w:b/>
        </w:rPr>
        <w:t>по дисциплине</w:t>
      </w:r>
    </w:p>
    <w:p w:rsidR="003146D7" w:rsidRPr="00357E6F" w:rsidRDefault="003146D7" w:rsidP="003146D7">
      <w:pPr>
        <w:tabs>
          <w:tab w:val="left" w:pos="900"/>
          <w:tab w:val="left" w:pos="1080"/>
        </w:tabs>
        <w:suppressAutoHyphens/>
        <w:spacing w:before="0" w:beforeAutospacing="0" w:after="0" w:afterAutospacing="0"/>
        <w:ind w:firstLine="709"/>
        <w:jc w:val="center"/>
        <w:rPr>
          <w:b/>
        </w:rPr>
      </w:pPr>
    </w:p>
    <w:p w:rsidR="003146D7" w:rsidRPr="00357E6F" w:rsidRDefault="003146D7" w:rsidP="003146D7">
      <w:pPr>
        <w:tabs>
          <w:tab w:val="left" w:pos="900"/>
          <w:tab w:val="left" w:pos="1080"/>
        </w:tabs>
        <w:suppressAutoHyphens/>
        <w:spacing w:before="0" w:beforeAutospacing="0" w:after="0" w:afterAutospacing="0"/>
        <w:ind w:firstLine="709"/>
        <w:jc w:val="center"/>
      </w:pPr>
      <w:r w:rsidRPr="00357E6F">
        <w:t>Наименование дисциплины Б1.О.27.02 «Специализированные пакеты профессиональной деятельности»</w:t>
      </w:r>
    </w:p>
    <w:p w:rsidR="003146D7" w:rsidRPr="00357E6F" w:rsidRDefault="003146D7" w:rsidP="003146D7">
      <w:pPr>
        <w:tabs>
          <w:tab w:val="left" w:pos="900"/>
          <w:tab w:val="left" w:pos="1080"/>
        </w:tabs>
        <w:suppressAutoHyphens/>
        <w:spacing w:before="0" w:beforeAutospacing="0" w:after="0" w:afterAutospacing="0"/>
        <w:ind w:firstLine="709"/>
        <w:jc w:val="center"/>
      </w:pPr>
      <w:r>
        <w:t xml:space="preserve">Образовательная программа </w:t>
      </w:r>
      <w:r w:rsidRPr="00357E6F">
        <w:t>направления подготовки 40.03.01 «Юриспруденция» направленность (профиль): «Гражданско-правовая»</w:t>
      </w:r>
    </w:p>
    <w:p w:rsidR="003146D7" w:rsidRPr="00357E6F" w:rsidRDefault="003146D7" w:rsidP="003146D7">
      <w:pPr>
        <w:tabs>
          <w:tab w:val="left" w:pos="900"/>
          <w:tab w:val="left" w:pos="1080"/>
        </w:tabs>
        <w:suppressAutoHyphens/>
        <w:spacing w:before="0" w:beforeAutospacing="0" w:after="0" w:afterAutospacing="0"/>
        <w:ind w:firstLine="709"/>
        <w:jc w:val="center"/>
        <w:rPr>
          <w:b/>
        </w:rPr>
      </w:pPr>
    </w:p>
    <w:p w:rsidR="003146D7" w:rsidRPr="00357E6F" w:rsidRDefault="003146D7" w:rsidP="003146D7">
      <w:pPr>
        <w:tabs>
          <w:tab w:val="left" w:pos="900"/>
          <w:tab w:val="left" w:pos="1080"/>
        </w:tabs>
        <w:suppressAutoHyphens/>
        <w:spacing w:before="0" w:beforeAutospacing="0" w:after="0" w:afterAutospacing="0"/>
        <w:ind w:firstLine="709"/>
        <w:jc w:val="right"/>
        <w:rPr>
          <w:sz w:val="20"/>
          <w:szCs w:val="20"/>
        </w:rPr>
      </w:pPr>
    </w:p>
    <w:p w:rsidR="003146D7" w:rsidRPr="00357E6F" w:rsidRDefault="003146D7" w:rsidP="003146D7">
      <w:pPr>
        <w:tabs>
          <w:tab w:val="left" w:pos="900"/>
          <w:tab w:val="left" w:pos="1080"/>
        </w:tabs>
        <w:suppressAutoHyphens/>
        <w:spacing w:before="0" w:beforeAutospacing="0" w:after="0" w:afterAutospacing="0"/>
        <w:ind w:firstLine="709"/>
        <w:jc w:val="right"/>
        <w:rPr>
          <w:sz w:val="20"/>
          <w:szCs w:val="20"/>
        </w:rPr>
      </w:pPr>
    </w:p>
    <w:p w:rsidR="003146D7" w:rsidRPr="00357E6F" w:rsidRDefault="003146D7" w:rsidP="003146D7">
      <w:pPr>
        <w:tabs>
          <w:tab w:val="left" w:pos="900"/>
          <w:tab w:val="left" w:pos="1080"/>
        </w:tabs>
        <w:suppressAutoHyphens/>
        <w:spacing w:before="0" w:beforeAutospacing="0" w:after="0" w:afterAutospacing="0"/>
        <w:ind w:firstLine="709"/>
        <w:jc w:val="right"/>
        <w:rPr>
          <w:sz w:val="20"/>
          <w:szCs w:val="20"/>
        </w:rPr>
      </w:pPr>
    </w:p>
    <w:p w:rsidR="003146D7" w:rsidRPr="00357E6F" w:rsidRDefault="003146D7" w:rsidP="003146D7">
      <w:pPr>
        <w:tabs>
          <w:tab w:val="left" w:pos="900"/>
          <w:tab w:val="left" w:pos="1080"/>
        </w:tabs>
        <w:suppressAutoHyphens/>
        <w:spacing w:before="0" w:beforeAutospacing="0" w:after="0" w:afterAutospacing="0"/>
        <w:ind w:firstLine="709"/>
        <w:jc w:val="right"/>
        <w:rPr>
          <w:sz w:val="20"/>
          <w:szCs w:val="20"/>
        </w:rPr>
      </w:pPr>
    </w:p>
    <w:p w:rsidR="003146D7" w:rsidRPr="00357E6F" w:rsidRDefault="003146D7" w:rsidP="003146D7">
      <w:pPr>
        <w:tabs>
          <w:tab w:val="left" w:pos="900"/>
          <w:tab w:val="left" w:pos="1080"/>
        </w:tabs>
        <w:suppressAutoHyphens/>
        <w:spacing w:before="0" w:beforeAutospacing="0" w:after="0" w:afterAutospacing="0"/>
        <w:ind w:firstLine="709"/>
        <w:jc w:val="right"/>
        <w:rPr>
          <w:sz w:val="20"/>
          <w:szCs w:val="20"/>
        </w:rPr>
      </w:pPr>
    </w:p>
    <w:p w:rsidR="003146D7" w:rsidRPr="00357E6F" w:rsidRDefault="003146D7" w:rsidP="003146D7">
      <w:pPr>
        <w:tabs>
          <w:tab w:val="left" w:pos="900"/>
          <w:tab w:val="left" w:pos="1080"/>
        </w:tabs>
        <w:suppressAutoHyphens/>
        <w:spacing w:before="0" w:beforeAutospacing="0" w:after="0" w:afterAutospacing="0"/>
        <w:ind w:firstLine="709"/>
        <w:jc w:val="right"/>
        <w:rPr>
          <w:sz w:val="20"/>
          <w:szCs w:val="20"/>
        </w:rPr>
      </w:pPr>
    </w:p>
    <w:p w:rsidR="003146D7" w:rsidRPr="00357E6F" w:rsidRDefault="003146D7" w:rsidP="003146D7">
      <w:pPr>
        <w:tabs>
          <w:tab w:val="left" w:pos="900"/>
          <w:tab w:val="left" w:pos="1080"/>
        </w:tabs>
        <w:suppressAutoHyphens/>
        <w:spacing w:before="0" w:beforeAutospacing="0" w:after="0" w:afterAutospacing="0"/>
        <w:ind w:firstLine="709"/>
        <w:jc w:val="right"/>
        <w:rPr>
          <w:sz w:val="20"/>
          <w:szCs w:val="20"/>
        </w:rPr>
      </w:pPr>
    </w:p>
    <w:p w:rsidR="003146D7" w:rsidRPr="00357E6F" w:rsidRDefault="003146D7" w:rsidP="003146D7">
      <w:pPr>
        <w:tabs>
          <w:tab w:val="left" w:pos="900"/>
          <w:tab w:val="left" w:pos="1080"/>
        </w:tabs>
        <w:suppressAutoHyphens/>
        <w:spacing w:before="0" w:beforeAutospacing="0" w:after="0" w:afterAutospacing="0"/>
        <w:ind w:firstLine="709"/>
        <w:rPr>
          <w:sz w:val="20"/>
          <w:szCs w:val="20"/>
        </w:rPr>
      </w:pPr>
    </w:p>
    <w:p w:rsidR="003146D7" w:rsidRPr="00357E6F" w:rsidRDefault="003146D7" w:rsidP="003146D7">
      <w:pPr>
        <w:tabs>
          <w:tab w:val="left" w:pos="900"/>
          <w:tab w:val="left" w:pos="1080"/>
        </w:tabs>
        <w:suppressAutoHyphens/>
        <w:spacing w:before="0" w:beforeAutospacing="0" w:after="0" w:afterAutospacing="0"/>
        <w:ind w:firstLine="709"/>
        <w:rPr>
          <w:sz w:val="20"/>
          <w:szCs w:val="20"/>
        </w:rPr>
      </w:pPr>
    </w:p>
    <w:p w:rsidR="003146D7" w:rsidRPr="00357E6F" w:rsidRDefault="003146D7" w:rsidP="003146D7">
      <w:pPr>
        <w:tabs>
          <w:tab w:val="left" w:pos="900"/>
          <w:tab w:val="left" w:pos="1080"/>
        </w:tabs>
        <w:suppressAutoHyphens/>
        <w:spacing w:before="0" w:beforeAutospacing="0" w:after="0" w:afterAutospacing="0"/>
        <w:ind w:firstLine="709"/>
      </w:pPr>
    </w:p>
    <w:p w:rsidR="003146D7" w:rsidRPr="00357E6F" w:rsidRDefault="003146D7" w:rsidP="003146D7">
      <w:pPr>
        <w:tabs>
          <w:tab w:val="left" w:pos="900"/>
          <w:tab w:val="left" w:pos="1080"/>
        </w:tabs>
        <w:suppressAutoHyphens/>
        <w:spacing w:before="0" w:beforeAutospacing="0" w:after="0" w:afterAutospacing="0"/>
        <w:rPr>
          <w:u w:val="single"/>
        </w:rPr>
      </w:pPr>
      <w:r>
        <w:t xml:space="preserve">Квалификация </w:t>
      </w:r>
      <w:r w:rsidRPr="00357E6F">
        <w:t xml:space="preserve">- </w:t>
      </w:r>
      <w:r w:rsidRPr="00D60C5D">
        <w:t>бакалавр</w:t>
      </w:r>
    </w:p>
    <w:p w:rsidR="003146D7" w:rsidRPr="00357E6F" w:rsidRDefault="003146D7" w:rsidP="003146D7">
      <w:pPr>
        <w:tabs>
          <w:tab w:val="left" w:pos="900"/>
          <w:tab w:val="left" w:pos="1080"/>
        </w:tabs>
        <w:suppressAutoHyphens/>
        <w:spacing w:before="0" w:beforeAutospacing="0" w:after="0" w:afterAutospacing="0"/>
        <w:ind w:firstLine="709"/>
        <w:rPr>
          <w:sz w:val="20"/>
          <w:szCs w:val="20"/>
          <w:u w:val="single"/>
        </w:rPr>
      </w:pPr>
    </w:p>
    <w:p w:rsidR="003146D7" w:rsidRPr="00357E6F" w:rsidRDefault="003146D7" w:rsidP="003146D7">
      <w:pPr>
        <w:tabs>
          <w:tab w:val="left" w:pos="900"/>
          <w:tab w:val="left" w:pos="1080"/>
        </w:tabs>
        <w:suppressAutoHyphens/>
        <w:spacing w:before="0" w:beforeAutospacing="0" w:after="0" w:afterAutospacing="0"/>
        <w:ind w:firstLine="709"/>
        <w:rPr>
          <w:sz w:val="20"/>
          <w:szCs w:val="20"/>
          <w:u w:val="single"/>
        </w:rPr>
      </w:pPr>
    </w:p>
    <w:p w:rsidR="003146D7" w:rsidRPr="00357E6F" w:rsidRDefault="003146D7" w:rsidP="003146D7">
      <w:pPr>
        <w:tabs>
          <w:tab w:val="left" w:pos="900"/>
          <w:tab w:val="left" w:pos="1080"/>
        </w:tabs>
        <w:suppressAutoHyphens/>
        <w:spacing w:before="0" w:beforeAutospacing="0" w:after="0" w:afterAutospacing="0"/>
        <w:rPr>
          <w:sz w:val="20"/>
          <w:szCs w:val="20"/>
        </w:rPr>
      </w:pPr>
      <w:r w:rsidRPr="00357E6F">
        <w:rPr>
          <w:b/>
          <w:sz w:val="20"/>
          <w:szCs w:val="20"/>
        </w:rPr>
        <w:t>Разработчик</w:t>
      </w:r>
      <w:r w:rsidRPr="00357E6F">
        <w:rPr>
          <w:sz w:val="20"/>
          <w:szCs w:val="20"/>
        </w:rPr>
        <w:t xml:space="preserve">: </w:t>
      </w:r>
    </w:p>
    <w:p w:rsidR="003146D7" w:rsidRPr="00C60059" w:rsidRDefault="003146D7" w:rsidP="003146D7">
      <w:pPr>
        <w:tabs>
          <w:tab w:val="left" w:pos="900"/>
          <w:tab w:val="left" w:pos="1080"/>
        </w:tabs>
        <w:suppressAutoHyphens/>
        <w:spacing w:before="0" w:beforeAutospacing="0" w:after="0" w:afterAutospacing="0"/>
        <w:rPr>
          <w:sz w:val="20"/>
          <w:szCs w:val="20"/>
        </w:rPr>
      </w:pPr>
      <w:proofErr w:type="spellStart"/>
      <w:r w:rsidRPr="00C60059">
        <w:rPr>
          <w:sz w:val="20"/>
          <w:szCs w:val="20"/>
        </w:rPr>
        <w:t>Евтюхин</w:t>
      </w:r>
      <w:proofErr w:type="spellEnd"/>
      <w:r w:rsidRPr="00C60059">
        <w:rPr>
          <w:sz w:val="20"/>
          <w:szCs w:val="20"/>
        </w:rPr>
        <w:t xml:space="preserve"> Н.В., к.</w:t>
      </w:r>
      <w:proofErr w:type="spellStart"/>
      <w:r w:rsidRPr="00C60059">
        <w:rPr>
          <w:sz w:val="20"/>
          <w:szCs w:val="20"/>
        </w:rPr>
        <w:t>физ</w:t>
      </w:r>
      <w:proofErr w:type="spellEnd"/>
      <w:r w:rsidRPr="00C60059">
        <w:rPr>
          <w:sz w:val="20"/>
          <w:szCs w:val="20"/>
        </w:rPr>
        <w:t>.-</w:t>
      </w:r>
      <w:proofErr w:type="spellStart"/>
      <w:r w:rsidRPr="00C60059">
        <w:rPr>
          <w:sz w:val="20"/>
          <w:szCs w:val="20"/>
        </w:rPr>
        <w:t>мат.н</w:t>
      </w:r>
      <w:proofErr w:type="spellEnd"/>
      <w:r w:rsidRPr="00C60059">
        <w:rPr>
          <w:sz w:val="20"/>
          <w:szCs w:val="20"/>
        </w:rPr>
        <w:t>.</w:t>
      </w:r>
    </w:p>
    <w:p w:rsidR="003146D7" w:rsidRPr="00357E6F" w:rsidRDefault="003146D7" w:rsidP="003146D7">
      <w:pPr>
        <w:tabs>
          <w:tab w:val="left" w:pos="900"/>
          <w:tab w:val="left" w:pos="1080"/>
        </w:tabs>
        <w:suppressAutoHyphens/>
        <w:spacing w:before="0" w:beforeAutospacing="0" w:after="0" w:afterAutospacing="0"/>
        <w:ind w:firstLine="709"/>
        <w:rPr>
          <w:sz w:val="20"/>
          <w:szCs w:val="20"/>
          <w:u w:val="single"/>
        </w:rPr>
      </w:pPr>
    </w:p>
    <w:p w:rsidR="003146D7" w:rsidRPr="00357E6F" w:rsidRDefault="003146D7" w:rsidP="003146D7">
      <w:pPr>
        <w:tabs>
          <w:tab w:val="left" w:pos="900"/>
          <w:tab w:val="left" w:pos="1080"/>
        </w:tabs>
        <w:suppressAutoHyphens/>
        <w:spacing w:before="0" w:beforeAutospacing="0" w:after="0" w:afterAutospacing="0"/>
        <w:ind w:firstLine="709"/>
        <w:rPr>
          <w:sz w:val="20"/>
          <w:szCs w:val="20"/>
          <w:u w:val="single"/>
        </w:rPr>
      </w:pPr>
    </w:p>
    <w:p w:rsidR="003146D7" w:rsidRPr="00357E6F" w:rsidRDefault="003146D7" w:rsidP="003146D7">
      <w:pPr>
        <w:tabs>
          <w:tab w:val="left" w:pos="900"/>
          <w:tab w:val="left" w:pos="1080"/>
        </w:tabs>
        <w:suppressAutoHyphens/>
        <w:spacing w:before="0" w:beforeAutospacing="0" w:after="0" w:afterAutospacing="0"/>
        <w:ind w:firstLine="709"/>
        <w:rPr>
          <w:sz w:val="20"/>
          <w:szCs w:val="20"/>
          <w:u w:val="single"/>
        </w:rPr>
      </w:pPr>
    </w:p>
    <w:p w:rsidR="00C34104" w:rsidRDefault="003146D7" w:rsidP="003146D7">
      <w:pPr>
        <w:tabs>
          <w:tab w:val="left" w:pos="900"/>
          <w:tab w:val="left" w:pos="1080"/>
        </w:tabs>
        <w:suppressAutoHyphens/>
        <w:spacing w:before="0" w:beforeAutospacing="0" w:after="0" w:afterAutospacing="0"/>
        <w:ind w:firstLine="709"/>
        <w:jc w:val="center"/>
        <w:rPr>
          <w:sz w:val="20"/>
          <w:szCs w:val="20"/>
        </w:rPr>
      </w:pPr>
      <w:r>
        <w:rPr>
          <w:sz w:val="20"/>
          <w:szCs w:val="20"/>
        </w:rPr>
        <w:t>Москва 202</w:t>
      </w:r>
      <w:r w:rsidR="00C34104">
        <w:rPr>
          <w:sz w:val="20"/>
          <w:szCs w:val="20"/>
        </w:rPr>
        <w:t>3</w:t>
      </w:r>
    </w:p>
    <w:p w:rsidR="00C34104" w:rsidRDefault="00C34104">
      <w:pPr>
        <w:spacing w:before="0" w:beforeAutospacing="0" w:after="160" w:afterAutospacing="0" w:line="259" w:lineRule="auto"/>
        <w:rPr>
          <w:sz w:val="20"/>
          <w:szCs w:val="20"/>
        </w:rPr>
      </w:pPr>
      <w:r>
        <w:rPr>
          <w:sz w:val="20"/>
          <w:szCs w:val="20"/>
        </w:rPr>
        <w:br w:type="page"/>
      </w:r>
    </w:p>
    <w:p w:rsidR="003146D7" w:rsidRDefault="003146D7" w:rsidP="003146D7">
      <w:pPr>
        <w:tabs>
          <w:tab w:val="left" w:pos="900"/>
          <w:tab w:val="left" w:pos="1080"/>
        </w:tabs>
        <w:suppressAutoHyphens/>
        <w:spacing w:before="0" w:beforeAutospacing="0" w:after="0" w:afterAutospacing="0"/>
        <w:ind w:firstLine="709"/>
        <w:jc w:val="center"/>
        <w:rPr>
          <w:sz w:val="20"/>
          <w:szCs w:val="20"/>
        </w:rPr>
      </w:pPr>
      <w:bookmarkStart w:id="0" w:name="_GoBack"/>
      <w:bookmarkEnd w:id="0"/>
    </w:p>
    <w:p w:rsidR="001478F7" w:rsidRPr="00357E6F" w:rsidRDefault="001478F7" w:rsidP="00082353">
      <w:pPr>
        <w:tabs>
          <w:tab w:val="left" w:pos="900"/>
          <w:tab w:val="left" w:pos="1080"/>
        </w:tabs>
        <w:suppressAutoHyphens/>
        <w:spacing w:before="0" w:beforeAutospacing="0" w:after="0" w:afterAutospacing="0"/>
        <w:ind w:firstLine="709"/>
        <w:jc w:val="center"/>
        <w:rPr>
          <w:b/>
          <w:sz w:val="20"/>
          <w:szCs w:val="20"/>
        </w:rPr>
      </w:pPr>
    </w:p>
    <w:p w:rsidR="00CB468F" w:rsidRPr="00357E6F" w:rsidRDefault="00CB468F" w:rsidP="00082353">
      <w:pPr>
        <w:tabs>
          <w:tab w:val="left" w:pos="900"/>
          <w:tab w:val="left" w:pos="1080"/>
        </w:tabs>
        <w:spacing w:before="0" w:beforeAutospacing="0" w:after="0" w:afterAutospacing="0"/>
        <w:ind w:firstLine="709"/>
        <w:rPr>
          <w:b/>
          <w:sz w:val="20"/>
          <w:szCs w:val="20"/>
        </w:rPr>
      </w:pPr>
      <w:r w:rsidRPr="00357E6F">
        <w:rPr>
          <w:b/>
          <w:sz w:val="20"/>
          <w:szCs w:val="20"/>
        </w:rPr>
        <w:t>1 Цели и задачи дисциплины</w:t>
      </w:r>
    </w:p>
    <w:p w:rsidR="00CB468F" w:rsidRPr="00357E6F" w:rsidRDefault="00CB468F" w:rsidP="00082353">
      <w:pPr>
        <w:tabs>
          <w:tab w:val="left" w:pos="993"/>
          <w:tab w:val="left" w:pos="1080"/>
        </w:tabs>
        <w:spacing w:before="0" w:beforeAutospacing="0" w:after="0" w:afterAutospacing="0"/>
        <w:ind w:firstLine="709"/>
        <w:jc w:val="both"/>
        <w:rPr>
          <w:sz w:val="20"/>
          <w:szCs w:val="20"/>
        </w:rPr>
      </w:pPr>
      <w:r w:rsidRPr="00357E6F">
        <w:rPr>
          <w:b/>
          <w:i/>
          <w:sz w:val="20"/>
          <w:szCs w:val="20"/>
        </w:rPr>
        <w:t>Цель дисциплины</w:t>
      </w:r>
      <w:r w:rsidRPr="00357E6F">
        <w:rPr>
          <w:sz w:val="20"/>
          <w:szCs w:val="20"/>
        </w:rPr>
        <w:t xml:space="preserve"> - формирование практических навыков использования специализированных пакетов профессиональной деятельности.</w:t>
      </w:r>
    </w:p>
    <w:p w:rsidR="00CB468F" w:rsidRPr="00357E6F" w:rsidRDefault="00CB468F" w:rsidP="00082353">
      <w:pPr>
        <w:tabs>
          <w:tab w:val="left" w:pos="993"/>
          <w:tab w:val="left" w:pos="1080"/>
        </w:tabs>
        <w:spacing w:before="0" w:beforeAutospacing="0" w:after="0" w:afterAutospacing="0"/>
        <w:ind w:firstLine="709"/>
        <w:jc w:val="both"/>
        <w:rPr>
          <w:sz w:val="20"/>
          <w:szCs w:val="20"/>
        </w:rPr>
      </w:pPr>
    </w:p>
    <w:p w:rsidR="00CB468F" w:rsidRPr="00357E6F" w:rsidRDefault="00CB468F" w:rsidP="00082353">
      <w:pPr>
        <w:tabs>
          <w:tab w:val="left" w:pos="0"/>
          <w:tab w:val="left" w:pos="900"/>
          <w:tab w:val="left" w:pos="993"/>
        </w:tabs>
        <w:spacing w:before="0" w:beforeAutospacing="0" w:after="0" w:afterAutospacing="0"/>
        <w:ind w:firstLine="709"/>
        <w:jc w:val="both"/>
        <w:rPr>
          <w:sz w:val="20"/>
          <w:szCs w:val="20"/>
        </w:rPr>
      </w:pPr>
      <w:r w:rsidRPr="00357E6F">
        <w:rPr>
          <w:b/>
          <w:i/>
          <w:sz w:val="20"/>
          <w:szCs w:val="20"/>
        </w:rPr>
        <w:t>Задачи дисциплины</w:t>
      </w:r>
      <w:r w:rsidRPr="00357E6F">
        <w:rPr>
          <w:sz w:val="20"/>
          <w:szCs w:val="20"/>
        </w:rPr>
        <w:t xml:space="preserve">: </w:t>
      </w:r>
    </w:p>
    <w:p w:rsidR="00CB468F" w:rsidRPr="00357E6F" w:rsidRDefault="00CB468F" w:rsidP="00082353">
      <w:pPr>
        <w:numPr>
          <w:ilvl w:val="0"/>
          <w:numId w:val="65"/>
        </w:numPr>
        <w:shd w:val="clear" w:color="auto" w:fill="FFFFFF"/>
        <w:tabs>
          <w:tab w:val="left" w:pos="900"/>
        </w:tabs>
        <w:suppressAutoHyphens/>
        <w:spacing w:before="0" w:beforeAutospacing="0" w:after="0" w:afterAutospacing="0"/>
        <w:ind w:left="0" w:firstLine="709"/>
        <w:jc w:val="both"/>
        <w:rPr>
          <w:sz w:val="20"/>
          <w:szCs w:val="20"/>
        </w:rPr>
      </w:pPr>
      <w:r w:rsidRPr="00357E6F">
        <w:rPr>
          <w:sz w:val="20"/>
          <w:szCs w:val="20"/>
        </w:rPr>
        <w:t xml:space="preserve">изучение </w:t>
      </w:r>
      <w:r w:rsidRPr="00357E6F">
        <w:rPr>
          <w:sz w:val="20"/>
          <w:szCs w:val="20"/>
          <w:shd w:val="clear" w:color="auto" w:fill="FFFFFF"/>
        </w:rPr>
        <w:t>технологии работы с правовой информацией в справочных правовых системах</w:t>
      </w:r>
      <w:r w:rsidRPr="00357E6F">
        <w:rPr>
          <w:sz w:val="20"/>
          <w:szCs w:val="20"/>
        </w:rPr>
        <w:t>;</w:t>
      </w:r>
    </w:p>
    <w:p w:rsidR="00CB468F" w:rsidRPr="00357E6F" w:rsidRDefault="00CB468F" w:rsidP="00082353">
      <w:pPr>
        <w:numPr>
          <w:ilvl w:val="0"/>
          <w:numId w:val="65"/>
        </w:numPr>
        <w:shd w:val="clear" w:color="auto" w:fill="FFFFFF"/>
        <w:tabs>
          <w:tab w:val="left" w:pos="900"/>
        </w:tabs>
        <w:suppressAutoHyphens/>
        <w:spacing w:before="0" w:beforeAutospacing="0" w:after="0" w:afterAutospacing="0"/>
        <w:ind w:left="0" w:firstLine="709"/>
        <w:jc w:val="both"/>
        <w:rPr>
          <w:sz w:val="20"/>
          <w:szCs w:val="20"/>
        </w:rPr>
      </w:pPr>
      <w:r w:rsidRPr="00357E6F">
        <w:rPr>
          <w:sz w:val="20"/>
          <w:szCs w:val="20"/>
        </w:rPr>
        <w:t xml:space="preserve">изучение </w:t>
      </w:r>
      <w:r w:rsidRPr="00357E6F">
        <w:rPr>
          <w:sz w:val="20"/>
          <w:szCs w:val="20"/>
          <w:shd w:val="clear" w:color="auto" w:fill="FFFFFF"/>
        </w:rPr>
        <w:t>основ конфигурирования информационных систем;</w:t>
      </w:r>
    </w:p>
    <w:p w:rsidR="00CB468F" w:rsidRPr="00357E6F" w:rsidRDefault="00CB468F" w:rsidP="00082353">
      <w:pPr>
        <w:numPr>
          <w:ilvl w:val="0"/>
          <w:numId w:val="65"/>
        </w:numPr>
        <w:shd w:val="clear" w:color="auto" w:fill="FFFFFF"/>
        <w:tabs>
          <w:tab w:val="left" w:pos="900"/>
        </w:tabs>
        <w:suppressAutoHyphens/>
        <w:spacing w:before="0" w:beforeAutospacing="0" w:after="0" w:afterAutospacing="0"/>
        <w:ind w:left="0" w:firstLine="709"/>
        <w:jc w:val="both"/>
        <w:rPr>
          <w:sz w:val="20"/>
          <w:szCs w:val="20"/>
        </w:rPr>
      </w:pPr>
      <w:r w:rsidRPr="00357E6F">
        <w:rPr>
          <w:sz w:val="20"/>
          <w:szCs w:val="20"/>
        </w:rPr>
        <w:t>формирование умений и навыков применения специализированного программного обеспечения в профессиональной деятельности.</w:t>
      </w:r>
    </w:p>
    <w:p w:rsidR="00CB468F" w:rsidRPr="00357E6F" w:rsidRDefault="00CB468F" w:rsidP="00082353">
      <w:pPr>
        <w:tabs>
          <w:tab w:val="left" w:pos="0"/>
          <w:tab w:val="left" w:pos="900"/>
          <w:tab w:val="left" w:pos="993"/>
        </w:tabs>
        <w:spacing w:before="0" w:beforeAutospacing="0" w:after="0" w:afterAutospacing="0"/>
        <w:ind w:firstLine="709"/>
        <w:jc w:val="both"/>
        <w:rPr>
          <w:sz w:val="20"/>
        </w:rPr>
      </w:pPr>
    </w:p>
    <w:p w:rsidR="00CB468F" w:rsidRPr="00357E6F" w:rsidRDefault="00CB468F" w:rsidP="00082353">
      <w:pPr>
        <w:pStyle w:val="1c"/>
        <w:tabs>
          <w:tab w:val="right" w:leader="dot" w:pos="9600"/>
        </w:tabs>
        <w:spacing w:before="0" w:beforeAutospacing="0" w:after="0" w:afterAutospacing="0"/>
        <w:ind w:left="0" w:firstLine="709"/>
        <w:rPr>
          <w:b/>
          <w:sz w:val="20"/>
        </w:rPr>
      </w:pPr>
      <w:r w:rsidRPr="00357E6F">
        <w:rPr>
          <w:b/>
          <w:sz w:val="20"/>
        </w:rPr>
        <w:t>2 Место дисциплины в структуре ОП</w:t>
      </w:r>
    </w:p>
    <w:p w:rsidR="00CB468F" w:rsidRPr="00357E6F" w:rsidRDefault="00CB468F" w:rsidP="00082353">
      <w:pPr>
        <w:tabs>
          <w:tab w:val="left" w:pos="900"/>
          <w:tab w:val="left" w:pos="1080"/>
        </w:tabs>
        <w:suppressAutoHyphens/>
        <w:spacing w:before="0" w:beforeAutospacing="0" w:after="0" w:afterAutospacing="0"/>
        <w:ind w:firstLine="709"/>
        <w:rPr>
          <w:sz w:val="20"/>
          <w:szCs w:val="20"/>
        </w:rPr>
      </w:pPr>
      <w:r w:rsidRPr="00357E6F">
        <w:rPr>
          <w:sz w:val="20"/>
          <w:szCs w:val="20"/>
        </w:rPr>
        <w:t>Дисциплина «Специализированные пакеты профессиональной деятельности» относится к дисциплинам обязательной части Блока 1.</w:t>
      </w:r>
    </w:p>
    <w:p w:rsidR="00CB468F" w:rsidRPr="00357E6F" w:rsidRDefault="00CB468F" w:rsidP="00082353">
      <w:pPr>
        <w:tabs>
          <w:tab w:val="left" w:pos="1080"/>
          <w:tab w:val="left" w:pos="1134"/>
        </w:tabs>
        <w:spacing w:before="0" w:beforeAutospacing="0" w:after="0" w:afterAutospacing="0"/>
        <w:ind w:firstLine="709"/>
        <w:jc w:val="both"/>
        <w:rPr>
          <w:sz w:val="20"/>
          <w:szCs w:val="20"/>
        </w:rPr>
      </w:pPr>
    </w:p>
    <w:p w:rsidR="00CB468F" w:rsidRPr="00357E6F" w:rsidRDefault="00CB468F" w:rsidP="00082353">
      <w:pPr>
        <w:pStyle w:val="1c"/>
        <w:tabs>
          <w:tab w:val="right" w:leader="dot" w:pos="9600"/>
        </w:tabs>
        <w:spacing w:before="0" w:beforeAutospacing="0" w:after="0" w:afterAutospacing="0"/>
        <w:ind w:left="0" w:firstLine="709"/>
        <w:rPr>
          <w:b/>
          <w:sz w:val="20"/>
        </w:rPr>
      </w:pPr>
      <w:r w:rsidRPr="00357E6F">
        <w:rPr>
          <w:b/>
          <w:sz w:val="20"/>
        </w:rPr>
        <w:t>3 Планируемые результаты обучения по дисциплине</w:t>
      </w:r>
    </w:p>
    <w:p w:rsidR="00CB468F" w:rsidRPr="00357E6F" w:rsidRDefault="00CB468F" w:rsidP="00082353">
      <w:pPr>
        <w:tabs>
          <w:tab w:val="left" w:pos="900"/>
          <w:tab w:val="left" w:pos="1080"/>
        </w:tabs>
        <w:spacing w:before="0" w:beforeAutospacing="0" w:after="0" w:afterAutospacing="0"/>
        <w:ind w:firstLine="709"/>
        <w:rPr>
          <w:sz w:val="20"/>
          <w:szCs w:val="20"/>
        </w:rPr>
      </w:pPr>
      <w:r w:rsidRPr="00357E6F">
        <w:rPr>
          <w:sz w:val="20"/>
          <w:szCs w:val="20"/>
        </w:rPr>
        <w:t>В результате изучения дисциплины обучающийся должен освоить:</w:t>
      </w:r>
    </w:p>
    <w:p w:rsidR="00CB468F" w:rsidRPr="00357E6F" w:rsidRDefault="00CB468F" w:rsidP="00082353">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57E6F">
        <w:rPr>
          <w:i/>
          <w:sz w:val="20"/>
          <w:szCs w:val="20"/>
        </w:rPr>
        <w:t>общепрофессиональные компетенции</w:t>
      </w:r>
    </w:p>
    <w:p w:rsidR="00CB468F" w:rsidRPr="00357E6F" w:rsidRDefault="00CB468F" w:rsidP="00082353">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57E6F">
        <w:rPr>
          <w:sz w:val="20"/>
          <w:szCs w:val="20"/>
        </w:rPr>
        <w:t>ОПК-8. Способен целенаправленно и эффективно получать юридически значимую информацию из различных источников, включая правовые базы данных, решать задачи профессиональной деятельности с применением информационных технологий и с учетом требований информационной безопасности;</w:t>
      </w:r>
    </w:p>
    <w:p w:rsidR="00CB468F" w:rsidRPr="00357E6F" w:rsidRDefault="00CB468F" w:rsidP="00082353">
      <w:pPr>
        <w:tabs>
          <w:tab w:val="left" w:pos="900"/>
        </w:tabs>
        <w:spacing w:before="0" w:beforeAutospacing="0" w:after="0" w:afterAutospacing="0"/>
        <w:ind w:firstLine="709"/>
        <w:rPr>
          <w:sz w:val="20"/>
          <w:szCs w:val="20"/>
        </w:rPr>
      </w:pPr>
      <w:r w:rsidRPr="00357E6F">
        <w:rPr>
          <w:sz w:val="20"/>
          <w:szCs w:val="20"/>
        </w:rPr>
        <w:t>ОПК-9. Способен понимать принципы работы современных информационных технологий и использовать их для решения задач профессиональной деятельности</w:t>
      </w:r>
    </w:p>
    <w:p w:rsidR="00CB468F" w:rsidRPr="00357E6F" w:rsidRDefault="00CB468F" w:rsidP="00082353">
      <w:pPr>
        <w:tabs>
          <w:tab w:val="left" w:pos="993"/>
          <w:tab w:val="left" w:pos="1080"/>
        </w:tabs>
        <w:suppressAutoHyphens/>
        <w:spacing w:before="0" w:beforeAutospacing="0" w:after="0" w:afterAutospacing="0"/>
        <w:ind w:firstLine="709"/>
        <w:jc w:val="both"/>
        <w:rPr>
          <w:b/>
          <w:i/>
          <w:sz w:val="20"/>
          <w:szCs w:val="20"/>
        </w:rPr>
      </w:pPr>
    </w:p>
    <w:p w:rsidR="00CB468F" w:rsidRPr="00357E6F" w:rsidRDefault="00CB468F" w:rsidP="00082353">
      <w:pPr>
        <w:tabs>
          <w:tab w:val="left" w:pos="900"/>
        </w:tabs>
        <w:suppressAutoHyphens/>
        <w:spacing w:before="0" w:beforeAutospacing="0" w:after="0" w:afterAutospacing="0"/>
        <w:ind w:firstLine="709"/>
        <w:jc w:val="both"/>
        <w:rPr>
          <w:b/>
          <w:i/>
          <w:sz w:val="20"/>
        </w:rPr>
      </w:pPr>
      <w:r w:rsidRPr="00357E6F">
        <w:rPr>
          <w:b/>
          <w:i/>
          <w:sz w:val="20"/>
        </w:rPr>
        <w:t>Результаты освоения дисциплины, установленные индикаторы достижения компетенций</w:t>
      </w:r>
    </w:p>
    <w:p w:rsidR="00CB468F" w:rsidRPr="00357E6F" w:rsidRDefault="00CB468F" w:rsidP="00CB468F">
      <w:pPr>
        <w:tabs>
          <w:tab w:val="left" w:pos="900"/>
        </w:tabs>
        <w:suppressAutoHyphens/>
        <w:spacing w:before="0" w:beforeAutospacing="0" w:after="0" w:afterAutospacing="0"/>
        <w:ind w:firstLine="709"/>
        <w:jc w:val="both"/>
        <w:rPr>
          <w:b/>
          <w:i/>
          <w:sz w:val="20"/>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4961"/>
        <w:gridCol w:w="2594"/>
      </w:tblGrid>
      <w:tr w:rsidR="00CB468F" w:rsidRPr="00357E6F" w:rsidTr="009C1438">
        <w:trPr>
          <w:tblHeader/>
        </w:trPr>
        <w:tc>
          <w:tcPr>
            <w:tcW w:w="2093" w:type="dxa"/>
          </w:tcPr>
          <w:p w:rsidR="00CB468F" w:rsidRPr="00357E6F" w:rsidRDefault="00CB468F" w:rsidP="009C1438">
            <w:pPr>
              <w:tabs>
                <w:tab w:val="left" w:pos="1080"/>
              </w:tabs>
              <w:spacing w:before="0" w:beforeAutospacing="0" w:after="0" w:afterAutospacing="0"/>
              <w:jc w:val="center"/>
              <w:rPr>
                <w:b/>
                <w:sz w:val="20"/>
                <w:szCs w:val="20"/>
              </w:rPr>
            </w:pPr>
            <w:r w:rsidRPr="00357E6F">
              <w:rPr>
                <w:b/>
                <w:sz w:val="20"/>
                <w:szCs w:val="20"/>
              </w:rPr>
              <w:t xml:space="preserve">Наименование </w:t>
            </w:r>
            <w:r w:rsidRPr="00357E6F">
              <w:rPr>
                <w:b/>
                <w:sz w:val="20"/>
                <w:szCs w:val="20"/>
              </w:rPr>
              <w:br/>
              <w:t>компетенции</w:t>
            </w:r>
          </w:p>
        </w:tc>
        <w:tc>
          <w:tcPr>
            <w:tcW w:w="4961" w:type="dxa"/>
          </w:tcPr>
          <w:p w:rsidR="00CB468F" w:rsidRPr="00357E6F" w:rsidRDefault="00CB468F" w:rsidP="009C1438">
            <w:pPr>
              <w:tabs>
                <w:tab w:val="left" w:pos="234"/>
                <w:tab w:val="left" w:pos="1080"/>
              </w:tabs>
              <w:spacing w:before="0" w:beforeAutospacing="0" w:after="0" w:afterAutospacing="0"/>
              <w:jc w:val="center"/>
              <w:rPr>
                <w:b/>
                <w:sz w:val="20"/>
                <w:szCs w:val="20"/>
              </w:rPr>
            </w:pPr>
            <w:r w:rsidRPr="00357E6F">
              <w:rPr>
                <w:b/>
                <w:sz w:val="20"/>
                <w:szCs w:val="20"/>
              </w:rPr>
              <w:t>Индикаторы достижения компетенции</w:t>
            </w:r>
          </w:p>
        </w:tc>
        <w:tc>
          <w:tcPr>
            <w:tcW w:w="2594" w:type="dxa"/>
            <w:tcBorders>
              <w:bottom w:val="single" w:sz="4" w:space="0" w:color="auto"/>
            </w:tcBorders>
          </w:tcPr>
          <w:p w:rsidR="00CB468F" w:rsidRPr="00357E6F" w:rsidRDefault="00CB468F" w:rsidP="009C1438">
            <w:pPr>
              <w:tabs>
                <w:tab w:val="left" w:pos="1080"/>
              </w:tabs>
              <w:spacing w:before="0" w:beforeAutospacing="0" w:after="0" w:afterAutospacing="0"/>
              <w:jc w:val="center"/>
              <w:rPr>
                <w:b/>
                <w:sz w:val="20"/>
                <w:szCs w:val="20"/>
              </w:rPr>
            </w:pPr>
            <w:r w:rsidRPr="00357E6F">
              <w:rPr>
                <w:b/>
                <w:sz w:val="20"/>
              </w:rPr>
              <w:t xml:space="preserve">Показатели (планируемые) результаты </w:t>
            </w:r>
            <w:r w:rsidRPr="00357E6F">
              <w:rPr>
                <w:b/>
                <w:sz w:val="20"/>
              </w:rPr>
              <w:br/>
              <w:t>обучения</w:t>
            </w:r>
          </w:p>
        </w:tc>
      </w:tr>
      <w:tr w:rsidR="00CB468F" w:rsidRPr="00357E6F" w:rsidTr="009C1438">
        <w:trPr>
          <w:trHeight w:val="1340"/>
        </w:trPr>
        <w:tc>
          <w:tcPr>
            <w:tcW w:w="2093" w:type="dxa"/>
            <w:vMerge w:val="restart"/>
          </w:tcPr>
          <w:p w:rsidR="00CB468F" w:rsidRPr="00357E6F" w:rsidRDefault="00CB468F" w:rsidP="009C1438">
            <w:pPr>
              <w:tabs>
                <w:tab w:val="left" w:pos="1080"/>
              </w:tabs>
              <w:spacing w:before="0" w:beforeAutospacing="0" w:after="0" w:afterAutospacing="0"/>
              <w:rPr>
                <w:b/>
                <w:sz w:val="20"/>
                <w:szCs w:val="20"/>
              </w:rPr>
            </w:pPr>
            <w:r w:rsidRPr="00357E6F">
              <w:rPr>
                <w:sz w:val="20"/>
                <w:szCs w:val="20"/>
              </w:rPr>
              <w:t>ОПК-8. Способен целенаправленно и эффективно получать юридически значимую информацию из различных источников, включая правовые базы данных, решать задачи профессиональной деятельности с применением информационных технологий и с учетом требований информационной безопасности</w:t>
            </w:r>
          </w:p>
        </w:tc>
        <w:tc>
          <w:tcPr>
            <w:tcW w:w="4961" w:type="dxa"/>
          </w:tcPr>
          <w:p w:rsidR="00CB468F" w:rsidRPr="00357E6F" w:rsidRDefault="00CB468F" w:rsidP="009C1438">
            <w:pPr>
              <w:spacing w:before="0" w:beforeAutospacing="0" w:after="0" w:afterAutospacing="0"/>
              <w:rPr>
                <w:sz w:val="20"/>
                <w:szCs w:val="20"/>
              </w:rPr>
            </w:pPr>
            <w:r w:rsidRPr="00357E6F">
              <w:rPr>
                <w:sz w:val="20"/>
                <w:szCs w:val="20"/>
              </w:rPr>
              <w:t>ОПК-8.1. Знает: особенности работы со справочно-правовыми системами; способы сбора и обработки правовой информации в сети Интернет и иных источниках</w:t>
            </w:r>
          </w:p>
        </w:tc>
        <w:tc>
          <w:tcPr>
            <w:tcW w:w="2594" w:type="dxa"/>
          </w:tcPr>
          <w:p w:rsidR="00CB468F" w:rsidRPr="00357E6F" w:rsidRDefault="00CB468F" w:rsidP="009C1438">
            <w:pPr>
              <w:tabs>
                <w:tab w:val="left" w:pos="1080"/>
              </w:tabs>
              <w:spacing w:before="0" w:beforeAutospacing="0" w:after="0" w:afterAutospacing="0"/>
              <w:rPr>
                <w:b/>
                <w:sz w:val="20"/>
                <w:szCs w:val="20"/>
                <w:u w:val="single"/>
              </w:rPr>
            </w:pPr>
            <w:r w:rsidRPr="00357E6F">
              <w:rPr>
                <w:b/>
                <w:sz w:val="20"/>
                <w:szCs w:val="20"/>
                <w:u w:val="single"/>
              </w:rPr>
              <w:t>Знать:</w:t>
            </w:r>
          </w:p>
          <w:p w:rsidR="00CB468F" w:rsidRPr="00357E6F" w:rsidRDefault="00CB468F" w:rsidP="009C1438">
            <w:pPr>
              <w:numPr>
                <w:ilvl w:val="0"/>
                <w:numId w:val="64"/>
              </w:numPr>
              <w:tabs>
                <w:tab w:val="clear" w:pos="1080"/>
                <w:tab w:val="left" w:pos="252"/>
              </w:tabs>
              <w:spacing w:before="0" w:beforeAutospacing="0" w:after="0" w:afterAutospacing="0"/>
              <w:ind w:left="0" w:firstLine="0"/>
              <w:rPr>
                <w:b/>
                <w:sz w:val="20"/>
                <w:szCs w:val="20"/>
                <w:u w:val="single"/>
              </w:rPr>
            </w:pPr>
            <w:r w:rsidRPr="00357E6F">
              <w:rPr>
                <w:sz w:val="20"/>
                <w:szCs w:val="20"/>
              </w:rPr>
              <w:t>методы и средства поиска, систематизации и обработки правовой информации;</w:t>
            </w:r>
          </w:p>
          <w:p w:rsidR="00CB468F" w:rsidRPr="00357E6F" w:rsidRDefault="00CB468F" w:rsidP="009C1438">
            <w:pPr>
              <w:numPr>
                <w:ilvl w:val="0"/>
                <w:numId w:val="64"/>
              </w:numPr>
              <w:tabs>
                <w:tab w:val="clear" w:pos="1080"/>
                <w:tab w:val="left" w:pos="252"/>
              </w:tabs>
              <w:spacing w:before="0" w:beforeAutospacing="0" w:after="0" w:afterAutospacing="0"/>
              <w:ind w:left="0" w:firstLine="0"/>
              <w:rPr>
                <w:b/>
                <w:sz w:val="20"/>
                <w:szCs w:val="20"/>
                <w:u w:val="single"/>
              </w:rPr>
            </w:pPr>
            <w:r w:rsidRPr="00357E6F">
              <w:rPr>
                <w:sz w:val="20"/>
                <w:szCs w:val="20"/>
              </w:rPr>
              <w:t>методы работы с информационно-справочными системами для использования нормативных правовых документов в профессиональной деятельности.</w:t>
            </w:r>
          </w:p>
        </w:tc>
      </w:tr>
      <w:tr w:rsidR="00CB468F" w:rsidRPr="00357E6F" w:rsidTr="009C1438">
        <w:trPr>
          <w:trHeight w:val="877"/>
        </w:trPr>
        <w:tc>
          <w:tcPr>
            <w:tcW w:w="2093" w:type="dxa"/>
            <w:vMerge/>
          </w:tcPr>
          <w:p w:rsidR="00CB468F" w:rsidRPr="00357E6F" w:rsidRDefault="00CB468F" w:rsidP="009C1438">
            <w:pPr>
              <w:tabs>
                <w:tab w:val="left" w:pos="900"/>
                <w:tab w:val="left" w:pos="1080"/>
              </w:tabs>
              <w:suppressAutoHyphens/>
              <w:overflowPunct w:val="0"/>
              <w:autoSpaceDE w:val="0"/>
              <w:autoSpaceDN w:val="0"/>
              <w:adjustRightInd w:val="0"/>
              <w:spacing w:before="0" w:beforeAutospacing="0" w:after="0" w:afterAutospacing="0"/>
              <w:jc w:val="both"/>
              <w:textAlignment w:val="baseline"/>
              <w:rPr>
                <w:sz w:val="20"/>
                <w:szCs w:val="20"/>
              </w:rPr>
            </w:pPr>
          </w:p>
        </w:tc>
        <w:tc>
          <w:tcPr>
            <w:tcW w:w="4961" w:type="dxa"/>
          </w:tcPr>
          <w:p w:rsidR="00CB468F" w:rsidRPr="00357E6F" w:rsidRDefault="00CB468F" w:rsidP="009C1438">
            <w:pPr>
              <w:spacing w:before="0" w:beforeAutospacing="0" w:after="0" w:afterAutospacing="0"/>
              <w:rPr>
                <w:sz w:val="20"/>
                <w:szCs w:val="20"/>
              </w:rPr>
            </w:pPr>
            <w:r w:rsidRPr="00357E6F">
              <w:rPr>
                <w:sz w:val="20"/>
                <w:szCs w:val="20"/>
              </w:rPr>
              <w:t>ОПК-8.2. Умеет: использовать средства современных информационных технологий в праве, соблюдая меры информационной безопасности и используя возможности антивирусных программ</w:t>
            </w:r>
          </w:p>
        </w:tc>
        <w:tc>
          <w:tcPr>
            <w:tcW w:w="2594" w:type="dxa"/>
          </w:tcPr>
          <w:p w:rsidR="00CB468F" w:rsidRPr="00357E6F" w:rsidRDefault="00CB468F" w:rsidP="009C1438">
            <w:pPr>
              <w:tabs>
                <w:tab w:val="left" w:pos="1080"/>
              </w:tabs>
              <w:spacing w:before="0" w:beforeAutospacing="0" w:after="0" w:afterAutospacing="0"/>
              <w:rPr>
                <w:b/>
                <w:sz w:val="20"/>
                <w:szCs w:val="20"/>
                <w:u w:val="single"/>
              </w:rPr>
            </w:pPr>
            <w:r w:rsidRPr="00357E6F">
              <w:rPr>
                <w:b/>
                <w:sz w:val="20"/>
                <w:szCs w:val="20"/>
                <w:u w:val="single"/>
              </w:rPr>
              <w:t>Уметь:</w:t>
            </w:r>
          </w:p>
          <w:p w:rsidR="00CB468F" w:rsidRPr="00357E6F" w:rsidRDefault="00CB468F" w:rsidP="00CB468F">
            <w:pPr>
              <w:numPr>
                <w:ilvl w:val="0"/>
                <w:numId w:val="63"/>
              </w:numPr>
              <w:tabs>
                <w:tab w:val="clear" w:pos="1080"/>
                <w:tab w:val="left" w:pos="252"/>
                <w:tab w:val="left" w:pos="1134"/>
              </w:tabs>
              <w:spacing w:before="0" w:beforeAutospacing="0" w:after="0" w:afterAutospacing="0"/>
              <w:ind w:left="0" w:firstLine="0"/>
              <w:rPr>
                <w:sz w:val="20"/>
                <w:szCs w:val="20"/>
              </w:rPr>
            </w:pPr>
            <w:r w:rsidRPr="00357E6F">
              <w:rPr>
                <w:sz w:val="20"/>
                <w:szCs w:val="20"/>
              </w:rPr>
              <w:t>выделять необходимые источники информации, собирать информацию;</w:t>
            </w:r>
          </w:p>
          <w:p w:rsidR="00CB468F" w:rsidRPr="00357E6F" w:rsidRDefault="00CB468F" w:rsidP="009C1438">
            <w:pPr>
              <w:numPr>
                <w:ilvl w:val="0"/>
                <w:numId w:val="64"/>
              </w:numPr>
              <w:tabs>
                <w:tab w:val="clear" w:pos="1080"/>
                <w:tab w:val="left" w:pos="234"/>
                <w:tab w:val="left" w:pos="900"/>
                <w:tab w:val="left" w:pos="1134"/>
              </w:tabs>
              <w:autoSpaceDE w:val="0"/>
              <w:autoSpaceDN w:val="0"/>
              <w:adjustRightInd w:val="0"/>
              <w:spacing w:before="0" w:beforeAutospacing="0" w:after="0" w:afterAutospacing="0"/>
              <w:ind w:left="0" w:firstLine="0"/>
              <w:rPr>
                <w:snapToGrid w:val="0"/>
                <w:sz w:val="20"/>
                <w:szCs w:val="20"/>
              </w:rPr>
            </w:pPr>
            <w:r w:rsidRPr="00357E6F">
              <w:rPr>
                <w:sz w:val="20"/>
                <w:szCs w:val="20"/>
              </w:rPr>
              <w:t>применять современные информационные технологии для поиска и обработки правовой информации, оформления юридических документов и проведения статистического анализа информации.</w:t>
            </w:r>
          </w:p>
        </w:tc>
      </w:tr>
      <w:tr w:rsidR="00CB468F" w:rsidRPr="00357E6F" w:rsidTr="009C1438">
        <w:trPr>
          <w:trHeight w:val="876"/>
        </w:trPr>
        <w:tc>
          <w:tcPr>
            <w:tcW w:w="2093" w:type="dxa"/>
            <w:vMerge/>
          </w:tcPr>
          <w:p w:rsidR="00CB468F" w:rsidRPr="00357E6F" w:rsidRDefault="00CB468F" w:rsidP="009C1438">
            <w:pPr>
              <w:tabs>
                <w:tab w:val="left" w:pos="900"/>
                <w:tab w:val="left" w:pos="1080"/>
              </w:tabs>
              <w:suppressAutoHyphens/>
              <w:overflowPunct w:val="0"/>
              <w:autoSpaceDE w:val="0"/>
              <w:autoSpaceDN w:val="0"/>
              <w:adjustRightInd w:val="0"/>
              <w:spacing w:before="0" w:beforeAutospacing="0" w:after="0" w:afterAutospacing="0"/>
              <w:jc w:val="both"/>
              <w:textAlignment w:val="baseline"/>
              <w:rPr>
                <w:sz w:val="20"/>
                <w:szCs w:val="20"/>
              </w:rPr>
            </w:pPr>
          </w:p>
        </w:tc>
        <w:tc>
          <w:tcPr>
            <w:tcW w:w="4961" w:type="dxa"/>
          </w:tcPr>
          <w:p w:rsidR="00CB468F" w:rsidRPr="00357E6F" w:rsidRDefault="00CB468F" w:rsidP="009C1438">
            <w:pPr>
              <w:spacing w:before="0" w:beforeAutospacing="0" w:after="0" w:afterAutospacing="0"/>
              <w:rPr>
                <w:sz w:val="20"/>
                <w:szCs w:val="20"/>
              </w:rPr>
            </w:pPr>
            <w:r w:rsidRPr="00357E6F">
              <w:rPr>
                <w:sz w:val="20"/>
                <w:szCs w:val="20"/>
              </w:rPr>
              <w:t xml:space="preserve">ОПК-8.3. Владеет: способностью целенаправленно и эффективно собирать сведения, содержащие юридически значимых обстоятельства, из правовых баз и других источников; способностью решать </w:t>
            </w:r>
            <w:r w:rsidRPr="00357E6F">
              <w:rPr>
                <w:sz w:val="20"/>
                <w:szCs w:val="20"/>
              </w:rPr>
              <w:lastRenderedPageBreak/>
              <w:t xml:space="preserve">профессиональные задачи с использованием информационных цифровых технологий </w:t>
            </w:r>
          </w:p>
        </w:tc>
        <w:tc>
          <w:tcPr>
            <w:tcW w:w="2594" w:type="dxa"/>
          </w:tcPr>
          <w:p w:rsidR="00CB468F" w:rsidRPr="00357E6F" w:rsidRDefault="00CB468F" w:rsidP="009C1438">
            <w:pPr>
              <w:tabs>
                <w:tab w:val="left" w:pos="1080"/>
              </w:tabs>
              <w:spacing w:before="0" w:beforeAutospacing="0" w:after="0" w:afterAutospacing="0"/>
              <w:rPr>
                <w:b/>
                <w:sz w:val="20"/>
                <w:szCs w:val="20"/>
                <w:u w:val="single"/>
              </w:rPr>
            </w:pPr>
            <w:r w:rsidRPr="00357E6F">
              <w:rPr>
                <w:b/>
                <w:sz w:val="20"/>
                <w:szCs w:val="20"/>
                <w:u w:val="single"/>
              </w:rPr>
              <w:lastRenderedPageBreak/>
              <w:t>Владеть:</w:t>
            </w:r>
          </w:p>
          <w:p w:rsidR="00CB468F" w:rsidRPr="00357E6F" w:rsidRDefault="00CB468F" w:rsidP="00CB468F">
            <w:pPr>
              <w:numPr>
                <w:ilvl w:val="0"/>
                <w:numId w:val="61"/>
              </w:numPr>
              <w:tabs>
                <w:tab w:val="clear" w:pos="900"/>
                <w:tab w:val="left" w:pos="0"/>
                <w:tab w:val="left" w:pos="252"/>
              </w:tabs>
              <w:spacing w:before="0" w:beforeAutospacing="0" w:after="0" w:afterAutospacing="0"/>
              <w:ind w:left="0" w:firstLine="0"/>
              <w:rPr>
                <w:b/>
                <w:sz w:val="20"/>
                <w:szCs w:val="20"/>
                <w:u w:val="single"/>
              </w:rPr>
            </w:pPr>
            <w:r w:rsidRPr="00357E6F">
              <w:rPr>
                <w:sz w:val="20"/>
                <w:szCs w:val="20"/>
              </w:rPr>
              <w:t xml:space="preserve">навыками сбора и обработки информации, имеющей значение для реализации правовых норм </w:t>
            </w:r>
            <w:r w:rsidRPr="00357E6F">
              <w:rPr>
                <w:sz w:val="20"/>
                <w:szCs w:val="20"/>
              </w:rPr>
              <w:lastRenderedPageBreak/>
              <w:t>в соответствующих сферах профессиональной деятельности;</w:t>
            </w:r>
          </w:p>
          <w:p w:rsidR="00CB468F" w:rsidRPr="00357E6F" w:rsidRDefault="00CB468F" w:rsidP="00CB468F">
            <w:pPr>
              <w:numPr>
                <w:ilvl w:val="0"/>
                <w:numId w:val="63"/>
              </w:numPr>
              <w:tabs>
                <w:tab w:val="clear" w:pos="1080"/>
                <w:tab w:val="left" w:pos="234"/>
                <w:tab w:val="left" w:pos="900"/>
                <w:tab w:val="left" w:pos="1134"/>
              </w:tabs>
              <w:spacing w:before="0" w:beforeAutospacing="0" w:after="0" w:afterAutospacing="0"/>
              <w:ind w:left="0" w:firstLine="0"/>
              <w:rPr>
                <w:sz w:val="20"/>
                <w:szCs w:val="20"/>
              </w:rPr>
            </w:pPr>
            <w:r w:rsidRPr="00357E6F">
              <w:rPr>
                <w:sz w:val="20"/>
                <w:szCs w:val="20"/>
              </w:rPr>
              <w:t>основными приемами поиска документов в справочно-поисковых системах.</w:t>
            </w:r>
          </w:p>
        </w:tc>
      </w:tr>
      <w:tr w:rsidR="00CB468F" w:rsidRPr="00357E6F" w:rsidTr="009C1438">
        <w:trPr>
          <w:trHeight w:val="876"/>
        </w:trPr>
        <w:tc>
          <w:tcPr>
            <w:tcW w:w="2093" w:type="dxa"/>
            <w:vMerge w:val="restart"/>
          </w:tcPr>
          <w:p w:rsidR="00CB468F" w:rsidRPr="00357E6F" w:rsidRDefault="00CB468F" w:rsidP="009C1438">
            <w:pPr>
              <w:spacing w:before="0" w:beforeAutospacing="0" w:after="0" w:afterAutospacing="0"/>
              <w:rPr>
                <w:sz w:val="20"/>
                <w:szCs w:val="20"/>
              </w:rPr>
            </w:pPr>
            <w:r w:rsidRPr="00357E6F">
              <w:rPr>
                <w:sz w:val="20"/>
                <w:szCs w:val="20"/>
              </w:rPr>
              <w:lastRenderedPageBreak/>
              <w:t>ОПК-9. Способен понимать принципы работы современных информационных технологий и использовать их для решения задач профессиональной деятельности</w:t>
            </w:r>
          </w:p>
        </w:tc>
        <w:tc>
          <w:tcPr>
            <w:tcW w:w="4961" w:type="dxa"/>
          </w:tcPr>
          <w:p w:rsidR="00CB468F" w:rsidRPr="00357E6F" w:rsidRDefault="00CB468F" w:rsidP="009C1438">
            <w:pPr>
              <w:spacing w:before="0" w:beforeAutospacing="0" w:after="0" w:afterAutospacing="0"/>
              <w:rPr>
                <w:sz w:val="20"/>
                <w:szCs w:val="20"/>
              </w:rPr>
            </w:pPr>
            <w:r w:rsidRPr="00357E6F">
              <w:rPr>
                <w:sz w:val="20"/>
                <w:szCs w:val="20"/>
              </w:rPr>
              <w:t>ОПК-9.1.  Знает процессы, методы поиска, сбора, хранения, обработки, представления, распространения информации, способы осуществления таких процессов и методов; современные инструментальные среды, программно-технические платформы и программные средства, в том числе отечественного производства, используемые для решения задач профессиональной деятельности и принципы их работы</w:t>
            </w:r>
          </w:p>
        </w:tc>
        <w:tc>
          <w:tcPr>
            <w:tcW w:w="2594" w:type="dxa"/>
          </w:tcPr>
          <w:p w:rsidR="00CB468F" w:rsidRPr="00357E6F" w:rsidRDefault="00CB468F" w:rsidP="009C1438">
            <w:pPr>
              <w:pStyle w:val="affffffffff0"/>
              <w:tabs>
                <w:tab w:val="left" w:pos="284"/>
                <w:tab w:val="left" w:pos="619"/>
                <w:tab w:val="left" w:pos="1080"/>
              </w:tabs>
              <w:spacing w:before="0" w:beforeAutospacing="0" w:after="0" w:afterAutospacing="0"/>
              <w:ind w:left="0"/>
              <w:rPr>
                <w:b/>
                <w:sz w:val="20"/>
                <w:u w:val="single"/>
                <w:lang w:eastAsia="ru-RU"/>
              </w:rPr>
            </w:pPr>
            <w:r w:rsidRPr="00357E6F">
              <w:rPr>
                <w:b/>
                <w:sz w:val="20"/>
                <w:u w:val="single"/>
                <w:lang w:eastAsia="ru-RU"/>
              </w:rPr>
              <w:t>Знать:</w:t>
            </w:r>
          </w:p>
          <w:p w:rsidR="00CB468F" w:rsidRPr="00357E6F" w:rsidRDefault="00CB468F" w:rsidP="00CB468F">
            <w:pPr>
              <w:pStyle w:val="3a"/>
              <w:numPr>
                <w:ilvl w:val="0"/>
                <w:numId w:val="66"/>
              </w:numPr>
              <w:tabs>
                <w:tab w:val="left" w:pos="284"/>
                <w:tab w:val="left" w:pos="619"/>
                <w:tab w:val="left" w:pos="1080"/>
                <w:tab w:val="left" w:pos="1134"/>
              </w:tabs>
              <w:spacing w:after="0"/>
              <w:ind w:left="0" w:firstLine="0"/>
              <w:rPr>
                <w:b/>
                <w:sz w:val="20"/>
                <w:u w:val="single"/>
              </w:rPr>
            </w:pPr>
            <w:r w:rsidRPr="00357E6F">
              <w:rPr>
                <w:sz w:val="20"/>
              </w:rPr>
              <w:t>процессы, методы поиска, сбора, хранения, обработки, представления, распространения информации, способы осуществления таких процессов и методов;</w:t>
            </w:r>
          </w:p>
          <w:p w:rsidR="00CB468F" w:rsidRPr="00357E6F" w:rsidRDefault="00CB468F" w:rsidP="00CB468F">
            <w:pPr>
              <w:pStyle w:val="3a"/>
              <w:numPr>
                <w:ilvl w:val="0"/>
                <w:numId w:val="66"/>
              </w:numPr>
              <w:tabs>
                <w:tab w:val="left" w:pos="284"/>
                <w:tab w:val="left" w:pos="619"/>
                <w:tab w:val="left" w:pos="1080"/>
                <w:tab w:val="left" w:pos="1134"/>
              </w:tabs>
              <w:spacing w:after="0"/>
              <w:ind w:left="0" w:firstLine="0"/>
              <w:rPr>
                <w:b/>
                <w:sz w:val="20"/>
                <w:u w:val="single"/>
              </w:rPr>
            </w:pPr>
            <w:r w:rsidRPr="00357E6F">
              <w:rPr>
                <w:sz w:val="20"/>
              </w:rPr>
              <w:t>современные инструментальные среды, программно-технические платформы и программные средства, в том числе отечественного производства, используемые для решения задач профессиональной деятельности и принципы их работы</w:t>
            </w:r>
          </w:p>
        </w:tc>
      </w:tr>
      <w:tr w:rsidR="00CB468F" w:rsidRPr="00357E6F" w:rsidTr="009C1438">
        <w:trPr>
          <w:trHeight w:val="876"/>
        </w:trPr>
        <w:tc>
          <w:tcPr>
            <w:tcW w:w="2093" w:type="dxa"/>
            <w:vMerge/>
          </w:tcPr>
          <w:p w:rsidR="00CB468F" w:rsidRPr="00357E6F" w:rsidRDefault="00CB468F" w:rsidP="009C1438">
            <w:pPr>
              <w:spacing w:before="0" w:beforeAutospacing="0" w:after="0" w:afterAutospacing="0"/>
              <w:rPr>
                <w:sz w:val="20"/>
                <w:szCs w:val="20"/>
              </w:rPr>
            </w:pPr>
          </w:p>
        </w:tc>
        <w:tc>
          <w:tcPr>
            <w:tcW w:w="4961" w:type="dxa"/>
          </w:tcPr>
          <w:p w:rsidR="00CB468F" w:rsidRPr="00357E6F" w:rsidRDefault="00CB468F" w:rsidP="009C1438">
            <w:pPr>
              <w:spacing w:before="0" w:beforeAutospacing="0" w:after="0" w:afterAutospacing="0"/>
              <w:rPr>
                <w:sz w:val="20"/>
                <w:szCs w:val="20"/>
              </w:rPr>
            </w:pPr>
            <w:r w:rsidRPr="00357E6F">
              <w:rPr>
                <w:sz w:val="20"/>
                <w:szCs w:val="20"/>
              </w:rPr>
              <w:t>ОПК-9.2. Умеет выбирать и использовать современные информационно-коммуникационные технологии, инструментальные среды, программно-технические платформы и программные средства, в том числе отечественного производства, для решения задач профессиональной деятельности; анализировать профессиональные задачи, выбирать и использовать подходящие ИТ-решения</w:t>
            </w:r>
          </w:p>
        </w:tc>
        <w:tc>
          <w:tcPr>
            <w:tcW w:w="2594" w:type="dxa"/>
          </w:tcPr>
          <w:p w:rsidR="00CB468F" w:rsidRPr="00357E6F" w:rsidRDefault="00CB468F" w:rsidP="009C1438">
            <w:pPr>
              <w:pStyle w:val="affffffffff0"/>
              <w:tabs>
                <w:tab w:val="left" w:pos="284"/>
                <w:tab w:val="left" w:pos="619"/>
                <w:tab w:val="left" w:pos="1080"/>
              </w:tabs>
              <w:spacing w:before="0" w:beforeAutospacing="0" w:after="0" w:afterAutospacing="0"/>
              <w:ind w:left="0"/>
              <w:rPr>
                <w:b/>
                <w:sz w:val="20"/>
                <w:u w:val="single"/>
                <w:lang w:eastAsia="ru-RU"/>
              </w:rPr>
            </w:pPr>
            <w:r w:rsidRPr="00357E6F">
              <w:rPr>
                <w:b/>
                <w:sz w:val="20"/>
                <w:u w:val="single"/>
                <w:lang w:eastAsia="ru-RU"/>
              </w:rPr>
              <w:t>Уметь:</w:t>
            </w:r>
          </w:p>
          <w:p w:rsidR="00CB468F" w:rsidRPr="00357E6F" w:rsidRDefault="00CB468F" w:rsidP="00CB468F">
            <w:pPr>
              <w:pStyle w:val="affe"/>
              <w:numPr>
                <w:ilvl w:val="0"/>
                <w:numId w:val="67"/>
              </w:numPr>
              <w:tabs>
                <w:tab w:val="left" w:pos="284"/>
                <w:tab w:val="left" w:pos="619"/>
                <w:tab w:val="left" w:pos="1080"/>
                <w:tab w:val="left" w:pos="1134"/>
              </w:tabs>
              <w:suppressAutoHyphens/>
              <w:spacing w:before="0" w:beforeAutospacing="0" w:after="0" w:afterAutospacing="0"/>
              <w:ind w:left="0" w:firstLine="0"/>
              <w:rPr>
                <w:i/>
                <w:sz w:val="20"/>
              </w:rPr>
            </w:pPr>
            <w:r w:rsidRPr="00357E6F">
              <w:rPr>
                <w:sz w:val="20"/>
              </w:rPr>
              <w:t>выбирать и использовать современные информационно-коммуникационные технологии, инструментальные среды, программно-технические платформы и программные средства, в том числе отечественного производства, для решения задач профессиональной деятельности;</w:t>
            </w:r>
          </w:p>
          <w:p w:rsidR="00CB468F" w:rsidRPr="00357E6F" w:rsidRDefault="00CB468F" w:rsidP="00CB468F">
            <w:pPr>
              <w:pStyle w:val="affe"/>
              <w:numPr>
                <w:ilvl w:val="0"/>
                <w:numId w:val="67"/>
              </w:numPr>
              <w:tabs>
                <w:tab w:val="left" w:pos="284"/>
                <w:tab w:val="left" w:pos="619"/>
                <w:tab w:val="left" w:pos="1080"/>
                <w:tab w:val="left" w:pos="1134"/>
              </w:tabs>
              <w:suppressAutoHyphens/>
              <w:spacing w:before="0" w:beforeAutospacing="0" w:after="0" w:afterAutospacing="0"/>
              <w:ind w:left="0" w:firstLine="0"/>
              <w:rPr>
                <w:i/>
                <w:sz w:val="20"/>
              </w:rPr>
            </w:pPr>
            <w:r w:rsidRPr="00357E6F">
              <w:rPr>
                <w:sz w:val="20"/>
              </w:rPr>
              <w:t>анализировать профессиональные задачи, выбирать и использовать подходящие ИТ-решения</w:t>
            </w:r>
          </w:p>
        </w:tc>
      </w:tr>
      <w:tr w:rsidR="00CB468F" w:rsidRPr="00357E6F" w:rsidTr="009C1438">
        <w:trPr>
          <w:trHeight w:val="876"/>
        </w:trPr>
        <w:tc>
          <w:tcPr>
            <w:tcW w:w="2093" w:type="dxa"/>
            <w:vMerge/>
          </w:tcPr>
          <w:p w:rsidR="00CB468F" w:rsidRPr="00357E6F" w:rsidRDefault="00CB468F" w:rsidP="009C1438">
            <w:pPr>
              <w:spacing w:before="0" w:beforeAutospacing="0" w:after="0" w:afterAutospacing="0"/>
              <w:rPr>
                <w:sz w:val="20"/>
                <w:szCs w:val="20"/>
              </w:rPr>
            </w:pPr>
          </w:p>
        </w:tc>
        <w:tc>
          <w:tcPr>
            <w:tcW w:w="4961" w:type="dxa"/>
          </w:tcPr>
          <w:p w:rsidR="00CB468F" w:rsidRPr="00357E6F" w:rsidRDefault="00CB468F" w:rsidP="009C1438">
            <w:pPr>
              <w:spacing w:before="0" w:beforeAutospacing="0" w:after="0" w:afterAutospacing="0"/>
              <w:jc w:val="both"/>
              <w:rPr>
                <w:sz w:val="20"/>
                <w:szCs w:val="20"/>
              </w:rPr>
            </w:pPr>
            <w:r w:rsidRPr="00357E6F">
              <w:rPr>
                <w:sz w:val="20"/>
                <w:szCs w:val="20"/>
              </w:rPr>
              <w:t>ОПК-9.3. Владеет навыками работы с данными, лежащими в основе ИТ-решений;</w:t>
            </w:r>
          </w:p>
          <w:p w:rsidR="00CB468F" w:rsidRPr="00357E6F" w:rsidRDefault="00CB468F" w:rsidP="009C1438">
            <w:pPr>
              <w:spacing w:before="0" w:beforeAutospacing="0" w:after="0" w:afterAutospacing="0"/>
              <w:jc w:val="both"/>
              <w:rPr>
                <w:sz w:val="20"/>
                <w:szCs w:val="20"/>
              </w:rPr>
            </w:pPr>
            <w:r w:rsidRPr="00357E6F">
              <w:rPr>
                <w:sz w:val="20"/>
                <w:szCs w:val="20"/>
              </w:rPr>
              <w:t>применения современных информационно-коммуникационных технологий, инструментальных сред, программно-технических платформ и программных средств, в том числе отечественного производства, для решения задач профессиональной деятельности</w:t>
            </w:r>
          </w:p>
        </w:tc>
        <w:tc>
          <w:tcPr>
            <w:tcW w:w="2594" w:type="dxa"/>
          </w:tcPr>
          <w:p w:rsidR="00CB468F" w:rsidRPr="00357E6F" w:rsidRDefault="00CB468F" w:rsidP="009C1438">
            <w:pPr>
              <w:pStyle w:val="affffffffff0"/>
              <w:tabs>
                <w:tab w:val="left" w:pos="284"/>
                <w:tab w:val="left" w:pos="619"/>
                <w:tab w:val="left" w:pos="1080"/>
              </w:tabs>
              <w:spacing w:before="0" w:beforeAutospacing="0" w:after="0" w:afterAutospacing="0"/>
              <w:ind w:left="0"/>
              <w:rPr>
                <w:b/>
                <w:sz w:val="20"/>
                <w:u w:val="single"/>
                <w:lang w:eastAsia="ru-RU"/>
              </w:rPr>
            </w:pPr>
            <w:r w:rsidRPr="00357E6F">
              <w:rPr>
                <w:b/>
                <w:sz w:val="20"/>
                <w:u w:val="single"/>
                <w:lang w:eastAsia="ru-RU"/>
              </w:rPr>
              <w:t>Владеть:</w:t>
            </w:r>
          </w:p>
          <w:p w:rsidR="00CB468F" w:rsidRPr="00357E6F" w:rsidRDefault="00CB468F" w:rsidP="00CB468F">
            <w:pPr>
              <w:numPr>
                <w:ilvl w:val="0"/>
                <w:numId w:val="68"/>
              </w:numPr>
              <w:tabs>
                <w:tab w:val="left" w:pos="284"/>
                <w:tab w:val="left" w:pos="619"/>
                <w:tab w:val="left" w:pos="900"/>
                <w:tab w:val="left" w:pos="1134"/>
              </w:tabs>
              <w:spacing w:before="0" w:beforeAutospacing="0" w:after="0" w:afterAutospacing="0"/>
              <w:ind w:left="0" w:firstLine="0"/>
              <w:contextualSpacing/>
              <w:rPr>
                <w:sz w:val="20"/>
                <w:szCs w:val="20"/>
              </w:rPr>
            </w:pPr>
            <w:r w:rsidRPr="00357E6F">
              <w:rPr>
                <w:sz w:val="20"/>
                <w:szCs w:val="20"/>
              </w:rPr>
              <w:t>навыками работы с данными, лежащими в основе ИТ-решений;</w:t>
            </w:r>
          </w:p>
          <w:p w:rsidR="00CB468F" w:rsidRPr="00357E6F" w:rsidRDefault="00CB468F" w:rsidP="00CB468F">
            <w:pPr>
              <w:numPr>
                <w:ilvl w:val="0"/>
                <w:numId w:val="68"/>
              </w:numPr>
              <w:tabs>
                <w:tab w:val="left" w:pos="284"/>
                <w:tab w:val="left" w:pos="619"/>
                <w:tab w:val="left" w:pos="900"/>
                <w:tab w:val="left" w:pos="1134"/>
              </w:tabs>
              <w:spacing w:before="0" w:beforeAutospacing="0" w:after="0" w:afterAutospacing="0"/>
              <w:ind w:left="0" w:firstLine="0"/>
              <w:contextualSpacing/>
              <w:rPr>
                <w:sz w:val="20"/>
                <w:szCs w:val="20"/>
              </w:rPr>
            </w:pPr>
            <w:r w:rsidRPr="00357E6F">
              <w:rPr>
                <w:sz w:val="20"/>
                <w:szCs w:val="20"/>
              </w:rPr>
              <w:t xml:space="preserve">навыками применения информационно-коммуникационных и интеллектуальных технологий, инструментальных сред, программно-технических платформ и программных средств, в том числе отечественного </w:t>
            </w:r>
            <w:r w:rsidRPr="00357E6F">
              <w:rPr>
                <w:sz w:val="20"/>
                <w:szCs w:val="20"/>
              </w:rPr>
              <w:lastRenderedPageBreak/>
              <w:t>производства, для решения задач профессиональной деятельности</w:t>
            </w:r>
          </w:p>
        </w:tc>
      </w:tr>
    </w:tbl>
    <w:p w:rsidR="00CB468F" w:rsidRPr="00357E6F" w:rsidRDefault="00CB468F" w:rsidP="00CB468F">
      <w:pPr>
        <w:tabs>
          <w:tab w:val="left" w:pos="900"/>
          <w:tab w:val="left" w:pos="1080"/>
        </w:tabs>
        <w:suppressAutoHyphens/>
        <w:spacing w:before="0" w:beforeAutospacing="0" w:after="0" w:afterAutospacing="0"/>
        <w:ind w:firstLine="709"/>
        <w:jc w:val="both"/>
        <w:rPr>
          <w:b/>
          <w:sz w:val="20"/>
          <w:szCs w:val="20"/>
        </w:rPr>
      </w:pPr>
    </w:p>
    <w:p w:rsidR="00CB468F" w:rsidRPr="00357E6F" w:rsidRDefault="00CB468F" w:rsidP="00CB468F">
      <w:pPr>
        <w:tabs>
          <w:tab w:val="left" w:pos="900"/>
          <w:tab w:val="left" w:pos="1080"/>
        </w:tabs>
        <w:suppressAutoHyphens/>
        <w:spacing w:before="0" w:beforeAutospacing="0" w:after="0" w:afterAutospacing="0"/>
        <w:ind w:firstLine="709"/>
        <w:jc w:val="both"/>
        <w:rPr>
          <w:b/>
          <w:sz w:val="20"/>
          <w:szCs w:val="20"/>
        </w:rPr>
      </w:pPr>
    </w:p>
    <w:p w:rsidR="00CB468F" w:rsidRPr="00357E6F" w:rsidRDefault="00CB468F" w:rsidP="00CB468F">
      <w:pPr>
        <w:tabs>
          <w:tab w:val="left" w:pos="900"/>
          <w:tab w:val="left" w:pos="1080"/>
        </w:tabs>
        <w:suppressAutoHyphens/>
        <w:spacing w:before="0" w:beforeAutospacing="0" w:after="0" w:afterAutospacing="0"/>
        <w:ind w:firstLine="709"/>
        <w:jc w:val="both"/>
        <w:rPr>
          <w:sz w:val="20"/>
          <w:szCs w:val="20"/>
        </w:rPr>
      </w:pPr>
      <w:r w:rsidRPr="00357E6F">
        <w:rPr>
          <w:sz w:val="20"/>
          <w:szCs w:val="20"/>
        </w:rPr>
        <w:t>Знания, умения и навыки, приобретаемые обучающимися в результате изучения дисциплины «Специализированные пакеты профессиональной деятельности», являются необходимыми для последующего поэтапного формирования ко</w:t>
      </w:r>
      <w:r w:rsidR="001478F7">
        <w:rPr>
          <w:sz w:val="20"/>
          <w:szCs w:val="20"/>
        </w:rPr>
        <w:t>мпетенций и изучения дисциплин.</w:t>
      </w:r>
    </w:p>
    <w:p w:rsidR="00CB468F" w:rsidRPr="00357E6F" w:rsidRDefault="00CB468F" w:rsidP="00CB468F">
      <w:pPr>
        <w:tabs>
          <w:tab w:val="left" w:pos="900"/>
          <w:tab w:val="left" w:pos="1080"/>
        </w:tabs>
        <w:suppressAutoHyphens/>
        <w:spacing w:before="0" w:beforeAutospacing="0" w:after="0" w:afterAutospacing="0"/>
        <w:ind w:firstLine="709"/>
        <w:jc w:val="both"/>
        <w:rPr>
          <w:b/>
          <w:sz w:val="20"/>
          <w:szCs w:val="20"/>
        </w:rPr>
      </w:pPr>
    </w:p>
    <w:p w:rsidR="00CB468F" w:rsidRPr="00357E6F" w:rsidRDefault="00CB468F" w:rsidP="00CB468F">
      <w:pPr>
        <w:suppressAutoHyphens/>
        <w:overflowPunct w:val="0"/>
        <w:autoSpaceDE w:val="0"/>
        <w:autoSpaceDN w:val="0"/>
        <w:adjustRightInd w:val="0"/>
        <w:spacing w:before="0" w:beforeAutospacing="0" w:after="0" w:afterAutospacing="0"/>
        <w:jc w:val="both"/>
        <w:rPr>
          <w:sz w:val="20"/>
          <w:szCs w:val="20"/>
        </w:rPr>
      </w:pPr>
    </w:p>
    <w:p w:rsidR="00CB468F" w:rsidRPr="00357E6F" w:rsidRDefault="00CB468F" w:rsidP="00CB468F">
      <w:pPr>
        <w:pStyle w:val="1c"/>
        <w:tabs>
          <w:tab w:val="right" w:leader="dot" w:pos="9600"/>
        </w:tabs>
        <w:spacing w:before="0" w:beforeAutospacing="0" w:after="0" w:afterAutospacing="0"/>
        <w:ind w:left="0" w:firstLine="709"/>
        <w:rPr>
          <w:b/>
          <w:sz w:val="20"/>
        </w:rPr>
      </w:pPr>
      <w:r w:rsidRPr="00357E6F">
        <w:rPr>
          <w:b/>
          <w:sz w:val="20"/>
        </w:rPr>
        <w:t xml:space="preserve">4 Объем дисциплины и виды учебной работы </w:t>
      </w:r>
    </w:p>
    <w:p w:rsidR="00CB468F" w:rsidRPr="00357E6F" w:rsidRDefault="00CB468F" w:rsidP="00CB468F">
      <w:pPr>
        <w:spacing w:before="0" w:beforeAutospacing="0" w:after="0" w:afterAutospacing="0"/>
        <w:ind w:firstLine="680"/>
        <w:rPr>
          <w:b/>
          <w:sz w:val="20"/>
          <w:szCs w:val="20"/>
        </w:rPr>
      </w:pPr>
    </w:p>
    <w:p w:rsidR="00CB468F" w:rsidRPr="00357E6F" w:rsidRDefault="00CB468F" w:rsidP="00CB468F">
      <w:pPr>
        <w:spacing w:before="0" w:beforeAutospacing="0" w:after="0" w:afterAutospacing="0"/>
        <w:ind w:firstLine="680"/>
        <w:rPr>
          <w:sz w:val="20"/>
          <w:szCs w:val="20"/>
        </w:rPr>
      </w:pPr>
      <w:r w:rsidRPr="00357E6F">
        <w:rPr>
          <w:sz w:val="20"/>
          <w:szCs w:val="20"/>
        </w:rPr>
        <w:t xml:space="preserve">Учебным планом предусматриваются следующие виды работы по дисциплине </w:t>
      </w:r>
    </w:p>
    <w:p w:rsidR="00CB468F" w:rsidRPr="00357E6F" w:rsidRDefault="00CB468F" w:rsidP="00CB468F">
      <w:pPr>
        <w:spacing w:before="0" w:beforeAutospacing="0" w:after="0" w:afterAutospacing="0"/>
        <w:ind w:firstLine="680"/>
        <w:jc w:val="right"/>
        <w:rPr>
          <w:b/>
          <w:sz w:val="20"/>
          <w:szCs w:val="20"/>
        </w:rPr>
      </w:pPr>
    </w:p>
    <w:tbl>
      <w:tblPr>
        <w:tblW w:w="1028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9"/>
        <w:gridCol w:w="4537"/>
        <w:gridCol w:w="720"/>
        <w:gridCol w:w="900"/>
        <w:gridCol w:w="720"/>
        <w:gridCol w:w="933"/>
        <w:gridCol w:w="687"/>
        <w:gridCol w:w="900"/>
      </w:tblGrid>
      <w:tr w:rsidR="00CB468F" w:rsidRPr="00357E6F" w:rsidTr="009C1438">
        <w:tc>
          <w:tcPr>
            <w:tcW w:w="889" w:type="dxa"/>
            <w:vMerge w:val="restart"/>
            <w:vAlign w:val="center"/>
          </w:tcPr>
          <w:p w:rsidR="00CB468F" w:rsidRPr="00357E6F" w:rsidRDefault="00CB468F" w:rsidP="009C1438">
            <w:pPr>
              <w:pStyle w:val="afffd"/>
              <w:suppressAutoHyphens/>
              <w:snapToGrid w:val="0"/>
              <w:jc w:val="center"/>
              <w:rPr>
                <w:b/>
                <w:sz w:val="20"/>
                <w:szCs w:val="20"/>
              </w:rPr>
            </w:pPr>
            <w:r w:rsidRPr="00357E6F">
              <w:rPr>
                <w:b/>
                <w:sz w:val="20"/>
                <w:szCs w:val="20"/>
              </w:rPr>
              <w:t>№ п/п</w:t>
            </w:r>
          </w:p>
        </w:tc>
        <w:tc>
          <w:tcPr>
            <w:tcW w:w="4537" w:type="dxa"/>
            <w:vMerge w:val="restart"/>
            <w:vAlign w:val="center"/>
          </w:tcPr>
          <w:p w:rsidR="00CB468F" w:rsidRPr="00357E6F" w:rsidRDefault="00CB468F" w:rsidP="009C1438">
            <w:pPr>
              <w:pStyle w:val="afffd"/>
              <w:suppressAutoHyphens/>
              <w:snapToGrid w:val="0"/>
              <w:jc w:val="center"/>
              <w:rPr>
                <w:b/>
                <w:sz w:val="20"/>
                <w:szCs w:val="20"/>
              </w:rPr>
            </w:pPr>
            <w:r w:rsidRPr="00357E6F">
              <w:rPr>
                <w:b/>
                <w:sz w:val="20"/>
                <w:szCs w:val="20"/>
              </w:rPr>
              <w:t>Виды учебных занятий</w:t>
            </w:r>
          </w:p>
        </w:tc>
        <w:tc>
          <w:tcPr>
            <w:tcW w:w="4860" w:type="dxa"/>
            <w:gridSpan w:val="6"/>
          </w:tcPr>
          <w:p w:rsidR="00CB468F" w:rsidRPr="00357E6F" w:rsidRDefault="00CB468F" w:rsidP="009C1438">
            <w:pPr>
              <w:tabs>
                <w:tab w:val="left" w:pos="900"/>
              </w:tabs>
              <w:spacing w:before="0" w:beforeAutospacing="0" w:after="0" w:afterAutospacing="0"/>
              <w:jc w:val="center"/>
              <w:rPr>
                <w:b/>
                <w:sz w:val="20"/>
                <w:szCs w:val="20"/>
              </w:rPr>
            </w:pPr>
            <w:r w:rsidRPr="00357E6F">
              <w:rPr>
                <w:b/>
                <w:sz w:val="20"/>
                <w:szCs w:val="20"/>
              </w:rPr>
              <w:t xml:space="preserve">Всего часов по формам обучения, </w:t>
            </w:r>
            <w:proofErr w:type="spellStart"/>
            <w:r w:rsidRPr="00357E6F">
              <w:rPr>
                <w:b/>
                <w:sz w:val="20"/>
                <w:szCs w:val="20"/>
              </w:rPr>
              <w:t>ак</w:t>
            </w:r>
            <w:proofErr w:type="spellEnd"/>
            <w:r w:rsidRPr="00357E6F">
              <w:rPr>
                <w:b/>
                <w:sz w:val="20"/>
                <w:szCs w:val="20"/>
              </w:rPr>
              <w:t>. ч</w:t>
            </w:r>
          </w:p>
        </w:tc>
      </w:tr>
      <w:tr w:rsidR="00CB468F" w:rsidRPr="00357E6F" w:rsidTr="009C1438">
        <w:tc>
          <w:tcPr>
            <w:tcW w:w="889" w:type="dxa"/>
            <w:vMerge/>
          </w:tcPr>
          <w:p w:rsidR="00CB468F" w:rsidRPr="00357E6F" w:rsidRDefault="00CB468F" w:rsidP="009C1438">
            <w:pPr>
              <w:tabs>
                <w:tab w:val="left" w:pos="900"/>
              </w:tabs>
              <w:spacing w:before="0" w:beforeAutospacing="0" w:after="0" w:afterAutospacing="0"/>
              <w:rPr>
                <w:b/>
                <w:sz w:val="20"/>
                <w:szCs w:val="20"/>
              </w:rPr>
            </w:pPr>
          </w:p>
        </w:tc>
        <w:tc>
          <w:tcPr>
            <w:tcW w:w="4537" w:type="dxa"/>
            <w:vMerge/>
          </w:tcPr>
          <w:p w:rsidR="00CB468F" w:rsidRPr="00357E6F" w:rsidRDefault="00CB468F" w:rsidP="009C1438">
            <w:pPr>
              <w:tabs>
                <w:tab w:val="left" w:pos="900"/>
              </w:tabs>
              <w:spacing w:before="0" w:beforeAutospacing="0" w:after="0" w:afterAutospacing="0"/>
              <w:rPr>
                <w:b/>
                <w:sz w:val="20"/>
                <w:szCs w:val="20"/>
              </w:rPr>
            </w:pPr>
          </w:p>
        </w:tc>
        <w:tc>
          <w:tcPr>
            <w:tcW w:w="1620" w:type="dxa"/>
            <w:gridSpan w:val="2"/>
          </w:tcPr>
          <w:p w:rsidR="00CB468F" w:rsidRPr="00357E6F" w:rsidRDefault="00CB468F" w:rsidP="009C1438">
            <w:pPr>
              <w:tabs>
                <w:tab w:val="left" w:pos="900"/>
              </w:tabs>
              <w:spacing w:before="0" w:beforeAutospacing="0" w:after="0" w:afterAutospacing="0"/>
              <w:jc w:val="center"/>
              <w:rPr>
                <w:b/>
                <w:sz w:val="20"/>
                <w:szCs w:val="20"/>
              </w:rPr>
            </w:pPr>
            <w:r w:rsidRPr="00357E6F">
              <w:rPr>
                <w:b/>
                <w:sz w:val="20"/>
                <w:szCs w:val="20"/>
              </w:rPr>
              <w:t>Очная</w:t>
            </w:r>
          </w:p>
        </w:tc>
        <w:tc>
          <w:tcPr>
            <w:tcW w:w="1653" w:type="dxa"/>
            <w:gridSpan w:val="2"/>
          </w:tcPr>
          <w:p w:rsidR="00CB468F" w:rsidRPr="00357E6F" w:rsidRDefault="00CB468F" w:rsidP="009C1438">
            <w:pPr>
              <w:tabs>
                <w:tab w:val="left" w:pos="900"/>
              </w:tabs>
              <w:spacing w:before="0" w:beforeAutospacing="0" w:after="0" w:afterAutospacing="0"/>
              <w:jc w:val="center"/>
              <w:rPr>
                <w:b/>
                <w:sz w:val="20"/>
                <w:szCs w:val="20"/>
              </w:rPr>
            </w:pPr>
            <w:r w:rsidRPr="00357E6F">
              <w:rPr>
                <w:b/>
                <w:sz w:val="20"/>
                <w:szCs w:val="20"/>
              </w:rPr>
              <w:t>Очно-заочная</w:t>
            </w:r>
          </w:p>
        </w:tc>
        <w:tc>
          <w:tcPr>
            <w:tcW w:w="1587" w:type="dxa"/>
            <w:gridSpan w:val="2"/>
          </w:tcPr>
          <w:p w:rsidR="00CB468F" w:rsidRPr="00357E6F" w:rsidRDefault="00CB468F" w:rsidP="009C1438">
            <w:pPr>
              <w:tabs>
                <w:tab w:val="left" w:pos="900"/>
              </w:tabs>
              <w:spacing w:before="0" w:beforeAutospacing="0" w:after="0" w:afterAutospacing="0"/>
              <w:jc w:val="center"/>
              <w:rPr>
                <w:b/>
                <w:sz w:val="20"/>
                <w:szCs w:val="20"/>
              </w:rPr>
            </w:pPr>
            <w:r w:rsidRPr="00357E6F">
              <w:rPr>
                <w:b/>
                <w:sz w:val="20"/>
                <w:szCs w:val="20"/>
              </w:rPr>
              <w:t>Заочная</w:t>
            </w:r>
          </w:p>
        </w:tc>
      </w:tr>
      <w:tr w:rsidR="00CB468F" w:rsidRPr="00357E6F" w:rsidTr="009C1438">
        <w:tc>
          <w:tcPr>
            <w:tcW w:w="889" w:type="dxa"/>
            <w:vMerge/>
          </w:tcPr>
          <w:p w:rsidR="00CB468F" w:rsidRPr="00357E6F" w:rsidRDefault="00CB468F" w:rsidP="009C1438">
            <w:pPr>
              <w:tabs>
                <w:tab w:val="left" w:pos="900"/>
              </w:tabs>
              <w:spacing w:before="0" w:beforeAutospacing="0" w:after="0" w:afterAutospacing="0"/>
              <w:rPr>
                <w:b/>
                <w:sz w:val="20"/>
                <w:szCs w:val="20"/>
              </w:rPr>
            </w:pPr>
          </w:p>
        </w:tc>
        <w:tc>
          <w:tcPr>
            <w:tcW w:w="4537" w:type="dxa"/>
            <w:vMerge/>
          </w:tcPr>
          <w:p w:rsidR="00CB468F" w:rsidRPr="00357E6F" w:rsidRDefault="00CB468F" w:rsidP="009C1438">
            <w:pPr>
              <w:tabs>
                <w:tab w:val="left" w:pos="900"/>
              </w:tabs>
              <w:spacing w:before="0" w:beforeAutospacing="0" w:after="0" w:afterAutospacing="0"/>
              <w:rPr>
                <w:b/>
                <w:sz w:val="20"/>
                <w:szCs w:val="20"/>
              </w:rPr>
            </w:pPr>
          </w:p>
        </w:tc>
        <w:tc>
          <w:tcPr>
            <w:tcW w:w="720" w:type="dxa"/>
            <w:vAlign w:val="center"/>
          </w:tcPr>
          <w:p w:rsidR="00CB468F" w:rsidRPr="00357E6F" w:rsidRDefault="00CB468F" w:rsidP="009C1438">
            <w:pPr>
              <w:tabs>
                <w:tab w:val="left" w:pos="900"/>
              </w:tabs>
              <w:spacing w:before="0" w:beforeAutospacing="0" w:after="0" w:afterAutospacing="0"/>
              <w:jc w:val="center"/>
              <w:rPr>
                <w:b/>
                <w:sz w:val="20"/>
                <w:szCs w:val="20"/>
              </w:rPr>
            </w:pPr>
          </w:p>
        </w:tc>
        <w:tc>
          <w:tcPr>
            <w:tcW w:w="900" w:type="dxa"/>
            <w:vAlign w:val="center"/>
          </w:tcPr>
          <w:p w:rsidR="00CB468F" w:rsidRPr="00357E6F" w:rsidRDefault="00CB468F" w:rsidP="009C1438">
            <w:pPr>
              <w:tabs>
                <w:tab w:val="left" w:pos="900"/>
              </w:tabs>
              <w:spacing w:before="0" w:beforeAutospacing="0" w:after="0" w:afterAutospacing="0"/>
              <w:jc w:val="center"/>
              <w:rPr>
                <w:b/>
                <w:sz w:val="20"/>
                <w:szCs w:val="20"/>
              </w:rPr>
            </w:pPr>
          </w:p>
        </w:tc>
        <w:tc>
          <w:tcPr>
            <w:tcW w:w="720" w:type="dxa"/>
            <w:vAlign w:val="center"/>
          </w:tcPr>
          <w:p w:rsidR="00CB468F" w:rsidRPr="00357E6F" w:rsidRDefault="00CB468F" w:rsidP="009C1438">
            <w:pPr>
              <w:tabs>
                <w:tab w:val="left" w:pos="900"/>
              </w:tabs>
              <w:spacing w:before="0" w:beforeAutospacing="0" w:after="0" w:afterAutospacing="0"/>
              <w:jc w:val="center"/>
              <w:rPr>
                <w:b/>
                <w:sz w:val="20"/>
                <w:szCs w:val="20"/>
              </w:rPr>
            </w:pPr>
            <w:r w:rsidRPr="00357E6F">
              <w:rPr>
                <w:b/>
                <w:sz w:val="20"/>
                <w:szCs w:val="20"/>
              </w:rPr>
              <w:t>всего</w:t>
            </w:r>
          </w:p>
        </w:tc>
        <w:tc>
          <w:tcPr>
            <w:tcW w:w="933" w:type="dxa"/>
            <w:vAlign w:val="center"/>
          </w:tcPr>
          <w:p w:rsidR="00CB468F" w:rsidRPr="00357E6F" w:rsidRDefault="00CB468F" w:rsidP="009C1438">
            <w:pPr>
              <w:tabs>
                <w:tab w:val="left" w:pos="900"/>
              </w:tabs>
              <w:spacing w:before="0" w:beforeAutospacing="0" w:after="0" w:afterAutospacing="0"/>
              <w:jc w:val="center"/>
              <w:rPr>
                <w:b/>
                <w:sz w:val="20"/>
                <w:szCs w:val="20"/>
              </w:rPr>
            </w:pPr>
            <w:r w:rsidRPr="00357E6F">
              <w:rPr>
                <w:b/>
                <w:sz w:val="20"/>
                <w:szCs w:val="20"/>
              </w:rPr>
              <w:t>в том числе</w:t>
            </w:r>
          </w:p>
        </w:tc>
        <w:tc>
          <w:tcPr>
            <w:tcW w:w="687" w:type="dxa"/>
            <w:vAlign w:val="center"/>
          </w:tcPr>
          <w:p w:rsidR="00CB468F" w:rsidRPr="00357E6F" w:rsidRDefault="00CB468F" w:rsidP="009C1438">
            <w:pPr>
              <w:tabs>
                <w:tab w:val="left" w:pos="900"/>
              </w:tabs>
              <w:spacing w:before="0" w:beforeAutospacing="0" w:after="0" w:afterAutospacing="0"/>
              <w:ind w:left="-264"/>
              <w:rPr>
                <w:b/>
                <w:sz w:val="20"/>
                <w:szCs w:val="20"/>
              </w:rPr>
            </w:pPr>
            <w:r w:rsidRPr="00357E6F">
              <w:rPr>
                <w:b/>
                <w:sz w:val="20"/>
                <w:szCs w:val="20"/>
              </w:rPr>
              <w:t>всего</w:t>
            </w:r>
          </w:p>
        </w:tc>
        <w:tc>
          <w:tcPr>
            <w:tcW w:w="900" w:type="dxa"/>
            <w:vAlign w:val="center"/>
          </w:tcPr>
          <w:p w:rsidR="00CB468F" w:rsidRPr="00357E6F" w:rsidRDefault="00CB468F" w:rsidP="009C1438">
            <w:pPr>
              <w:tabs>
                <w:tab w:val="left" w:pos="900"/>
              </w:tabs>
              <w:spacing w:before="0" w:beforeAutospacing="0" w:after="0" w:afterAutospacing="0"/>
              <w:jc w:val="center"/>
              <w:rPr>
                <w:b/>
                <w:sz w:val="20"/>
                <w:szCs w:val="20"/>
              </w:rPr>
            </w:pPr>
            <w:r w:rsidRPr="00357E6F">
              <w:rPr>
                <w:b/>
                <w:sz w:val="20"/>
                <w:szCs w:val="20"/>
              </w:rPr>
              <w:t>в том числе</w:t>
            </w:r>
          </w:p>
        </w:tc>
      </w:tr>
      <w:tr w:rsidR="008D1C1D" w:rsidRPr="00357E6F" w:rsidTr="009C1438">
        <w:tc>
          <w:tcPr>
            <w:tcW w:w="889" w:type="dxa"/>
            <w:vMerge w:val="restart"/>
          </w:tcPr>
          <w:p w:rsidR="008D1C1D" w:rsidRPr="00357E6F" w:rsidRDefault="008D1C1D" w:rsidP="008D1C1D">
            <w:pPr>
              <w:suppressAutoHyphens/>
              <w:snapToGrid w:val="0"/>
              <w:spacing w:before="0" w:beforeAutospacing="0" w:after="0" w:afterAutospacing="0"/>
              <w:rPr>
                <w:b/>
                <w:sz w:val="20"/>
                <w:szCs w:val="20"/>
              </w:rPr>
            </w:pPr>
            <w:r w:rsidRPr="00357E6F">
              <w:rPr>
                <w:b/>
                <w:sz w:val="20"/>
                <w:szCs w:val="20"/>
              </w:rPr>
              <w:t>1</w:t>
            </w:r>
          </w:p>
        </w:tc>
        <w:tc>
          <w:tcPr>
            <w:tcW w:w="4537" w:type="dxa"/>
          </w:tcPr>
          <w:p w:rsidR="008D1C1D" w:rsidRPr="00357E6F" w:rsidRDefault="008D1C1D" w:rsidP="008D1C1D">
            <w:pPr>
              <w:suppressAutoHyphens/>
              <w:snapToGrid w:val="0"/>
              <w:spacing w:before="0" w:beforeAutospacing="0" w:after="0" w:afterAutospacing="0"/>
              <w:rPr>
                <w:b/>
                <w:sz w:val="20"/>
                <w:szCs w:val="20"/>
              </w:rPr>
            </w:pPr>
            <w:r w:rsidRPr="00357E6F">
              <w:rPr>
                <w:b/>
                <w:sz w:val="20"/>
                <w:szCs w:val="20"/>
              </w:rPr>
              <w:t>Контактная работа (объем работы обучающихся во взаимодействии с преподавателем) (всего)</w:t>
            </w:r>
          </w:p>
        </w:tc>
        <w:tc>
          <w:tcPr>
            <w:tcW w:w="720" w:type="dxa"/>
          </w:tcPr>
          <w:p w:rsidR="008D1C1D" w:rsidRPr="00357E6F" w:rsidRDefault="008D1C1D" w:rsidP="008D1C1D">
            <w:pPr>
              <w:tabs>
                <w:tab w:val="left" w:pos="900"/>
              </w:tabs>
              <w:spacing w:before="0" w:beforeAutospacing="0" w:after="0" w:afterAutospacing="0"/>
              <w:jc w:val="center"/>
              <w:rPr>
                <w:b/>
                <w:sz w:val="20"/>
                <w:szCs w:val="20"/>
              </w:rPr>
            </w:pPr>
            <w:r w:rsidRPr="00357E6F">
              <w:rPr>
                <w:b/>
                <w:sz w:val="20"/>
                <w:szCs w:val="20"/>
              </w:rPr>
              <w:t>12,2</w:t>
            </w:r>
          </w:p>
        </w:tc>
        <w:tc>
          <w:tcPr>
            <w:tcW w:w="900" w:type="dxa"/>
          </w:tcPr>
          <w:p w:rsidR="008D1C1D" w:rsidRPr="00357E6F" w:rsidRDefault="008D1C1D" w:rsidP="008D1C1D">
            <w:pPr>
              <w:tabs>
                <w:tab w:val="left" w:pos="900"/>
              </w:tabs>
              <w:spacing w:before="0" w:beforeAutospacing="0" w:after="0" w:afterAutospacing="0"/>
              <w:jc w:val="center"/>
              <w:rPr>
                <w:b/>
                <w:sz w:val="20"/>
                <w:szCs w:val="20"/>
              </w:rPr>
            </w:pPr>
          </w:p>
        </w:tc>
        <w:tc>
          <w:tcPr>
            <w:tcW w:w="720" w:type="dxa"/>
          </w:tcPr>
          <w:p w:rsidR="008D1C1D" w:rsidRPr="00357E6F" w:rsidRDefault="008D1C1D" w:rsidP="008D1C1D">
            <w:pPr>
              <w:tabs>
                <w:tab w:val="left" w:pos="900"/>
              </w:tabs>
              <w:spacing w:before="0" w:beforeAutospacing="0" w:after="0" w:afterAutospacing="0"/>
              <w:jc w:val="center"/>
              <w:rPr>
                <w:b/>
                <w:sz w:val="20"/>
                <w:szCs w:val="20"/>
              </w:rPr>
            </w:pPr>
            <w:r w:rsidRPr="00357E6F">
              <w:rPr>
                <w:b/>
                <w:sz w:val="20"/>
                <w:szCs w:val="20"/>
              </w:rPr>
              <w:t>12,2</w:t>
            </w:r>
          </w:p>
        </w:tc>
        <w:tc>
          <w:tcPr>
            <w:tcW w:w="933" w:type="dxa"/>
          </w:tcPr>
          <w:p w:rsidR="008D1C1D" w:rsidRPr="00357E6F" w:rsidRDefault="008D1C1D" w:rsidP="008D1C1D">
            <w:pPr>
              <w:tabs>
                <w:tab w:val="left" w:pos="900"/>
              </w:tabs>
              <w:spacing w:before="0" w:beforeAutospacing="0" w:after="0" w:afterAutospacing="0"/>
              <w:jc w:val="center"/>
              <w:rPr>
                <w:b/>
                <w:sz w:val="20"/>
                <w:szCs w:val="20"/>
              </w:rPr>
            </w:pPr>
          </w:p>
        </w:tc>
        <w:tc>
          <w:tcPr>
            <w:tcW w:w="687" w:type="dxa"/>
          </w:tcPr>
          <w:p w:rsidR="008D1C1D" w:rsidRPr="00357E6F" w:rsidRDefault="008D1C1D" w:rsidP="008D1C1D">
            <w:pPr>
              <w:pStyle w:val="afffd"/>
              <w:suppressAutoHyphens/>
              <w:snapToGrid w:val="0"/>
              <w:jc w:val="center"/>
              <w:rPr>
                <w:b/>
                <w:sz w:val="20"/>
                <w:szCs w:val="20"/>
              </w:rPr>
            </w:pPr>
            <w:r w:rsidRPr="00357E6F">
              <w:rPr>
                <w:b/>
                <w:sz w:val="20"/>
                <w:szCs w:val="20"/>
              </w:rPr>
              <w:t>8,2</w:t>
            </w:r>
          </w:p>
        </w:tc>
        <w:tc>
          <w:tcPr>
            <w:tcW w:w="900" w:type="dxa"/>
          </w:tcPr>
          <w:p w:rsidR="008D1C1D" w:rsidRPr="00357E6F" w:rsidRDefault="008D1C1D" w:rsidP="008D1C1D">
            <w:pPr>
              <w:pStyle w:val="afffd"/>
              <w:suppressAutoHyphens/>
              <w:snapToGrid w:val="0"/>
              <w:jc w:val="center"/>
              <w:rPr>
                <w:b/>
                <w:sz w:val="20"/>
                <w:szCs w:val="20"/>
              </w:rPr>
            </w:pPr>
          </w:p>
        </w:tc>
      </w:tr>
      <w:tr w:rsidR="008D1C1D" w:rsidRPr="00357E6F" w:rsidTr="009C1438">
        <w:tc>
          <w:tcPr>
            <w:tcW w:w="889" w:type="dxa"/>
            <w:vMerge/>
          </w:tcPr>
          <w:p w:rsidR="008D1C1D" w:rsidRPr="00357E6F" w:rsidRDefault="008D1C1D" w:rsidP="008D1C1D">
            <w:pPr>
              <w:suppressAutoHyphens/>
              <w:snapToGrid w:val="0"/>
              <w:spacing w:before="0" w:beforeAutospacing="0" w:after="0" w:afterAutospacing="0"/>
              <w:rPr>
                <w:b/>
                <w:sz w:val="20"/>
                <w:szCs w:val="20"/>
              </w:rPr>
            </w:pPr>
          </w:p>
        </w:tc>
        <w:tc>
          <w:tcPr>
            <w:tcW w:w="4537" w:type="dxa"/>
          </w:tcPr>
          <w:p w:rsidR="008D1C1D" w:rsidRPr="00357E6F" w:rsidRDefault="008D1C1D" w:rsidP="008D1C1D">
            <w:pPr>
              <w:suppressAutoHyphens/>
              <w:snapToGrid w:val="0"/>
              <w:spacing w:before="0" w:beforeAutospacing="0" w:after="0" w:afterAutospacing="0"/>
              <w:rPr>
                <w:b/>
                <w:i/>
                <w:sz w:val="20"/>
                <w:szCs w:val="20"/>
              </w:rPr>
            </w:pPr>
            <w:r w:rsidRPr="00357E6F">
              <w:rPr>
                <w:i/>
                <w:sz w:val="20"/>
                <w:szCs w:val="20"/>
              </w:rPr>
              <w:t>В том числе в форме практической подготовки</w:t>
            </w:r>
          </w:p>
        </w:tc>
        <w:tc>
          <w:tcPr>
            <w:tcW w:w="720" w:type="dxa"/>
          </w:tcPr>
          <w:p w:rsidR="008D1C1D" w:rsidRPr="00357E6F" w:rsidRDefault="008D1C1D" w:rsidP="008D1C1D">
            <w:pPr>
              <w:tabs>
                <w:tab w:val="left" w:pos="900"/>
              </w:tabs>
              <w:spacing w:before="0" w:beforeAutospacing="0" w:after="0" w:afterAutospacing="0"/>
              <w:jc w:val="center"/>
              <w:rPr>
                <w:b/>
                <w:sz w:val="20"/>
                <w:szCs w:val="20"/>
              </w:rPr>
            </w:pPr>
          </w:p>
        </w:tc>
        <w:tc>
          <w:tcPr>
            <w:tcW w:w="900" w:type="dxa"/>
          </w:tcPr>
          <w:p w:rsidR="008D1C1D" w:rsidRPr="00357E6F" w:rsidRDefault="008D1C1D" w:rsidP="008D1C1D">
            <w:pPr>
              <w:tabs>
                <w:tab w:val="left" w:pos="900"/>
              </w:tabs>
              <w:spacing w:before="0" w:beforeAutospacing="0" w:after="0" w:afterAutospacing="0"/>
              <w:jc w:val="center"/>
              <w:rPr>
                <w:b/>
                <w:i/>
                <w:sz w:val="20"/>
                <w:szCs w:val="20"/>
              </w:rPr>
            </w:pPr>
            <w:r w:rsidRPr="00357E6F">
              <w:rPr>
                <w:b/>
                <w:i/>
                <w:sz w:val="20"/>
                <w:szCs w:val="20"/>
              </w:rPr>
              <w:t>4</w:t>
            </w:r>
          </w:p>
        </w:tc>
        <w:tc>
          <w:tcPr>
            <w:tcW w:w="720" w:type="dxa"/>
          </w:tcPr>
          <w:p w:rsidR="008D1C1D" w:rsidRPr="00357E6F" w:rsidRDefault="008D1C1D" w:rsidP="008D1C1D">
            <w:pPr>
              <w:tabs>
                <w:tab w:val="left" w:pos="900"/>
              </w:tabs>
              <w:spacing w:before="0" w:beforeAutospacing="0" w:after="0" w:afterAutospacing="0"/>
              <w:jc w:val="center"/>
              <w:rPr>
                <w:b/>
                <w:sz w:val="20"/>
                <w:szCs w:val="20"/>
              </w:rPr>
            </w:pPr>
          </w:p>
        </w:tc>
        <w:tc>
          <w:tcPr>
            <w:tcW w:w="933" w:type="dxa"/>
          </w:tcPr>
          <w:p w:rsidR="008D1C1D" w:rsidRPr="00357E6F" w:rsidRDefault="008D1C1D" w:rsidP="008D1C1D">
            <w:pPr>
              <w:tabs>
                <w:tab w:val="left" w:pos="900"/>
              </w:tabs>
              <w:spacing w:before="0" w:beforeAutospacing="0" w:after="0" w:afterAutospacing="0"/>
              <w:jc w:val="center"/>
              <w:rPr>
                <w:b/>
                <w:i/>
                <w:sz w:val="20"/>
                <w:szCs w:val="20"/>
              </w:rPr>
            </w:pPr>
            <w:r w:rsidRPr="00357E6F">
              <w:rPr>
                <w:b/>
                <w:i/>
                <w:sz w:val="20"/>
                <w:szCs w:val="20"/>
              </w:rPr>
              <w:t>4</w:t>
            </w:r>
          </w:p>
        </w:tc>
        <w:tc>
          <w:tcPr>
            <w:tcW w:w="687" w:type="dxa"/>
          </w:tcPr>
          <w:p w:rsidR="008D1C1D" w:rsidRPr="00357E6F" w:rsidRDefault="008D1C1D" w:rsidP="008D1C1D">
            <w:pPr>
              <w:pStyle w:val="afffd"/>
              <w:suppressAutoHyphens/>
              <w:snapToGrid w:val="0"/>
              <w:jc w:val="center"/>
              <w:rPr>
                <w:b/>
                <w:sz w:val="20"/>
                <w:szCs w:val="20"/>
              </w:rPr>
            </w:pPr>
          </w:p>
        </w:tc>
        <w:tc>
          <w:tcPr>
            <w:tcW w:w="900" w:type="dxa"/>
          </w:tcPr>
          <w:p w:rsidR="008D1C1D" w:rsidRPr="00357E6F" w:rsidRDefault="008D1C1D" w:rsidP="008D1C1D">
            <w:pPr>
              <w:pStyle w:val="afffd"/>
              <w:suppressAutoHyphens/>
              <w:snapToGrid w:val="0"/>
              <w:jc w:val="center"/>
              <w:rPr>
                <w:b/>
                <w:sz w:val="20"/>
                <w:szCs w:val="20"/>
              </w:rPr>
            </w:pPr>
          </w:p>
        </w:tc>
      </w:tr>
      <w:tr w:rsidR="008D1C1D" w:rsidRPr="00357E6F" w:rsidTr="00093068">
        <w:tc>
          <w:tcPr>
            <w:tcW w:w="889" w:type="dxa"/>
          </w:tcPr>
          <w:p w:rsidR="008D1C1D" w:rsidRPr="00357E6F" w:rsidRDefault="008D1C1D" w:rsidP="008D1C1D">
            <w:pPr>
              <w:suppressAutoHyphens/>
              <w:snapToGrid w:val="0"/>
              <w:spacing w:before="0" w:beforeAutospacing="0" w:after="0" w:afterAutospacing="0"/>
              <w:rPr>
                <w:sz w:val="20"/>
                <w:szCs w:val="20"/>
              </w:rPr>
            </w:pPr>
            <w:r w:rsidRPr="00357E6F">
              <w:rPr>
                <w:sz w:val="20"/>
                <w:szCs w:val="20"/>
              </w:rPr>
              <w:t>1.1</w:t>
            </w:r>
          </w:p>
        </w:tc>
        <w:tc>
          <w:tcPr>
            <w:tcW w:w="4537" w:type="dxa"/>
          </w:tcPr>
          <w:p w:rsidR="008D1C1D" w:rsidRPr="00357E6F" w:rsidRDefault="008D1C1D" w:rsidP="008D1C1D">
            <w:pPr>
              <w:suppressAutoHyphens/>
              <w:snapToGrid w:val="0"/>
              <w:spacing w:before="0" w:beforeAutospacing="0" w:after="0" w:afterAutospacing="0"/>
              <w:rPr>
                <w:sz w:val="20"/>
                <w:szCs w:val="20"/>
              </w:rPr>
            </w:pPr>
            <w:r w:rsidRPr="00357E6F">
              <w:rPr>
                <w:sz w:val="20"/>
                <w:szCs w:val="20"/>
              </w:rPr>
              <w:t>занятия лекционного типа (лекции)</w:t>
            </w:r>
          </w:p>
        </w:tc>
        <w:tc>
          <w:tcPr>
            <w:tcW w:w="720" w:type="dxa"/>
            <w:vAlign w:val="center"/>
          </w:tcPr>
          <w:p w:rsidR="008D1C1D" w:rsidRPr="00357E6F" w:rsidRDefault="008D1C1D" w:rsidP="008D1C1D">
            <w:pPr>
              <w:tabs>
                <w:tab w:val="left" w:pos="900"/>
              </w:tabs>
              <w:spacing w:before="0" w:beforeAutospacing="0" w:after="0" w:afterAutospacing="0"/>
              <w:jc w:val="center"/>
              <w:rPr>
                <w:sz w:val="20"/>
                <w:szCs w:val="20"/>
              </w:rPr>
            </w:pPr>
            <w:r w:rsidRPr="00357E6F">
              <w:rPr>
                <w:sz w:val="20"/>
                <w:szCs w:val="20"/>
              </w:rPr>
              <w:t>-</w:t>
            </w:r>
          </w:p>
        </w:tc>
        <w:tc>
          <w:tcPr>
            <w:tcW w:w="900" w:type="dxa"/>
          </w:tcPr>
          <w:p w:rsidR="008D1C1D" w:rsidRPr="00357E6F" w:rsidRDefault="008D1C1D" w:rsidP="008D1C1D">
            <w:pPr>
              <w:tabs>
                <w:tab w:val="left" w:pos="900"/>
              </w:tabs>
              <w:spacing w:before="0" w:beforeAutospacing="0" w:after="0" w:afterAutospacing="0"/>
              <w:jc w:val="center"/>
              <w:rPr>
                <w:b/>
                <w:sz w:val="20"/>
                <w:szCs w:val="20"/>
              </w:rPr>
            </w:pPr>
          </w:p>
        </w:tc>
        <w:tc>
          <w:tcPr>
            <w:tcW w:w="720" w:type="dxa"/>
            <w:vAlign w:val="center"/>
          </w:tcPr>
          <w:p w:rsidR="008D1C1D" w:rsidRPr="00357E6F" w:rsidRDefault="008D1C1D" w:rsidP="008D1C1D">
            <w:pPr>
              <w:tabs>
                <w:tab w:val="left" w:pos="900"/>
              </w:tabs>
              <w:spacing w:before="0" w:beforeAutospacing="0" w:after="0" w:afterAutospacing="0"/>
              <w:jc w:val="center"/>
              <w:rPr>
                <w:sz w:val="20"/>
                <w:szCs w:val="20"/>
              </w:rPr>
            </w:pPr>
            <w:r w:rsidRPr="00357E6F">
              <w:rPr>
                <w:sz w:val="20"/>
                <w:szCs w:val="20"/>
              </w:rPr>
              <w:t>-</w:t>
            </w:r>
          </w:p>
        </w:tc>
        <w:tc>
          <w:tcPr>
            <w:tcW w:w="933" w:type="dxa"/>
          </w:tcPr>
          <w:p w:rsidR="008D1C1D" w:rsidRPr="00357E6F" w:rsidRDefault="008D1C1D" w:rsidP="008D1C1D">
            <w:pPr>
              <w:tabs>
                <w:tab w:val="left" w:pos="900"/>
              </w:tabs>
              <w:spacing w:before="0" w:beforeAutospacing="0" w:after="0" w:afterAutospacing="0"/>
              <w:jc w:val="center"/>
              <w:rPr>
                <w:b/>
                <w:sz w:val="20"/>
                <w:szCs w:val="20"/>
              </w:rPr>
            </w:pPr>
          </w:p>
        </w:tc>
        <w:tc>
          <w:tcPr>
            <w:tcW w:w="687" w:type="dxa"/>
          </w:tcPr>
          <w:p w:rsidR="008D1C1D" w:rsidRPr="00357E6F" w:rsidRDefault="008D1C1D" w:rsidP="008D1C1D">
            <w:pPr>
              <w:pStyle w:val="afffd"/>
              <w:suppressAutoHyphens/>
              <w:snapToGrid w:val="0"/>
              <w:jc w:val="center"/>
              <w:rPr>
                <w:sz w:val="20"/>
                <w:szCs w:val="20"/>
              </w:rPr>
            </w:pPr>
            <w:r w:rsidRPr="00357E6F">
              <w:rPr>
                <w:sz w:val="20"/>
                <w:szCs w:val="20"/>
              </w:rPr>
              <w:t>2</w:t>
            </w:r>
          </w:p>
        </w:tc>
        <w:tc>
          <w:tcPr>
            <w:tcW w:w="900" w:type="dxa"/>
          </w:tcPr>
          <w:p w:rsidR="008D1C1D" w:rsidRPr="00357E6F" w:rsidRDefault="008D1C1D" w:rsidP="008D1C1D">
            <w:pPr>
              <w:pStyle w:val="afffd"/>
              <w:suppressAutoHyphens/>
              <w:snapToGrid w:val="0"/>
              <w:jc w:val="center"/>
              <w:rPr>
                <w:sz w:val="20"/>
                <w:szCs w:val="20"/>
              </w:rPr>
            </w:pPr>
          </w:p>
        </w:tc>
      </w:tr>
      <w:tr w:rsidR="008D1C1D" w:rsidRPr="00357E6F" w:rsidTr="00093068">
        <w:tc>
          <w:tcPr>
            <w:tcW w:w="889" w:type="dxa"/>
          </w:tcPr>
          <w:p w:rsidR="008D1C1D" w:rsidRPr="00357E6F" w:rsidRDefault="008D1C1D" w:rsidP="008D1C1D">
            <w:pPr>
              <w:suppressAutoHyphens/>
              <w:snapToGrid w:val="0"/>
              <w:spacing w:before="0" w:beforeAutospacing="0" w:after="0" w:afterAutospacing="0"/>
              <w:rPr>
                <w:sz w:val="20"/>
                <w:szCs w:val="20"/>
              </w:rPr>
            </w:pPr>
            <w:r w:rsidRPr="00357E6F">
              <w:rPr>
                <w:sz w:val="20"/>
                <w:szCs w:val="20"/>
              </w:rPr>
              <w:t>1.2</w:t>
            </w:r>
          </w:p>
        </w:tc>
        <w:tc>
          <w:tcPr>
            <w:tcW w:w="4537" w:type="dxa"/>
          </w:tcPr>
          <w:p w:rsidR="008D1C1D" w:rsidRPr="00357E6F" w:rsidRDefault="008D1C1D" w:rsidP="008D1C1D">
            <w:pPr>
              <w:suppressAutoHyphens/>
              <w:snapToGrid w:val="0"/>
              <w:spacing w:before="0" w:beforeAutospacing="0" w:after="0" w:afterAutospacing="0"/>
              <w:rPr>
                <w:sz w:val="20"/>
                <w:szCs w:val="20"/>
              </w:rPr>
            </w:pPr>
            <w:r w:rsidRPr="00357E6F">
              <w:rPr>
                <w:sz w:val="20"/>
                <w:szCs w:val="20"/>
              </w:rPr>
              <w:t xml:space="preserve">занятия семинарского типа (практические)*, </w:t>
            </w:r>
          </w:p>
          <w:p w:rsidR="008D1C1D" w:rsidRPr="00357E6F" w:rsidRDefault="008D1C1D" w:rsidP="008D1C1D">
            <w:pPr>
              <w:suppressAutoHyphens/>
              <w:snapToGrid w:val="0"/>
              <w:spacing w:before="0" w:beforeAutospacing="0" w:after="0" w:afterAutospacing="0"/>
              <w:rPr>
                <w:sz w:val="20"/>
                <w:szCs w:val="20"/>
              </w:rPr>
            </w:pPr>
            <w:r w:rsidRPr="00357E6F">
              <w:rPr>
                <w:sz w:val="20"/>
                <w:szCs w:val="20"/>
              </w:rPr>
              <w:t xml:space="preserve">в том числе: </w:t>
            </w:r>
          </w:p>
        </w:tc>
        <w:tc>
          <w:tcPr>
            <w:tcW w:w="720" w:type="dxa"/>
            <w:vAlign w:val="center"/>
          </w:tcPr>
          <w:p w:rsidR="008D1C1D" w:rsidRPr="00357E6F" w:rsidRDefault="008D1C1D" w:rsidP="008D1C1D">
            <w:pPr>
              <w:tabs>
                <w:tab w:val="left" w:pos="900"/>
              </w:tabs>
              <w:spacing w:before="0" w:beforeAutospacing="0" w:after="0" w:afterAutospacing="0"/>
              <w:jc w:val="center"/>
              <w:rPr>
                <w:sz w:val="20"/>
                <w:szCs w:val="20"/>
              </w:rPr>
            </w:pPr>
            <w:r w:rsidRPr="00357E6F">
              <w:rPr>
                <w:sz w:val="20"/>
                <w:szCs w:val="20"/>
              </w:rPr>
              <w:t>8</w:t>
            </w:r>
          </w:p>
        </w:tc>
        <w:tc>
          <w:tcPr>
            <w:tcW w:w="900" w:type="dxa"/>
          </w:tcPr>
          <w:p w:rsidR="008D1C1D" w:rsidRPr="00357E6F" w:rsidRDefault="008D1C1D" w:rsidP="008D1C1D">
            <w:pPr>
              <w:tabs>
                <w:tab w:val="left" w:pos="900"/>
              </w:tabs>
              <w:spacing w:before="0" w:beforeAutospacing="0" w:after="0" w:afterAutospacing="0"/>
              <w:jc w:val="center"/>
              <w:rPr>
                <w:b/>
                <w:sz w:val="20"/>
                <w:szCs w:val="20"/>
              </w:rPr>
            </w:pPr>
          </w:p>
        </w:tc>
        <w:tc>
          <w:tcPr>
            <w:tcW w:w="720" w:type="dxa"/>
            <w:vAlign w:val="center"/>
          </w:tcPr>
          <w:p w:rsidR="008D1C1D" w:rsidRPr="00357E6F" w:rsidRDefault="008D1C1D" w:rsidP="008D1C1D">
            <w:pPr>
              <w:tabs>
                <w:tab w:val="left" w:pos="900"/>
              </w:tabs>
              <w:spacing w:before="0" w:beforeAutospacing="0" w:after="0" w:afterAutospacing="0"/>
              <w:jc w:val="center"/>
              <w:rPr>
                <w:sz w:val="20"/>
                <w:szCs w:val="20"/>
              </w:rPr>
            </w:pPr>
            <w:r w:rsidRPr="00357E6F">
              <w:rPr>
                <w:sz w:val="20"/>
                <w:szCs w:val="20"/>
              </w:rPr>
              <w:t>8</w:t>
            </w:r>
          </w:p>
        </w:tc>
        <w:tc>
          <w:tcPr>
            <w:tcW w:w="933" w:type="dxa"/>
          </w:tcPr>
          <w:p w:rsidR="008D1C1D" w:rsidRPr="00357E6F" w:rsidRDefault="008D1C1D" w:rsidP="008D1C1D">
            <w:pPr>
              <w:tabs>
                <w:tab w:val="left" w:pos="900"/>
              </w:tabs>
              <w:spacing w:before="0" w:beforeAutospacing="0" w:after="0" w:afterAutospacing="0"/>
              <w:jc w:val="center"/>
              <w:rPr>
                <w:b/>
                <w:sz w:val="20"/>
                <w:szCs w:val="20"/>
              </w:rPr>
            </w:pPr>
          </w:p>
        </w:tc>
        <w:tc>
          <w:tcPr>
            <w:tcW w:w="687" w:type="dxa"/>
          </w:tcPr>
          <w:p w:rsidR="008D1C1D" w:rsidRPr="00357E6F" w:rsidRDefault="008D1C1D" w:rsidP="008D1C1D">
            <w:pPr>
              <w:pStyle w:val="afffd"/>
              <w:suppressAutoHyphens/>
              <w:snapToGrid w:val="0"/>
              <w:jc w:val="center"/>
              <w:rPr>
                <w:sz w:val="20"/>
                <w:szCs w:val="20"/>
              </w:rPr>
            </w:pPr>
            <w:r w:rsidRPr="00357E6F">
              <w:rPr>
                <w:sz w:val="20"/>
                <w:szCs w:val="20"/>
              </w:rPr>
              <w:t>4</w:t>
            </w:r>
          </w:p>
        </w:tc>
        <w:tc>
          <w:tcPr>
            <w:tcW w:w="900" w:type="dxa"/>
          </w:tcPr>
          <w:p w:rsidR="008D1C1D" w:rsidRPr="00357E6F" w:rsidRDefault="008D1C1D" w:rsidP="008D1C1D">
            <w:pPr>
              <w:pStyle w:val="afffd"/>
              <w:suppressAutoHyphens/>
              <w:snapToGrid w:val="0"/>
              <w:jc w:val="center"/>
              <w:rPr>
                <w:sz w:val="20"/>
                <w:szCs w:val="20"/>
              </w:rPr>
            </w:pPr>
          </w:p>
        </w:tc>
      </w:tr>
      <w:tr w:rsidR="008D1C1D" w:rsidRPr="00357E6F" w:rsidTr="009C1438">
        <w:tc>
          <w:tcPr>
            <w:tcW w:w="889" w:type="dxa"/>
            <w:vMerge w:val="restart"/>
          </w:tcPr>
          <w:p w:rsidR="008D1C1D" w:rsidRPr="00357E6F" w:rsidRDefault="008D1C1D" w:rsidP="008D1C1D">
            <w:pPr>
              <w:suppressAutoHyphens/>
              <w:snapToGrid w:val="0"/>
              <w:spacing w:before="0" w:beforeAutospacing="0" w:after="0" w:afterAutospacing="0"/>
              <w:rPr>
                <w:sz w:val="20"/>
                <w:szCs w:val="20"/>
              </w:rPr>
            </w:pPr>
            <w:r w:rsidRPr="00357E6F">
              <w:rPr>
                <w:sz w:val="20"/>
                <w:szCs w:val="20"/>
              </w:rPr>
              <w:t>1.2.1</w:t>
            </w:r>
          </w:p>
        </w:tc>
        <w:tc>
          <w:tcPr>
            <w:tcW w:w="4537" w:type="dxa"/>
          </w:tcPr>
          <w:p w:rsidR="008D1C1D" w:rsidRPr="00357E6F" w:rsidRDefault="008D1C1D" w:rsidP="008D1C1D">
            <w:pPr>
              <w:suppressAutoHyphens/>
              <w:snapToGrid w:val="0"/>
              <w:spacing w:before="0" w:beforeAutospacing="0" w:after="0" w:afterAutospacing="0"/>
              <w:rPr>
                <w:sz w:val="20"/>
                <w:szCs w:val="20"/>
              </w:rPr>
            </w:pPr>
            <w:r w:rsidRPr="00357E6F">
              <w:rPr>
                <w:sz w:val="20"/>
                <w:szCs w:val="20"/>
              </w:rPr>
              <w:t xml:space="preserve">семинар-дискуссия, </w:t>
            </w:r>
          </w:p>
          <w:p w:rsidR="008D1C1D" w:rsidRPr="00357E6F" w:rsidRDefault="008D1C1D" w:rsidP="008D1C1D">
            <w:pPr>
              <w:suppressAutoHyphens/>
              <w:snapToGrid w:val="0"/>
              <w:spacing w:before="0" w:beforeAutospacing="0" w:after="0" w:afterAutospacing="0"/>
              <w:rPr>
                <w:sz w:val="20"/>
                <w:szCs w:val="20"/>
              </w:rPr>
            </w:pPr>
            <w:r w:rsidRPr="00357E6F">
              <w:rPr>
                <w:sz w:val="20"/>
                <w:szCs w:val="20"/>
              </w:rPr>
              <w:t>практические занятия</w:t>
            </w:r>
          </w:p>
        </w:tc>
        <w:tc>
          <w:tcPr>
            <w:tcW w:w="720" w:type="dxa"/>
          </w:tcPr>
          <w:p w:rsidR="008D1C1D" w:rsidRPr="00357E6F" w:rsidRDefault="008D1C1D" w:rsidP="008D1C1D">
            <w:pPr>
              <w:tabs>
                <w:tab w:val="left" w:pos="900"/>
              </w:tabs>
              <w:spacing w:before="0" w:beforeAutospacing="0" w:after="0" w:afterAutospacing="0"/>
              <w:jc w:val="center"/>
              <w:rPr>
                <w:sz w:val="20"/>
                <w:szCs w:val="20"/>
              </w:rPr>
            </w:pPr>
          </w:p>
        </w:tc>
        <w:tc>
          <w:tcPr>
            <w:tcW w:w="900" w:type="dxa"/>
          </w:tcPr>
          <w:p w:rsidR="008D1C1D" w:rsidRPr="00357E6F" w:rsidRDefault="008D1C1D" w:rsidP="008D1C1D">
            <w:pPr>
              <w:tabs>
                <w:tab w:val="left" w:pos="900"/>
              </w:tabs>
              <w:spacing w:before="0" w:beforeAutospacing="0" w:after="0" w:afterAutospacing="0"/>
              <w:jc w:val="center"/>
              <w:rPr>
                <w:sz w:val="20"/>
                <w:szCs w:val="20"/>
              </w:rPr>
            </w:pPr>
            <w:r w:rsidRPr="00357E6F">
              <w:rPr>
                <w:sz w:val="20"/>
                <w:szCs w:val="20"/>
              </w:rPr>
              <w:t>0</w:t>
            </w:r>
          </w:p>
          <w:p w:rsidR="008D1C1D" w:rsidRPr="00357E6F" w:rsidRDefault="008D1C1D" w:rsidP="008D1C1D">
            <w:pPr>
              <w:tabs>
                <w:tab w:val="left" w:pos="900"/>
              </w:tabs>
              <w:spacing w:before="0" w:beforeAutospacing="0" w:after="0" w:afterAutospacing="0"/>
              <w:jc w:val="center"/>
              <w:rPr>
                <w:b/>
                <w:sz w:val="20"/>
                <w:szCs w:val="20"/>
              </w:rPr>
            </w:pPr>
            <w:r w:rsidRPr="00357E6F">
              <w:rPr>
                <w:sz w:val="20"/>
                <w:szCs w:val="20"/>
              </w:rPr>
              <w:t>8</w:t>
            </w:r>
          </w:p>
        </w:tc>
        <w:tc>
          <w:tcPr>
            <w:tcW w:w="720" w:type="dxa"/>
          </w:tcPr>
          <w:p w:rsidR="008D1C1D" w:rsidRPr="00357E6F" w:rsidRDefault="008D1C1D" w:rsidP="008D1C1D">
            <w:pPr>
              <w:tabs>
                <w:tab w:val="left" w:pos="900"/>
              </w:tabs>
              <w:spacing w:before="0" w:beforeAutospacing="0" w:after="0" w:afterAutospacing="0"/>
              <w:jc w:val="center"/>
              <w:rPr>
                <w:sz w:val="20"/>
                <w:szCs w:val="20"/>
              </w:rPr>
            </w:pPr>
          </w:p>
        </w:tc>
        <w:tc>
          <w:tcPr>
            <w:tcW w:w="933" w:type="dxa"/>
          </w:tcPr>
          <w:p w:rsidR="008D1C1D" w:rsidRPr="00357E6F" w:rsidRDefault="008D1C1D" w:rsidP="008D1C1D">
            <w:pPr>
              <w:tabs>
                <w:tab w:val="left" w:pos="900"/>
              </w:tabs>
              <w:spacing w:before="0" w:beforeAutospacing="0" w:after="0" w:afterAutospacing="0"/>
              <w:jc w:val="center"/>
              <w:rPr>
                <w:sz w:val="20"/>
                <w:szCs w:val="20"/>
              </w:rPr>
            </w:pPr>
            <w:r w:rsidRPr="00357E6F">
              <w:rPr>
                <w:sz w:val="20"/>
                <w:szCs w:val="20"/>
              </w:rPr>
              <w:t>0</w:t>
            </w:r>
          </w:p>
          <w:p w:rsidR="008D1C1D" w:rsidRPr="00357E6F" w:rsidRDefault="008D1C1D" w:rsidP="008D1C1D">
            <w:pPr>
              <w:tabs>
                <w:tab w:val="left" w:pos="900"/>
              </w:tabs>
              <w:spacing w:before="0" w:beforeAutospacing="0" w:after="0" w:afterAutospacing="0"/>
              <w:jc w:val="center"/>
              <w:rPr>
                <w:b/>
                <w:sz w:val="20"/>
                <w:szCs w:val="20"/>
              </w:rPr>
            </w:pPr>
            <w:r w:rsidRPr="00357E6F">
              <w:rPr>
                <w:sz w:val="20"/>
                <w:szCs w:val="20"/>
              </w:rPr>
              <w:t>8</w:t>
            </w:r>
          </w:p>
        </w:tc>
        <w:tc>
          <w:tcPr>
            <w:tcW w:w="687" w:type="dxa"/>
          </w:tcPr>
          <w:p w:rsidR="008D1C1D" w:rsidRPr="00357E6F" w:rsidRDefault="008D1C1D" w:rsidP="008D1C1D">
            <w:pPr>
              <w:pStyle w:val="afffd"/>
              <w:suppressAutoHyphens/>
              <w:snapToGrid w:val="0"/>
              <w:jc w:val="center"/>
              <w:rPr>
                <w:sz w:val="20"/>
                <w:szCs w:val="20"/>
              </w:rPr>
            </w:pPr>
          </w:p>
        </w:tc>
        <w:tc>
          <w:tcPr>
            <w:tcW w:w="900" w:type="dxa"/>
          </w:tcPr>
          <w:p w:rsidR="008D1C1D" w:rsidRPr="00357E6F" w:rsidRDefault="008D1C1D" w:rsidP="008D1C1D">
            <w:pPr>
              <w:pStyle w:val="afffd"/>
              <w:suppressAutoHyphens/>
              <w:snapToGrid w:val="0"/>
              <w:jc w:val="center"/>
              <w:rPr>
                <w:sz w:val="20"/>
                <w:szCs w:val="20"/>
              </w:rPr>
            </w:pPr>
            <w:r w:rsidRPr="00357E6F">
              <w:rPr>
                <w:sz w:val="20"/>
                <w:szCs w:val="20"/>
              </w:rPr>
              <w:t>0</w:t>
            </w:r>
          </w:p>
          <w:p w:rsidR="008D1C1D" w:rsidRPr="00357E6F" w:rsidRDefault="008D1C1D" w:rsidP="008D1C1D">
            <w:pPr>
              <w:pStyle w:val="afffd"/>
              <w:suppressAutoHyphens/>
              <w:snapToGrid w:val="0"/>
              <w:jc w:val="center"/>
              <w:rPr>
                <w:sz w:val="20"/>
                <w:szCs w:val="20"/>
              </w:rPr>
            </w:pPr>
            <w:r w:rsidRPr="00357E6F">
              <w:rPr>
                <w:sz w:val="20"/>
                <w:szCs w:val="20"/>
              </w:rPr>
              <w:t>4</w:t>
            </w:r>
          </w:p>
        </w:tc>
      </w:tr>
      <w:tr w:rsidR="008D1C1D" w:rsidRPr="00357E6F" w:rsidTr="009C1438">
        <w:tc>
          <w:tcPr>
            <w:tcW w:w="889" w:type="dxa"/>
            <w:vMerge/>
          </w:tcPr>
          <w:p w:rsidR="008D1C1D" w:rsidRPr="00357E6F" w:rsidRDefault="008D1C1D" w:rsidP="008D1C1D">
            <w:pPr>
              <w:suppressAutoHyphens/>
              <w:snapToGrid w:val="0"/>
              <w:spacing w:before="0" w:beforeAutospacing="0" w:after="0" w:afterAutospacing="0"/>
              <w:rPr>
                <w:sz w:val="20"/>
                <w:szCs w:val="20"/>
              </w:rPr>
            </w:pPr>
          </w:p>
        </w:tc>
        <w:tc>
          <w:tcPr>
            <w:tcW w:w="4537" w:type="dxa"/>
          </w:tcPr>
          <w:p w:rsidR="008D1C1D" w:rsidRPr="00357E6F" w:rsidRDefault="008D1C1D" w:rsidP="008D1C1D">
            <w:pPr>
              <w:suppressAutoHyphens/>
              <w:snapToGrid w:val="0"/>
              <w:spacing w:before="0" w:beforeAutospacing="0" w:after="0" w:afterAutospacing="0"/>
              <w:rPr>
                <w:sz w:val="20"/>
                <w:szCs w:val="20"/>
              </w:rPr>
            </w:pPr>
            <w:r w:rsidRPr="00357E6F">
              <w:rPr>
                <w:i/>
                <w:sz w:val="20"/>
                <w:szCs w:val="20"/>
              </w:rPr>
              <w:t>в форме практической подготовки</w:t>
            </w:r>
          </w:p>
        </w:tc>
        <w:tc>
          <w:tcPr>
            <w:tcW w:w="720" w:type="dxa"/>
          </w:tcPr>
          <w:p w:rsidR="008D1C1D" w:rsidRPr="00357E6F" w:rsidRDefault="008D1C1D" w:rsidP="008D1C1D">
            <w:pPr>
              <w:tabs>
                <w:tab w:val="left" w:pos="900"/>
              </w:tabs>
              <w:spacing w:before="0" w:beforeAutospacing="0" w:after="0" w:afterAutospacing="0"/>
              <w:jc w:val="center"/>
              <w:rPr>
                <w:sz w:val="20"/>
                <w:szCs w:val="20"/>
              </w:rPr>
            </w:pPr>
          </w:p>
        </w:tc>
        <w:tc>
          <w:tcPr>
            <w:tcW w:w="900" w:type="dxa"/>
          </w:tcPr>
          <w:p w:rsidR="008D1C1D" w:rsidRPr="00357E6F" w:rsidRDefault="008D1C1D" w:rsidP="008D1C1D">
            <w:pPr>
              <w:tabs>
                <w:tab w:val="left" w:pos="900"/>
              </w:tabs>
              <w:spacing w:before="0" w:beforeAutospacing="0" w:after="0" w:afterAutospacing="0"/>
              <w:jc w:val="center"/>
              <w:rPr>
                <w:i/>
                <w:sz w:val="20"/>
                <w:szCs w:val="20"/>
              </w:rPr>
            </w:pPr>
            <w:r w:rsidRPr="00357E6F">
              <w:rPr>
                <w:i/>
                <w:sz w:val="20"/>
                <w:szCs w:val="20"/>
              </w:rPr>
              <w:t>2</w:t>
            </w:r>
          </w:p>
        </w:tc>
        <w:tc>
          <w:tcPr>
            <w:tcW w:w="720" w:type="dxa"/>
          </w:tcPr>
          <w:p w:rsidR="008D1C1D" w:rsidRPr="00357E6F" w:rsidRDefault="008D1C1D" w:rsidP="008D1C1D">
            <w:pPr>
              <w:tabs>
                <w:tab w:val="left" w:pos="900"/>
              </w:tabs>
              <w:spacing w:before="0" w:beforeAutospacing="0" w:after="0" w:afterAutospacing="0"/>
              <w:jc w:val="center"/>
              <w:rPr>
                <w:sz w:val="20"/>
                <w:szCs w:val="20"/>
              </w:rPr>
            </w:pPr>
          </w:p>
        </w:tc>
        <w:tc>
          <w:tcPr>
            <w:tcW w:w="933" w:type="dxa"/>
          </w:tcPr>
          <w:p w:rsidR="008D1C1D" w:rsidRPr="00357E6F" w:rsidRDefault="008D1C1D" w:rsidP="008D1C1D">
            <w:pPr>
              <w:tabs>
                <w:tab w:val="left" w:pos="900"/>
              </w:tabs>
              <w:spacing w:before="0" w:beforeAutospacing="0" w:after="0" w:afterAutospacing="0"/>
              <w:jc w:val="center"/>
              <w:rPr>
                <w:i/>
                <w:sz w:val="20"/>
                <w:szCs w:val="20"/>
              </w:rPr>
            </w:pPr>
            <w:r w:rsidRPr="00357E6F">
              <w:rPr>
                <w:i/>
                <w:sz w:val="20"/>
                <w:szCs w:val="20"/>
              </w:rPr>
              <w:t>2</w:t>
            </w:r>
          </w:p>
        </w:tc>
        <w:tc>
          <w:tcPr>
            <w:tcW w:w="687" w:type="dxa"/>
          </w:tcPr>
          <w:p w:rsidR="008D1C1D" w:rsidRPr="00357E6F" w:rsidRDefault="008D1C1D" w:rsidP="008D1C1D">
            <w:pPr>
              <w:pStyle w:val="afffd"/>
              <w:suppressAutoHyphens/>
              <w:snapToGrid w:val="0"/>
              <w:jc w:val="center"/>
              <w:rPr>
                <w:sz w:val="20"/>
                <w:szCs w:val="20"/>
              </w:rPr>
            </w:pPr>
          </w:p>
        </w:tc>
        <w:tc>
          <w:tcPr>
            <w:tcW w:w="900" w:type="dxa"/>
          </w:tcPr>
          <w:p w:rsidR="008D1C1D" w:rsidRPr="00357E6F" w:rsidRDefault="008D1C1D" w:rsidP="008D1C1D">
            <w:pPr>
              <w:pStyle w:val="afffd"/>
              <w:suppressAutoHyphens/>
              <w:snapToGrid w:val="0"/>
              <w:jc w:val="center"/>
              <w:rPr>
                <w:sz w:val="20"/>
                <w:szCs w:val="20"/>
              </w:rPr>
            </w:pPr>
          </w:p>
        </w:tc>
      </w:tr>
      <w:tr w:rsidR="008D1C1D" w:rsidRPr="00357E6F" w:rsidTr="009C1438">
        <w:tc>
          <w:tcPr>
            <w:tcW w:w="889" w:type="dxa"/>
            <w:vMerge w:val="restart"/>
          </w:tcPr>
          <w:p w:rsidR="008D1C1D" w:rsidRPr="00357E6F" w:rsidRDefault="008D1C1D" w:rsidP="008D1C1D">
            <w:pPr>
              <w:suppressAutoHyphens/>
              <w:snapToGrid w:val="0"/>
              <w:spacing w:before="0" w:beforeAutospacing="0" w:after="0" w:afterAutospacing="0"/>
              <w:rPr>
                <w:sz w:val="20"/>
                <w:szCs w:val="20"/>
              </w:rPr>
            </w:pPr>
            <w:r w:rsidRPr="00357E6F">
              <w:rPr>
                <w:sz w:val="20"/>
                <w:szCs w:val="20"/>
              </w:rPr>
              <w:t>1.2.2</w:t>
            </w:r>
          </w:p>
        </w:tc>
        <w:tc>
          <w:tcPr>
            <w:tcW w:w="4537" w:type="dxa"/>
          </w:tcPr>
          <w:p w:rsidR="008D1C1D" w:rsidRPr="00357E6F" w:rsidRDefault="008D1C1D" w:rsidP="008D1C1D">
            <w:pPr>
              <w:suppressAutoHyphens/>
              <w:snapToGrid w:val="0"/>
              <w:spacing w:before="0" w:beforeAutospacing="0" w:after="0" w:afterAutospacing="0"/>
              <w:rPr>
                <w:sz w:val="20"/>
                <w:szCs w:val="20"/>
              </w:rPr>
            </w:pPr>
            <w:r w:rsidRPr="00357E6F">
              <w:rPr>
                <w:sz w:val="20"/>
                <w:szCs w:val="20"/>
              </w:rPr>
              <w:t>занятия семинарского типа: лабораторные работы  (лабораторные практикумы)</w:t>
            </w:r>
          </w:p>
        </w:tc>
        <w:tc>
          <w:tcPr>
            <w:tcW w:w="720" w:type="dxa"/>
          </w:tcPr>
          <w:p w:rsidR="008D1C1D" w:rsidRPr="00357E6F" w:rsidRDefault="008D1C1D" w:rsidP="008D1C1D">
            <w:pPr>
              <w:suppressAutoHyphens/>
              <w:snapToGrid w:val="0"/>
              <w:spacing w:before="0" w:beforeAutospacing="0" w:after="0" w:afterAutospacing="0"/>
              <w:jc w:val="center"/>
              <w:rPr>
                <w:sz w:val="20"/>
                <w:szCs w:val="20"/>
              </w:rPr>
            </w:pPr>
            <w:r w:rsidRPr="00357E6F">
              <w:rPr>
                <w:sz w:val="20"/>
                <w:szCs w:val="20"/>
              </w:rPr>
              <w:t>2</w:t>
            </w:r>
          </w:p>
        </w:tc>
        <w:tc>
          <w:tcPr>
            <w:tcW w:w="900" w:type="dxa"/>
          </w:tcPr>
          <w:p w:rsidR="008D1C1D" w:rsidRPr="00357E6F" w:rsidRDefault="008D1C1D" w:rsidP="008D1C1D">
            <w:pPr>
              <w:tabs>
                <w:tab w:val="left" w:pos="900"/>
              </w:tabs>
              <w:spacing w:before="0" w:beforeAutospacing="0" w:after="0" w:afterAutospacing="0"/>
              <w:jc w:val="center"/>
              <w:rPr>
                <w:b/>
                <w:sz w:val="20"/>
                <w:szCs w:val="20"/>
              </w:rPr>
            </w:pPr>
          </w:p>
        </w:tc>
        <w:tc>
          <w:tcPr>
            <w:tcW w:w="720" w:type="dxa"/>
          </w:tcPr>
          <w:p w:rsidR="008D1C1D" w:rsidRPr="00357E6F" w:rsidRDefault="008D1C1D" w:rsidP="008D1C1D">
            <w:pPr>
              <w:suppressAutoHyphens/>
              <w:snapToGrid w:val="0"/>
              <w:spacing w:before="0" w:beforeAutospacing="0" w:after="0" w:afterAutospacing="0"/>
              <w:jc w:val="center"/>
              <w:rPr>
                <w:sz w:val="20"/>
                <w:szCs w:val="20"/>
              </w:rPr>
            </w:pPr>
            <w:r w:rsidRPr="00357E6F">
              <w:rPr>
                <w:sz w:val="20"/>
                <w:szCs w:val="20"/>
              </w:rPr>
              <w:t>2</w:t>
            </w:r>
          </w:p>
        </w:tc>
        <w:tc>
          <w:tcPr>
            <w:tcW w:w="933" w:type="dxa"/>
          </w:tcPr>
          <w:p w:rsidR="008D1C1D" w:rsidRPr="00357E6F" w:rsidRDefault="008D1C1D" w:rsidP="008D1C1D">
            <w:pPr>
              <w:tabs>
                <w:tab w:val="left" w:pos="900"/>
              </w:tabs>
              <w:spacing w:before="0" w:beforeAutospacing="0" w:after="0" w:afterAutospacing="0"/>
              <w:jc w:val="center"/>
              <w:rPr>
                <w:b/>
                <w:sz w:val="20"/>
                <w:szCs w:val="20"/>
              </w:rPr>
            </w:pPr>
          </w:p>
        </w:tc>
        <w:tc>
          <w:tcPr>
            <w:tcW w:w="687" w:type="dxa"/>
          </w:tcPr>
          <w:p w:rsidR="008D1C1D" w:rsidRPr="00357E6F" w:rsidRDefault="008D1C1D" w:rsidP="008D1C1D">
            <w:pPr>
              <w:pStyle w:val="afffd"/>
              <w:suppressAutoHyphens/>
              <w:snapToGrid w:val="0"/>
              <w:jc w:val="center"/>
              <w:rPr>
                <w:sz w:val="20"/>
                <w:szCs w:val="20"/>
              </w:rPr>
            </w:pPr>
          </w:p>
        </w:tc>
        <w:tc>
          <w:tcPr>
            <w:tcW w:w="900" w:type="dxa"/>
          </w:tcPr>
          <w:p w:rsidR="008D1C1D" w:rsidRPr="00357E6F" w:rsidRDefault="008D1C1D" w:rsidP="008D1C1D">
            <w:pPr>
              <w:pStyle w:val="afffd"/>
              <w:suppressAutoHyphens/>
              <w:snapToGrid w:val="0"/>
              <w:jc w:val="center"/>
              <w:rPr>
                <w:sz w:val="20"/>
                <w:szCs w:val="20"/>
              </w:rPr>
            </w:pPr>
          </w:p>
        </w:tc>
      </w:tr>
      <w:tr w:rsidR="008D1C1D" w:rsidRPr="00357E6F" w:rsidTr="009C1438">
        <w:tc>
          <w:tcPr>
            <w:tcW w:w="889" w:type="dxa"/>
            <w:vMerge/>
          </w:tcPr>
          <w:p w:rsidR="008D1C1D" w:rsidRPr="00357E6F" w:rsidRDefault="008D1C1D" w:rsidP="008D1C1D">
            <w:pPr>
              <w:suppressAutoHyphens/>
              <w:snapToGrid w:val="0"/>
              <w:spacing w:before="0" w:beforeAutospacing="0" w:after="0" w:afterAutospacing="0"/>
              <w:rPr>
                <w:sz w:val="20"/>
                <w:szCs w:val="20"/>
              </w:rPr>
            </w:pPr>
          </w:p>
        </w:tc>
        <w:tc>
          <w:tcPr>
            <w:tcW w:w="4537" w:type="dxa"/>
          </w:tcPr>
          <w:p w:rsidR="008D1C1D" w:rsidRPr="00357E6F" w:rsidRDefault="008D1C1D" w:rsidP="008D1C1D">
            <w:pPr>
              <w:suppressAutoHyphens/>
              <w:snapToGrid w:val="0"/>
              <w:spacing w:before="0" w:beforeAutospacing="0" w:after="0" w:afterAutospacing="0"/>
              <w:rPr>
                <w:sz w:val="20"/>
                <w:szCs w:val="20"/>
              </w:rPr>
            </w:pPr>
            <w:r w:rsidRPr="00357E6F">
              <w:rPr>
                <w:i/>
                <w:sz w:val="20"/>
                <w:szCs w:val="20"/>
              </w:rPr>
              <w:t>в форме практической подготовки</w:t>
            </w:r>
          </w:p>
        </w:tc>
        <w:tc>
          <w:tcPr>
            <w:tcW w:w="720" w:type="dxa"/>
          </w:tcPr>
          <w:p w:rsidR="008D1C1D" w:rsidRPr="00357E6F" w:rsidRDefault="008D1C1D" w:rsidP="008D1C1D">
            <w:pPr>
              <w:suppressAutoHyphens/>
              <w:snapToGrid w:val="0"/>
              <w:spacing w:before="0" w:beforeAutospacing="0" w:after="0" w:afterAutospacing="0"/>
              <w:jc w:val="center"/>
              <w:rPr>
                <w:sz w:val="20"/>
                <w:szCs w:val="20"/>
              </w:rPr>
            </w:pPr>
          </w:p>
        </w:tc>
        <w:tc>
          <w:tcPr>
            <w:tcW w:w="900" w:type="dxa"/>
          </w:tcPr>
          <w:p w:rsidR="008D1C1D" w:rsidRPr="00357E6F" w:rsidRDefault="008D1C1D" w:rsidP="008D1C1D">
            <w:pPr>
              <w:tabs>
                <w:tab w:val="left" w:pos="900"/>
              </w:tabs>
              <w:spacing w:before="0" w:beforeAutospacing="0" w:after="0" w:afterAutospacing="0"/>
              <w:jc w:val="center"/>
              <w:rPr>
                <w:i/>
                <w:sz w:val="20"/>
                <w:szCs w:val="20"/>
              </w:rPr>
            </w:pPr>
            <w:r w:rsidRPr="00357E6F">
              <w:rPr>
                <w:i/>
                <w:sz w:val="20"/>
                <w:szCs w:val="20"/>
              </w:rPr>
              <w:t>2</w:t>
            </w:r>
          </w:p>
        </w:tc>
        <w:tc>
          <w:tcPr>
            <w:tcW w:w="720" w:type="dxa"/>
          </w:tcPr>
          <w:p w:rsidR="008D1C1D" w:rsidRPr="00357E6F" w:rsidRDefault="008D1C1D" w:rsidP="008D1C1D">
            <w:pPr>
              <w:suppressAutoHyphens/>
              <w:snapToGrid w:val="0"/>
              <w:spacing w:before="0" w:beforeAutospacing="0" w:after="0" w:afterAutospacing="0"/>
              <w:jc w:val="center"/>
              <w:rPr>
                <w:sz w:val="20"/>
                <w:szCs w:val="20"/>
              </w:rPr>
            </w:pPr>
          </w:p>
        </w:tc>
        <w:tc>
          <w:tcPr>
            <w:tcW w:w="933" w:type="dxa"/>
          </w:tcPr>
          <w:p w:rsidR="008D1C1D" w:rsidRPr="00357E6F" w:rsidRDefault="008D1C1D" w:rsidP="008D1C1D">
            <w:pPr>
              <w:tabs>
                <w:tab w:val="left" w:pos="900"/>
              </w:tabs>
              <w:spacing w:before="0" w:beforeAutospacing="0" w:after="0" w:afterAutospacing="0"/>
              <w:jc w:val="center"/>
              <w:rPr>
                <w:i/>
                <w:sz w:val="20"/>
                <w:szCs w:val="20"/>
              </w:rPr>
            </w:pPr>
            <w:r w:rsidRPr="00357E6F">
              <w:rPr>
                <w:i/>
                <w:sz w:val="20"/>
                <w:szCs w:val="20"/>
              </w:rPr>
              <w:t>2</w:t>
            </w:r>
          </w:p>
        </w:tc>
        <w:tc>
          <w:tcPr>
            <w:tcW w:w="687" w:type="dxa"/>
          </w:tcPr>
          <w:p w:rsidR="008D1C1D" w:rsidRPr="00357E6F" w:rsidRDefault="008D1C1D" w:rsidP="008D1C1D">
            <w:pPr>
              <w:pStyle w:val="afffd"/>
              <w:suppressAutoHyphens/>
              <w:snapToGrid w:val="0"/>
              <w:jc w:val="center"/>
              <w:rPr>
                <w:sz w:val="20"/>
                <w:szCs w:val="20"/>
              </w:rPr>
            </w:pPr>
          </w:p>
        </w:tc>
        <w:tc>
          <w:tcPr>
            <w:tcW w:w="900" w:type="dxa"/>
          </w:tcPr>
          <w:p w:rsidR="008D1C1D" w:rsidRPr="00357E6F" w:rsidRDefault="008D1C1D" w:rsidP="008D1C1D">
            <w:pPr>
              <w:pStyle w:val="afffd"/>
              <w:suppressAutoHyphens/>
              <w:snapToGrid w:val="0"/>
              <w:jc w:val="center"/>
              <w:rPr>
                <w:sz w:val="20"/>
                <w:szCs w:val="20"/>
              </w:rPr>
            </w:pPr>
          </w:p>
        </w:tc>
      </w:tr>
      <w:tr w:rsidR="008D1C1D" w:rsidRPr="00357E6F" w:rsidTr="009C1438">
        <w:tc>
          <w:tcPr>
            <w:tcW w:w="889" w:type="dxa"/>
          </w:tcPr>
          <w:p w:rsidR="008D1C1D" w:rsidRPr="00357E6F" w:rsidRDefault="008D1C1D" w:rsidP="008D1C1D">
            <w:pPr>
              <w:suppressAutoHyphens/>
              <w:snapToGrid w:val="0"/>
              <w:spacing w:before="0" w:beforeAutospacing="0" w:after="0" w:afterAutospacing="0"/>
              <w:rPr>
                <w:sz w:val="20"/>
                <w:szCs w:val="20"/>
              </w:rPr>
            </w:pPr>
            <w:r w:rsidRPr="00357E6F">
              <w:rPr>
                <w:sz w:val="20"/>
                <w:szCs w:val="20"/>
              </w:rPr>
              <w:t>1.2.3</w:t>
            </w:r>
          </w:p>
        </w:tc>
        <w:tc>
          <w:tcPr>
            <w:tcW w:w="4537" w:type="dxa"/>
          </w:tcPr>
          <w:p w:rsidR="008D1C1D" w:rsidRPr="00357E6F" w:rsidRDefault="008D1C1D" w:rsidP="008D1C1D">
            <w:pPr>
              <w:suppressAutoHyphens/>
              <w:snapToGrid w:val="0"/>
              <w:spacing w:before="0" w:beforeAutospacing="0" w:after="0" w:afterAutospacing="0"/>
              <w:rPr>
                <w:sz w:val="20"/>
                <w:szCs w:val="20"/>
              </w:rPr>
            </w:pPr>
            <w:r w:rsidRPr="00357E6F">
              <w:rPr>
                <w:sz w:val="20"/>
                <w:szCs w:val="20"/>
              </w:rPr>
              <w:t xml:space="preserve">курсовое проектирование (выполнение курсовой работы) </w:t>
            </w:r>
          </w:p>
        </w:tc>
        <w:tc>
          <w:tcPr>
            <w:tcW w:w="720" w:type="dxa"/>
          </w:tcPr>
          <w:p w:rsidR="008D1C1D" w:rsidRPr="00357E6F" w:rsidRDefault="008D1C1D" w:rsidP="008D1C1D">
            <w:pPr>
              <w:suppressAutoHyphens/>
              <w:snapToGrid w:val="0"/>
              <w:spacing w:before="0" w:beforeAutospacing="0" w:after="0" w:afterAutospacing="0"/>
              <w:jc w:val="center"/>
              <w:rPr>
                <w:sz w:val="20"/>
                <w:szCs w:val="20"/>
              </w:rPr>
            </w:pPr>
            <w:r w:rsidRPr="00357E6F">
              <w:rPr>
                <w:sz w:val="20"/>
                <w:szCs w:val="20"/>
              </w:rPr>
              <w:t>-</w:t>
            </w:r>
          </w:p>
          <w:p w:rsidR="008D1C1D" w:rsidRPr="00357E6F" w:rsidRDefault="008D1C1D" w:rsidP="008D1C1D">
            <w:pPr>
              <w:pStyle w:val="afffd"/>
              <w:suppressAutoHyphens/>
              <w:snapToGrid w:val="0"/>
              <w:jc w:val="center"/>
              <w:rPr>
                <w:sz w:val="20"/>
                <w:szCs w:val="20"/>
              </w:rPr>
            </w:pPr>
          </w:p>
        </w:tc>
        <w:tc>
          <w:tcPr>
            <w:tcW w:w="900" w:type="dxa"/>
          </w:tcPr>
          <w:p w:rsidR="008D1C1D" w:rsidRPr="00357E6F" w:rsidRDefault="008D1C1D" w:rsidP="008D1C1D">
            <w:pPr>
              <w:tabs>
                <w:tab w:val="left" w:pos="900"/>
              </w:tabs>
              <w:spacing w:before="0" w:beforeAutospacing="0" w:after="0" w:afterAutospacing="0"/>
              <w:jc w:val="center"/>
              <w:rPr>
                <w:b/>
                <w:sz w:val="20"/>
                <w:szCs w:val="20"/>
              </w:rPr>
            </w:pPr>
          </w:p>
        </w:tc>
        <w:tc>
          <w:tcPr>
            <w:tcW w:w="720" w:type="dxa"/>
          </w:tcPr>
          <w:p w:rsidR="008D1C1D" w:rsidRPr="00357E6F" w:rsidRDefault="008D1C1D" w:rsidP="008D1C1D">
            <w:pPr>
              <w:suppressAutoHyphens/>
              <w:snapToGrid w:val="0"/>
              <w:spacing w:before="0" w:beforeAutospacing="0" w:after="0" w:afterAutospacing="0"/>
              <w:jc w:val="center"/>
              <w:rPr>
                <w:sz w:val="20"/>
                <w:szCs w:val="20"/>
              </w:rPr>
            </w:pPr>
            <w:r w:rsidRPr="00357E6F">
              <w:rPr>
                <w:sz w:val="20"/>
                <w:szCs w:val="20"/>
              </w:rPr>
              <w:t>-</w:t>
            </w:r>
          </w:p>
          <w:p w:rsidR="008D1C1D" w:rsidRPr="00357E6F" w:rsidRDefault="008D1C1D" w:rsidP="008D1C1D">
            <w:pPr>
              <w:pStyle w:val="afffd"/>
              <w:suppressAutoHyphens/>
              <w:snapToGrid w:val="0"/>
              <w:jc w:val="center"/>
              <w:rPr>
                <w:sz w:val="20"/>
                <w:szCs w:val="20"/>
              </w:rPr>
            </w:pPr>
          </w:p>
        </w:tc>
        <w:tc>
          <w:tcPr>
            <w:tcW w:w="933" w:type="dxa"/>
          </w:tcPr>
          <w:p w:rsidR="008D1C1D" w:rsidRPr="00357E6F" w:rsidRDefault="008D1C1D" w:rsidP="008D1C1D">
            <w:pPr>
              <w:tabs>
                <w:tab w:val="left" w:pos="900"/>
              </w:tabs>
              <w:spacing w:before="0" w:beforeAutospacing="0" w:after="0" w:afterAutospacing="0"/>
              <w:jc w:val="center"/>
              <w:rPr>
                <w:b/>
                <w:sz w:val="20"/>
                <w:szCs w:val="20"/>
              </w:rPr>
            </w:pPr>
          </w:p>
        </w:tc>
        <w:tc>
          <w:tcPr>
            <w:tcW w:w="687" w:type="dxa"/>
          </w:tcPr>
          <w:p w:rsidR="008D1C1D" w:rsidRPr="00357E6F" w:rsidRDefault="008D1C1D" w:rsidP="008D1C1D">
            <w:pPr>
              <w:suppressAutoHyphens/>
              <w:snapToGrid w:val="0"/>
              <w:spacing w:before="0" w:beforeAutospacing="0" w:after="0" w:afterAutospacing="0"/>
              <w:jc w:val="center"/>
              <w:rPr>
                <w:sz w:val="20"/>
                <w:szCs w:val="20"/>
              </w:rPr>
            </w:pPr>
          </w:p>
        </w:tc>
        <w:tc>
          <w:tcPr>
            <w:tcW w:w="900" w:type="dxa"/>
          </w:tcPr>
          <w:p w:rsidR="008D1C1D" w:rsidRPr="00357E6F" w:rsidRDefault="008D1C1D" w:rsidP="008D1C1D">
            <w:pPr>
              <w:suppressAutoHyphens/>
              <w:snapToGrid w:val="0"/>
              <w:spacing w:before="0" w:beforeAutospacing="0" w:after="0" w:afterAutospacing="0"/>
              <w:jc w:val="center"/>
              <w:rPr>
                <w:sz w:val="20"/>
                <w:szCs w:val="20"/>
              </w:rPr>
            </w:pPr>
          </w:p>
        </w:tc>
      </w:tr>
      <w:tr w:rsidR="008D1C1D" w:rsidRPr="00357E6F" w:rsidTr="009C1438">
        <w:tc>
          <w:tcPr>
            <w:tcW w:w="889" w:type="dxa"/>
          </w:tcPr>
          <w:p w:rsidR="008D1C1D" w:rsidRPr="00357E6F" w:rsidRDefault="008D1C1D" w:rsidP="008D1C1D">
            <w:pPr>
              <w:suppressAutoHyphens/>
              <w:snapToGrid w:val="0"/>
              <w:spacing w:before="0" w:beforeAutospacing="0" w:after="0" w:afterAutospacing="0"/>
              <w:rPr>
                <w:sz w:val="20"/>
                <w:szCs w:val="20"/>
              </w:rPr>
            </w:pPr>
            <w:r w:rsidRPr="00357E6F">
              <w:rPr>
                <w:sz w:val="20"/>
                <w:szCs w:val="20"/>
              </w:rPr>
              <w:t>1.3</w:t>
            </w:r>
          </w:p>
        </w:tc>
        <w:tc>
          <w:tcPr>
            <w:tcW w:w="4537" w:type="dxa"/>
          </w:tcPr>
          <w:p w:rsidR="008D1C1D" w:rsidRPr="00357E6F" w:rsidRDefault="008D1C1D" w:rsidP="008D1C1D">
            <w:pPr>
              <w:suppressAutoHyphens/>
              <w:snapToGrid w:val="0"/>
              <w:spacing w:before="0" w:beforeAutospacing="0" w:after="0" w:afterAutospacing="0"/>
              <w:rPr>
                <w:sz w:val="20"/>
                <w:szCs w:val="20"/>
              </w:rPr>
            </w:pPr>
            <w:r w:rsidRPr="00357E6F">
              <w:rPr>
                <w:sz w:val="20"/>
                <w:szCs w:val="20"/>
              </w:rPr>
              <w:t>контроль промежуточной аттестации и оценивание ее результатов, в том числе:</w:t>
            </w:r>
          </w:p>
        </w:tc>
        <w:tc>
          <w:tcPr>
            <w:tcW w:w="720" w:type="dxa"/>
          </w:tcPr>
          <w:p w:rsidR="008D1C1D" w:rsidRPr="00357E6F" w:rsidRDefault="008D1C1D" w:rsidP="008D1C1D">
            <w:pPr>
              <w:tabs>
                <w:tab w:val="left" w:pos="900"/>
              </w:tabs>
              <w:spacing w:before="0" w:beforeAutospacing="0" w:after="0" w:afterAutospacing="0"/>
              <w:jc w:val="center"/>
              <w:rPr>
                <w:sz w:val="20"/>
                <w:szCs w:val="20"/>
              </w:rPr>
            </w:pPr>
            <w:r w:rsidRPr="00357E6F">
              <w:rPr>
                <w:sz w:val="20"/>
                <w:szCs w:val="20"/>
              </w:rPr>
              <w:t>2,2</w:t>
            </w:r>
          </w:p>
        </w:tc>
        <w:tc>
          <w:tcPr>
            <w:tcW w:w="900" w:type="dxa"/>
          </w:tcPr>
          <w:p w:rsidR="008D1C1D" w:rsidRPr="00357E6F" w:rsidRDefault="008D1C1D" w:rsidP="008D1C1D">
            <w:pPr>
              <w:tabs>
                <w:tab w:val="left" w:pos="900"/>
              </w:tabs>
              <w:spacing w:before="0" w:beforeAutospacing="0" w:after="0" w:afterAutospacing="0"/>
              <w:jc w:val="center"/>
              <w:rPr>
                <w:b/>
                <w:sz w:val="20"/>
                <w:szCs w:val="20"/>
              </w:rPr>
            </w:pPr>
          </w:p>
        </w:tc>
        <w:tc>
          <w:tcPr>
            <w:tcW w:w="720" w:type="dxa"/>
          </w:tcPr>
          <w:p w:rsidR="008D1C1D" w:rsidRPr="00357E6F" w:rsidRDefault="008D1C1D" w:rsidP="008D1C1D">
            <w:pPr>
              <w:tabs>
                <w:tab w:val="left" w:pos="900"/>
              </w:tabs>
              <w:spacing w:before="0" w:beforeAutospacing="0" w:after="0" w:afterAutospacing="0"/>
              <w:jc w:val="center"/>
              <w:rPr>
                <w:sz w:val="20"/>
                <w:szCs w:val="20"/>
              </w:rPr>
            </w:pPr>
            <w:r w:rsidRPr="00357E6F">
              <w:rPr>
                <w:sz w:val="20"/>
                <w:szCs w:val="20"/>
              </w:rPr>
              <w:t>2,2</w:t>
            </w:r>
          </w:p>
        </w:tc>
        <w:tc>
          <w:tcPr>
            <w:tcW w:w="933" w:type="dxa"/>
          </w:tcPr>
          <w:p w:rsidR="008D1C1D" w:rsidRPr="00357E6F" w:rsidRDefault="008D1C1D" w:rsidP="008D1C1D">
            <w:pPr>
              <w:tabs>
                <w:tab w:val="left" w:pos="900"/>
              </w:tabs>
              <w:spacing w:before="0" w:beforeAutospacing="0" w:after="0" w:afterAutospacing="0"/>
              <w:jc w:val="center"/>
              <w:rPr>
                <w:b/>
                <w:sz w:val="20"/>
                <w:szCs w:val="20"/>
              </w:rPr>
            </w:pPr>
          </w:p>
        </w:tc>
        <w:tc>
          <w:tcPr>
            <w:tcW w:w="687" w:type="dxa"/>
          </w:tcPr>
          <w:p w:rsidR="008D1C1D" w:rsidRPr="00357E6F" w:rsidRDefault="008D1C1D" w:rsidP="008D1C1D">
            <w:pPr>
              <w:suppressAutoHyphens/>
              <w:snapToGrid w:val="0"/>
              <w:spacing w:before="0" w:beforeAutospacing="0" w:after="0" w:afterAutospacing="0"/>
              <w:jc w:val="center"/>
              <w:rPr>
                <w:sz w:val="20"/>
                <w:szCs w:val="20"/>
              </w:rPr>
            </w:pPr>
            <w:r w:rsidRPr="00357E6F">
              <w:rPr>
                <w:sz w:val="20"/>
                <w:szCs w:val="20"/>
              </w:rPr>
              <w:t>2,2</w:t>
            </w:r>
          </w:p>
        </w:tc>
        <w:tc>
          <w:tcPr>
            <w:tcW w:w="900" w:type="dxa"/>
          </w:tcPr>
          <w:p w:rsidR="008D1C1D" w:rsidRPr="00357E6F" w:rsidRDefault="008D1C1D" w:rsidP="008D1C1D">
            <w:pPr>
              <w:suppressAutoHyphens/>
              <w:snapToGrid w:val="0"/>
              <w:spacing w:before="0" w:beforeAutospacing="0" w:after="0" w:afterAutospacing="0"/>
              <w:jc w:val="center"/>
              <w:rPr>
                <w:sz w:val="20"/>
                <w:szCs w:val="20"/>
              </w:rPr>
            </w:pPr>
          </w:p>
        </w:tc>
      </w:tr>
      <w:tr w:rsidR="008D1C1D" w:rsidRPr="00357E6F" w:rsidTr="00093068">
        <w:tc>
          <w:tcPr>
            <w:tcW w:w="889" w:type="dxa"/>
          </w:tcPr>
          <w:p w:rsidR="008D1C1D" w:rsidRPr="00357E6F" w:rsidRDefault="008D1C1D" w:rsidP="008D1C1D">
            <w:pPr>
              <w:suppressAutoHyphens/>
              <w:snapToGrid w:val="0"/>
              <w:spacing w:before="0" w:beforeAutospacing="0" w:after="0" w:afterAutospacing="0"/>
              <w:rPr>
                <w:sz w:val="20"/>
                <w:szCs w:val="20"/>
              </w:rPr>
            </w:pPr>
            <w:r w:rsidRPr="00357E6F">
              <w:rPr>
                <w:sz w:val="20"/>
                <w:szCs w:val="20"/>
              </w:rPr>
              <w:t>1.3.1</w:t>
            </w:r>
          </w:p>
        </w:tc>
        <w:tc>
          <w:tcPr>
            <w:tcW w:w="4537" w:type="dxa"/>
          </w:tcPr>
          <w:p w:rsidR="008D1C1D" w:rsidRPr="00357E6F" w:rsidRDefault="008D1C1D" w:rsidP="008D1C1D">
            <w:pPr>
              <w:suppressAutoHyphens/>
              <w:snapToGrid w:val="0"/>
              <w:spacing w:before="0" w:beforeAutospacing="0" w:after="0" w:afterAutospacing="0"/>
              <w:rPr>
                <w:sz w:val="20"/>
                <w:szCs w:val="20"/>
              </w:rPr>
            </w:pPr>
            <w:r w:rsidRPr="00357E6F">
              <w:rPr>
                <w:sz w:val="20"/>
                <w:szCs w:val="20"/>
              </w:rPr>
              <w:t xml:space="preserve">консультации групповые </w:t>
            </w:r>
          </w:p>
        </w:tc>
        <w:tc>
          <w:tcPr>
            <w:tcW w:w="720" w:type="dxa"/>
            <w:vAlign w:val="center"/>
          </w:tcPr>
          <w:p w:rsidR="008D1C1D" w:rsidRPr="00357E6F" w:rsidRDefault="008D1C1D" w:rsidP="008D1C1D">
            <w:pPr>
              <w:tabs>
                <w:tab w:val="left" w:pos="900"/>
              </w:tabs>
              <w:spacing w:before="0" w:beforeAutospacing="0" w:after="0" w:afterAutospacing="0"/>
              <w:jc w:val="center"/>
              <w:rPr>
                <w:b/>
                <w:sz w:val="20"/>
                <w:szCs w:val="20"/>
              </w:rPr>
            </w:pPr>
          </w:p>
        </w:tc>
        <w:tc>
          <w:tcPr>
            <w:tcW w:w="900" w:type="dxa"/>
          </w:tcPr>
          <w:p w:rsidR="008D1C1D" w:rsidRPr="00357E6F" w:rsidRDefault="008D1C1D" w:rsidP="008D1C1D">
            <w:pPr>
              <w:suppressAutoHyphens/>
              <w:snapToGrid w:val="0"/>
              <w:spacing w:before="0" w:beforeAutospacing="0" w:after="0" w:afterAutospacing="0"/>
              <w:jc w:val="center"/>
              <w:rPr>
                <w:sz w:val="20"/>
                <w:szCs w:val="20"/>
              </w:rPr>
            </w:pPr>
            <w:r w:rsidRPr="00357E6F">
              <w:rPr>
                <w:sz w:val="20"/>
                <w:szCs w:val="20"/>
              </w:rPr>
              <w:t>2</w:t>
            </w:r>
          </w:p>
        </w:tc>
        <w:tc>
          <w:tcPr>
            <w:tcW w:w="720" w:type="dxa"/>
            <w:vAlign w:val="center"/>
          </w:tcPr>
          <w:p w:rsidR="008D1C1D" w:rsidRPr="00357E6F" w:rsidRDefault="008D1C1D" w:rsidP="008D1C1D">
            <w:pPr>
              <w:tabs>
                <w:tab w:val="left" w:pos="900"/>
              </w:tabs>
              <w:spacing w:before="0" w:beforeAutospacing="0" w:after="0" w:afterAutospacing="0"/>
              <w:jc w:val="center"/>
              <w:rPr>
                <w:b/>
                <w:sz w:val="20"/>
                <w:szCs w:val="20"/>
              </w:rPr>
            </w:pPr>
          </w:p>
        </w:tc>
        <w:tc>
          <w:tcPr>
            <w:tcW w:w="933" w:type="dxa"/>
          </w:tcPr>
          <w:p w:rsidR="008D1C1D" w:rsidRPr="00357E6F" w:rsidRDefault="008D1C1D" w:rsidP="008D1C1D">
            <w:pPr>
              <w:suppressAutoHyphens/>
              <w:snapToGrid w:val="0"/>
              <w:spacing w:before="0" w:beforeAutospacing="0" w:after="0" w:afterAutospacing="0"/>
              <w:jc w:val="center"/>
              <w:rPr>
                <w:sz w:val="20"/>
                <w:szCs w:val="20"/>
              </w:rPr>
            </w:pPr>
            <w:r w:rsidRPr="00357E6F">
              <w:rPr>
                <w:sz w:val="20"/>
                <w:szCs w:val="20"/>
              </w:rPr>
              <w:t>2</w:t>
            </w:r>
          </w:p>
        </w:tc>
        <w:tc>
          <w:tcPr>
            <w:tcW w:w="687" w:type="dxa"/>
          </w:tcPr>
          <w:p w:rsidR="008D1C1D" w:rsidRPr="00357E6F" w:rsidRDefault="008D1C1D" w:rsidP="008D1C1D">
            <w:pPr>
              <w:suppressAutoHyphens/>
              <w:snapToGrid w:val="0"/>
              <w:spacing w:before="0" w:beforeAutospacing="0" w:after="0" w:afterAutospacing="0"/>
              <w:jc w:val="center"/>
              <w:rPr>
                <w:sz w:val="20"/>
                <w:szCs w:val="20"/>
              </w:rPr>
            </w:pPr>
          </w:p>
        </w:tc>
        <w:tc>
          <w:tcPr>
            <w:tcW w:w="900" w:type="dxa"/>
          </w:tcPr>
          <w:p w:rsidR="008D1C1D" w:rsidRPr="00357E6F" w:rsidRDefault="008D1C1D" w:rsidP="008D1C1D">
            <w:pPr>
              <w:suppressAutoHyphens/>
              <w:snapToGrid w:val="0"/>
              <w:spacing w:before="0" w:beforeAutospacing="0" w:after="0" w:afterAutospacing="0"/>
              <w:jc w:val="center"/>
              <w:rPr>
                <w:sz w:val="20"/>
                <w:szCs w:val="20"/>
              </w:rPr>
            </w:pPr>
            <w:r w:rsidRPr="00357E6F">
              <w:rPr>
                <w:sz w:val="20"/>
                <w:szCs w:val="20"/>
              </w:rPr>
              <w:t>2</w:t>
            </w:r>
          </w:p>
        </w:tc>
      </w:tr>
      <w:tr w:rsidR="008D1C1D" w:rsidRPr="00357E6F" w:rsidTr="00093068">
        <w:tc>
          <w:tcPr>
            <w:tcW w:w="889" w:type="dxa"/>
          </w:tcPr>
          <w:p w:rsidR="008D1C1D" w:rsidRPr="00357E6F" w:rsidRDefault="008D1C1D" w:rsidP="008D1C1D">
            <w:pPr>
              <w:suppressAutoHyphens/>
              <w:snapToGrid w:val="0"/>
              <w:spacing w:before="0" w:beforeAutospacing="0" w:after="0" w:afterAutospacing="0"/>
              <w:rPr>
                <w:sz w:val="20"/>
                <w:szCs w:val="20"/>
              </w:rPr>
            </w:pPr>
            <w:r w:rsidRPr="00357E6F">
              <w:rPr>
                <w:sz w:val="20"/>
                <w:szCs w:val="20"/>
              </w:rPr>
              <w:t>1.3.2</w:t>
            </w:r>
          </w:p>
        </w:tc>
        <w:tc>
          <w:tcPr>
            <w:tcW w:w="4537" w:type="dxa"/>
          </w:tcPr>
          <w:p w:rsidR="008D1C1D" w:rsidRPr="00357E6F" w:rsidRDefault="008D1C1D" w:rsidP="008D1C1D">
            <w:pPr>
              <w:suppressAutoHyphens/>
              <w:snapToGrid w:val="0"/>
              <w:spacing w:before="0" w:beforeAutospacing="0" w:after="0" w:afterAutospacing="0"/>
              <w:rPr>
                <w:sz w:val="20"/>
                <w:szCs w:val="20"/>
              </w:rPr>
            </w:pPr>
            <w:r w:rsidRPr="00357E6F">
              <w:rPr>
                <w:sz w:val="20"/>
                <w:szCs w:val="20"/>
              </w:rPr>
              <w:t xml:space="preserve">прохождение промежуточной аттестации </w:t>
            </w:r>
          </w:p>
        </w:tc>
        <w:tc>
          <w:tcPr>
            <w:tcW w:w="720" w:type="dxa"/>
            <w:vAlign w:val="center"/>
          </w:tcPr>
          <w:p w:rsidR="008D1C1D" w:rsidRPr="00357E6F" w:rsidRDefault="008D1C1D" w:rsidP="008D1C1D">
            <w:pPr>
              <w:tabs>
                <w:tab w:val="left" w:pos="900"/>
              </w:tabs>
              <w:spacing w:before="0" w:beforeAutospacing="0" w:after="0" w:afterAutospacing="0"/>
              <w:jc w:val="center"/>
              <w:rPr>
                <w:b/>
                <w:sz w:val="20"/>
                <w:szCs w:val="20"/>
              </w:rPr>
            </w:pPr>
          </w:p>
        </w:tc>
        <w:tc>
          <w:tcPr>
            <w:tcW w:w="900" w:type="dxa"/>
          </w:tcPr>
          <w:p w:rsidR="008D1C1D" w:rsidRPr="00357E6F" w:rsidRDefault="008D1C1D" w:rsidP="008D1C1D">
            <w:pPr>
              <w:suppressAutoHyphens/>
              <w:snapToGrid w:val="0"/>
              <w:spacing w:before="0" w:beforeAutospacing="0" w:after="0" w:afterAutospacing="0"/>
              <w:jc w:val="center"/>
              <w:rPr>
                <w:sz w:val="20"/>
                <w:szCs w:val="20"/>
              </w:rPr>
            </w:pPr>
            <w:r w:rsidRPr="00357E6F">
              <w:rPr>
                <w:sz w:val="20"/>
                <w:szCs w:val="20"/>
              </w:rPr>
              <w:t>0,2</w:t>
            </w:r>
          </w:p>
        </w:tc>
        <w:tc>
          <w:tcPr>
            <w:tcW w:w="720" w:type="dxa"/>
            <w:vAlign w:val="center"/>
          </w:tcPr>
          <w:p w:rsidR="008D1C1D" w:rsidRPr="00357E6F" w:rsidRDefault="008D1C1D" w:rsidP="008D1C1D">
            <w:pPr>
              <w:tabs>
                <w:tab w:val="left" w:pos="900"/>
              </w:tabs>
              <w:spacing w:before="0" w:beforeAutospacing="0" w:after="0" w:afterAutospacing="0"/>
              <w:jc w:val="center"/>
              <w:rPr>
                <w:b/>
                <w:sz w:val="20"/>
                <w:szCs w:val="20"/>
              </w:rPr>
            </w:pPr>
          </w:p>
        </w:tc>
        <w:tc>
          <w:tcPr>
            <w:tcW w:w="933" w:type="dxa"/>
          </w:tcPr>
          <w:p w:rsidR="008D1C1D" w:rsidRPr="00357E6F" w:rsidRDefault="008D1C1D" w:rsidP="008D1C1D">
            <w:pPr>
              <w:suppressAutoHyphens/>
              <w:snapToGrid w:val="0"/>
              <w:spacing w:before="0" w:beforeAutospacing="0" w:after="0" w:afterAutospacing="0"/>
              <w:jc w:val="center"/>
              <w:rPr>
                <w:sz w:val="20"/>
                <w:szCs w:val="20"/>
              </w:rPr>
            </w:pPr>
            <w:r w:rsidRPr="00357E6F">
              <w:rPr>
                <w:sz w:val="20"/>
                <w:szCs w:val="20"/>
              </w:rPr>
              <w:t>0,2</w:t>
            </w:r>
          </w:p>
        </w:tc>
        <w:tc>
          <w:tcPr>
            <w:tcW w:w="687" w:type="dxa"/>
          </w:tcPr>
          <w:p w:rsidR="008D1C1D" w:rsidRPr="00357E6F" w:rsidRDefault="008D1C1D" w:rsidP="008D1C1D">
            <w:pPr>
              <w:suppressAutoHyphens/>
              <w:snapToGrid w:val="0"/>
              <w:spacing w:before="0" w:beforeAutospacing="0" w:after="0" w:afterAutospacing="0"/>
              <w:jc w:val="center"/>
              <w:rPr>
                <w:sz w:val="20"/>
                <w:szCs w:val="20"/>
              </w:rPr>
            </w:pPr>
          </w:p>
        </w:tc>
        <w:tc>
          <w:tcPr>
            <w:tcW w:w="900" w:type="dxa"/>
          </w:tcPr>
          <w:p w:rsidR="008D1C1D" w:rsidRPr="00357E6F" w:rsidRDefault="008D1C1D" w:rsidP="008D1C1D">
            <w:pPr>
              <w:suppressAutoHyphens/>
              <w:snapToGrid w:val="0"/>
              <w:spacing w:before="0" w:beforeAutospacing="0" w:after="0" w:afterAutospacing="0"/>
              <w:jc w:val="center"/>
              <w:rPr>
                <w:sz w:val="20"/>
                <w:szCs w:val="20"/>
              </w:rPr>
            </w:pPr>
            <w:r w:rsidRPr="00357E6F">
              <w:rPr>
                <w:sz w:val="20"/>
                <w:szCs w:val="20"/>
              </w:rPr>
              <w:t>0,2</w:t>
            </w:r>
          </w:p>
        </w:tc>
      </w:tr>
      <w:tr w:rsidR="008D1C1D" w:rsidRPr="00357E6F" w:rsidTr="00093068">
        <w:tc>
          <w:tcPr>
            <w:tcW w:w="889" w:type="dxa"/>
          </w:tcPr>
          <w:p w:rsidR="008D1C1D" w:rsidRPr="00357E6F" w:rsidRDefault="008D1C1D" w:rsidP="008D1C1D">
            <w:pPr>
              <w:suppressAutoHyphens/>
              <w:snapToGrid w:val="0"/>
              <w:spacing w:before="0" w:beforeAutospacing="0" w:after="0" w:afterAutospacing="0"/>
              <w:rPr>
                <w:sz w:val="20"/>
                <w:szCs w:val="20"/>
              </w:rPr>
            </w:pPr>
            <w:r w:rsidRPr="00357E6F">
              <w:rPr>
                <w:b/>
                <w:sz w:val="20"/>
                <w:szCs w:val="20"/>
              </w:rPr>
              <w:t>2</w:t>
            </w:r>
          </w:p>
        </w:tc>
        <w:tc>
          <w:tcPr>
            <w:tcW w:w="4537" w:type="dxa"/>
          </w:tcPr>
          <w:p w:rsidR="008D1C1D" w:rsidRPr="00357E6F" w:rsidRDefault="008D1C1D" w:rsidP="008D1C1D">
            <w:pPr>
              <w:suppressAutoHyphens/>
              <w:snapToGrid w:val="0"/>
              <w:spacing w:before="0" w:beforeAutospacing="0" w:after="0" w:afterAutospacing="0"/>
              <w:rPr>
                <w:sz w:val="20"/>
                <w:szCs w:val="20"/>
              </w:rPr>
            </w:pPr>
            <w:r w:rsidRPr="00357E6F">
              <w:rPr>
                <w:b/>
                <w:sz w:val="20"/>
                <w:szCs w:val="20"/>
              </w:rPr>
              <w:t>Самостоятельная работа (всего)</w:t>
            </w:r>
          </w:p>
        </w:tc>
        <w:tc>
          <w:tcPr>
            <w:tcW w:w="720" w:type="dxa"/>
            <w:vAlign w:val="center"/>
          </w:tcPr>
          <w:p w:rsidR="008D1C1D" w:rsidRPr="00357E6F" w:rsidRDefault="008D1C1D" w:rsidP="008D1C1D">
            <w:pPr>
              <w:tabs>
                <w:tab w:val="left" w:pos="900"/>
              </w:tabs>
              <w:spacing w:before="0" w:beforeAutospacing="0" w:after="0" w:afterAutospacing="0"/>
              <w:jc w:val="center"/>
              <w:rPr>
                <w:b/>
                <w:sz w:val="20"/>
                <w:szCs w:val="20"/>
              </w:rPr>
            </w:pPr>
            <w:r w:rsidRPr="00357E6F">
              <w:rPr>
                <w:b/>
                <w:sz w:val="20"/>
                <w:szCs w:val="20"/>
              </w:rPr>
              <w:t>59,8</w:t>
            </w:r>
          </w:p>
        </w:tc>
        <w:tc>
          <w:tcPr>
            <w:tcW w:w="900" w:type="dxa"/>
          </w:tcPr>
          <w:p w:rsidR="008D1C1D" w:rsidRPr="00357E6F" w:rsidRDefault="008D1C1D" w:rsidP="008D1C1D">
            <w:pPr>
              <w:tabs>
                <w:tab w:val="left" w:pos="900"/>
              </w:tabs>
              <w:spacing w:before="0" w:beforeAutospacing="0" w:after="0" w:afterAutospacing="0"/>
              <w:jc w:val="center"/>
              <w:rPr>
                <w:b/>
                <w:sz w:val="20"/>
                <w:szCs w:val="20"/>
              </w:rPr>
            </w:pPr>
          </w:p>
        </w:tc>
        <w:tc>
          <w:tcPr>
            <w:tcW w:w="720" w:type="dxa"/>
            <w:vAlign w:val="center"/>
          </w:tcPr>
          <w:p w:rsidR="008D1C1D" w:rsidRPr="00357E6F" w:rsidRDefault="008D1C1D" w:rsidP="008D1C1D">
            <w:pPr>
              <w:tabs>
                <w:tab w:val="left" w:pos="900"/>
              </w:tabs>
              <w:spacing w:before="0" w:beforeAutospacing="0" w:after="0" w:afterAutospacing="0"/>
              <w:jc w:val="center"/>
              <w:rPr>
                <w:b/>
                <w:sz w:val="20"/>
                <w:szCs w:val="20"/>
              </w:rPr>
            </w:pPr>
            <w:r w:rsidRPr="00357E6F">
              <w:rPr>
                <w:b/>
                <w:sz w:val="20"/>
                <w:szCs w:val="20"/>
              </w:rPr>
              <w:t>59,8</w:t>
            </w:r>
          </w:p>
        </w:tc>
        <w:tc>
          <w:tcPr>
            <w:tcW w:w="933" w:type="dxa"/>
          </w:tcPr>
          <w:p w:rsidR="008D1C1D" w:rsidRPr="00357E6F" w:rsidRDefault="008D1C1D" w:rsidP="008D1C1D">
            <w:pPr>
              <w:tabs>
                <w:tab w:val="left" w:pos="900"/>
              </w:tabs>
              <w:spacing w:before="0" w:beforeAutospacing="0" w:after="0" w:afterAutospacing="0"/>
              <w:jc w:val="center"/>
              <w:rPr>
                <w:b/>
                <w:sz w:val="20"/>
                <w:szCs w:val="20"/>
              </w:rPr>
            </w:pPr>
          </w:p>
        </w:tc>
        <w:tc>
          <w:tcPr>
            <w:tcW w:w="687" w:type="dxa"/>
          </w:tcPr>
          <w:p w:rsidR="008D1C1D" w:rsidRPr="00357E6F" w:rsidRDefault="008D1C1D" w:rsidP="008D1C1D">
            <w:pPr>
              <w:suppressAutoHyphens/>
              <w:snapToGrid w:val="0"/>
              <w:spacing w:before="0" w:beforeAutospacing="0" w:after="0" w:afterAutospacing="0"/>
              <w:jc w:val="center"/>
              <w:rPr>
                <w:sz w:val="20"/>
                <w:szCs w:val="20"/>
              </w:rPr>
            </w:pPr>
            <w:r w:rsidRPr="00357E6F">
              <w:rPr>
                <w:sz w:val="20"/>
                <w:szCs w:val="20"/>
              </w:rPr>
              <w:t>62</w:t>
            </w:r>
          </w:p>
        </w:tc>
        <w:tc>
          <w:tcPr>
            <w:tcW w:w="900" w:type="dxa"/>
          </w:tcPr>
          <w:p w:rsidR="008D1C1D" w:rsidRPr="00357E6F" w:rsidRDefault="008D1C1D" w:rsidP="008D1C1D">
            <w:pPr>
              <w:suppressAutoHyphens/>
              <w:snapToGrid w:val="0"/>
              <w:spacing w:before="0" w:beforeAutospacing="0" w:after="0" w:afterAutospacing="0"/>
              <w:jc w:val="center"/>
              <w:rPr>
                <w:sz w:val="20"/>
                <w:szCs w:val="20"/>
              </w:rPr>
            </w:pPr>
          </w:p>
        </w:tc>
      </w:tr>
      <w:tr w:rsidR="008D1C1D" w:rsidRPr="00357E6F" w:rsidTr="009C1438">
        <w:tc>
          <w:tcPr>
            <w:tcW w:w="889" w:type="dxa"/>
          </w:tcPr>
          <w:p w:rsidR="008D1C1D" w:rsidRPr="00357E6F" w:rsidRDefault="008D1C1D" w:rsidP="008D1C1D">
            <w:pPr>
              <w:tabs>
                <w:tab w:val="center" w:pos="4677"/>
                <w:tab w:val="right" w:pos="9355"/>
              </w:tabs>
              <w:suppressAutoHyphens/>
              <w:spacing w:before="0" w:beforeAutospacing="0" w:after="0" w:afterAutospacing="0"/>
              <w:rPr>
                <w:b/>
                <w:sz w:val="20"/>
                <w:szCs w:val="20"/>
              </w:rPr>
            </w:pPr>
            <w:r w:rsidRPr="00357E6F">
              <w:rPr>
                <w:sz w:val="20"/>
                <w:szCs w:val="20"/>
              </w:rPr>
              <w:t>2.1</w:t>
            </w:r>
          </w:p>
        </w:tc>
        <w:tc>
          <w:tcPr>
            <w:tcW w:w="4537" w:type="dxa"/>
          </w:tcPr>
          <w:p w:rsidR="008D1C1D" w:rsidRPr="00357E6F" w:rsidRDefault="008D1C1D" w:rsidP="008D1C1D">
            <w:pPr>
              <w:tabs>
                <w:tab w:val="center" w:pos="4677"/>
                <w:tab w:val="right" w:pos="9355"/>
              </w:tabs>
              <w:suppressAutoHyphens/>
              <w:spacing w:before="0" w:beforeAutospacing="0" w:after="0" w:afterAutospacing="0"/>
              <w:rPr>
                <w:sz w:val="20"/>
                <w:szCs w:val="20"/>
              </w:rPr>
            </w:pPr>
            <w:r w:rsidRPr="00357E6F">
              <w:rPr>
                <w:sz w:val="20"/>
                <w:szCs w:val="20"/>
              </w:rPr>
              <w:t xml:space="preserve">работа в электронной информационно-образовательной среде с образовательными ресурсами учебной библиотеки, компьютерными средствами обучения </w:t>
            </w:r>
            <w:r>
              <w:rPr>
                <w:sz w:val="20"/>
                <w:szCs w:val="20"/>
              </w:rPr>
              <w:t>для подготовки к текущему контролю успеваемости</w:t>
            </w:r>
            <w:r w:rsidRPr="00357E6F">
              <w:rPr>
                <w:sz w:val="20"/>
                <w:szCs w:val="20"/>
              </w:rPr>
              <w:t xml:space="preserve"> и промежуточной аттестации, к курсовому проектированию (выполнению курсовых работ)</w:t>
            </w:r>
          </w:p>
        </w:tc>
        <w:tc>
          <w:tcPr>
            <w:tcW w:w="720" w:type="dxa"/>
          </w:tcPr>
          <w:p w:rsidR="008D1C1D" w:rsidRPr="00357E6F" w:rsidRDefault="008D1C1D" w:rsidP="008D1C1D">
            <w:pPr>
              <w:tabs>
                <w:tab w:val="left" w:pos="900"/>
              </w:tabs>
              <w:spacing w:before="0" w:beforeAutospacing="0" w:after="0" w:afterAutospacing="0"/>
              <w:jc w:val="center"/>
              <w:rPr>
                <w:sz w:val="20"/>
                <w:szCs w:val="20"/>
              </w:rPr>
            </w:pPr>
            <w:r w:rsidRPr="00357E6F">
              <w:rPr>
                <w:sz w:val="20"/>
                <w:szCs w:val="20"/>
              </w:rPr>
              <w:t>59,8</w:t>
            </w:r>
          </w:p>
        </w:tc>
        <w:tc>
          <w:tcPr>
            <w:tcW w:w="900" w:type="dxa"/>
          </w:tcPr>
          <w:p w:rsidR="008D1C1D" w:rsidRPr="00357E6F" w:rsidRDefault="008D1C1D" w:rsidP="008D1C1D">
            <w:pPr>
              <w:tabs>
                <w:tab w:val="left" w:pos="900"/>
              </w:tabs>
              <w:spacing w:before="0" w:beforeAutospacing="0" w:after="0" w:afterAutospacing="0"/>
              <w:jc w:val="center"/>
              <w:rPr>
                <w:b/>
                <w:sz w:val="20"/>
                <w:szCs w:val="20"/>
              </w:rPr>
            </w:pPr>
          </w:p>
        </w:tc>
        <w:tc>
          <w:tcPr>
            <w:tcW w:w="720" w:type="dxa"/>
          </w:tcPr>
          <w:p w:rsidR="008D1C1D" w:rsidRPr="00357E6F" w:rsidRDefault="008D1C1D" w:rsidP="008D1C1D">
            <w:pPr>
              <w:tabs>
                <w:tab w:val="left" w:pos="900"/>
              </w:tabs>
              <w:spacing w:before="0" w:beforeAutospacing="0" w:after="0" w:afterAutospacing="0"/>
              <w:jc w:val="center"/>
              <w:rPr>
                <w:sz w:val="20"/>
                <w:szCs w:val="20"/>
              </w:rPr>
            </w:pPr>
            <w:r w:rsidRPr="00357E6F">
              <w:rPr>
                <w:sz w:val="20"/>
                <w:szCs w:val="20"/>
              </w:rPr>
              <w:t>59,8</w:t>
            </w:r>
          </w:p>
        </w:tc>
        <w:tc>
          <w:tcPr>
            <w:tcW w:w="933" w:type="dxa"/>
          </w:tcPr>
          <w:p w:rsidR="008D1C1D" w:rsidRPr="00357E6F" w:rsidRDefault="008D1C1D" w:rsidP="008D1C1D">
            <w:pPr>
              <w:tabs>
                <w:tab w:val="left" w:pos="900"/>
              </w:tabs>
              <w:spacing w:before="0" w:beforeAutospacing="0" w:after="0" w:afterAutospacing="0"/>
              <w:jc w:val="center"/>
              <w:rPr>
                <w:b/>
                <w:sz w:val="20"/>
                <w:szCs w:val="20"/>
              </w:rPr>
            </w:pPr>
          </w:p>
        </w:tc>
        <w:tc>
          <w:tcPr>
            <w:tcW w:w="687" w:type="dxa"/>
          </w:tcPr>
          <w:p w:rsidR="008D1C1D" w:rsidRPr="00357E6F" w:rsidRDefault="008D1C1D" w:rsidP="008D1C1D">
            <w:pPr>
              <w:pStyle w:val="afffd"/>
              <w:suppressAutoHyphens/>
              <w:snapToGrid w:val="0"/>
              <w:jc w:val="center"/>
              <w:rPr>
                <w:b/>
                <w:sz w:val="20"/>
                <w:szCs w:val="20"/>
              </w:rPr>
            </w:pPr>
            <w:r w:rsidRPr="00357E6F">
              <w:rPr>
                <w:b/>
                <w:sz w:val="20"/>
                <w:szCs w:val="20"/>
              </w:rPr>
              <w:t>62</w:t>
            </w:r>
          </w:p>
        </w:tc>
        <w:tc>
          <w:tcPr>
            <w:tcW w:w="900" w:type="dxa"/>
          </w:tcPr>
          <w:p w:rsidR="008D1C1D" w:rsidRPr="00357E6F" w:rsidRDefault="008D1C1D" w:rsidP="008D1C1D">
            <w:pPr>
              <w:pStyle w:val="afffd"/>
              <w:suppressAutoHyphens/>
              <w:snapToGrid w:val="0"/>
              <w:jc w:val="center"/>
              <w:rPr>
                <w:b/>
                <w:sz w:val="20"/>
                <w:szCs w:val="20"/>
              </w:rPr>
            </w:pPr>
          </w:p>
        </w:tc>
      </w:tr>
      <w:tr w:rsidR="008D1C1D" w:rsidRPr="00357E6F" w:rsidTr="00093068">
        <w:tc>
          <w:tcPr>
            <w:tcW w:w="889" w:type="dxa"/>
          </w:tcPr>
          <w:p w:rsidR="008D1C1D" w:rsidRPr="00357E6F" w:rsidRDefault="008D1C1D" w:rsidP="008D1C1D">
            <w:pPr>
              <w:suppressAutoHyphens/>
              <w:spacing w:before="0" w:beforeAutospacing="0" w:after="0" w:afterAutospacing="0"/>
              <w:rPr>
                <w:sz w:val="20"/>
                <w:szCs w:val="20"/>
              </w:rPr>
            </w:pPr>
            <w:r w:rsidRPr="00357E6F">
              <w:rPr>
                <w:sz w:val="20"/>
                <w:szCs w:val="20"/>
              </w:rPr>
              <w:t>2.2</w:t>
            </w:r>
          </w:p>
        </w:tc>
        <w:tc>
          <w:tcPr>
            <w:tcW w:w="4537" w:type="dxa"/>
          </w:tcPr>
          <w:p w:rsidR="008D1C1D" w:rsidRPr="00357E6F" w:rsidRDefault="008D1C1D" w:rsidP="008D1C1D">
            <w:pPr>
              <w:suppressAutoHyphens/>
              <w:spacing w:before="0" w:beforeAutospacing="0" w:after="0" w:afterAutospacing="0"/>
              <w:rPr>
                <w:sz w:val="20"/>
                <w:szCs w:val="20"/>
              </w:rPr>
            </w:pPr>
            <w:r w:rsidRPr="00357E6F">
              <w:rPr>
                <w:sz w:val="20"/>
                <w:szCs w:val="20"/>
              </w:rPr>
              <w:t>самостоятельная работа при подготовке к промежуточной аттестации</w:t>
            </w:r>
          </w:p>
        </w:tc>
        <w:tc>
          <w:tcPr>
            <w:tcW w:w="720" w:type="dxa"/>
            <w:vAlign w:val="center"/>
          </w:tcPr>
          <w:p w:rsidR="008D1C1D" w:rsidRPr="00357E6F" w:rsidRDefault="008D1C1D" w:rsidP="008D1C1D">
            <w:pPr>
              <w:pStyle w:val="afffd"/>
              <w:suppressAutoHyphens/>
              <w:snapToGrid w:val="0"/>
              <w:jc w:val="center"/>
              <w:rPr>
                <w:b/>
                <w:sz w:val="20"/>
                <w:szCs w:val="20"/>
              </w:rPr>
            </w:pPr>
          </w:p>
        </w:tc>
        <w:tc>
          <w:tcPr>
            <w:tcW w:w="900" w:type="dxa"/>
            <w:vAlign w:val="center"/>
          </w:tcPr>
          <w:p w:rsidR="008D1C1D" w:rsidRPr="00357E6F" w:rsidRDefault="008D1C1D" w:rsidP="008D1C1D">
            <w:pPr>
              <w:tabs>
                <w:tab w:val="left" w:pos="900"/>
              </w:tabs>
              <w:spacing w:before="0" w:beforeAutospacing="0" w:after="0" w:afterAutospacing="0"/>
              <w:jc w:val="center"/>
              <w:rPr>
                <w:b/>
                <w:sz w:val="20"/>
                <w:szCs w:val="20"/>
              </w:rPr>
            </w:pPr>
          </w:p>
        </w:tc>
        <w:tc>
          <w:tcPr>
            <w:tcW w:w="720" w:type="dxa"/>
            <w:vAlign w:val="center"/>
          </w:tcPr>
          <w:p w:rsidR="008D1C1D" w:rsidRPr="00357E6F" w:rsidRDefault="008D1C1D" w:rsidP="008D1C1D">
            <w:pPr>
              <w:pStyle w:val="afffd"/>
              <w:suppressAutoHyphens/>
              <w:snapToGrid w:val="0"/>
              <w:jc w:val="center"/>
              <w:rPr>
                <w:b/>
                <w:sz w:val="20"/>
                <w:szCs w:val="20"/>
              </w:rPr>
            </w:pPr>
          </w:p>
        </w:tc>
        <w:tc>
          <w:tcPr>
            <w:tcW w:w="933" w:type="dxa"/>
            <w:vAlign w:val="center"/>
          </w:tcPr>
          <w:p w:rsidR="008D1C1D" w:rsidRPr="00357E6F" w:rsidRDefault="008D1C1D" w:rsidP="008D1C1D">
            <w:pPr>
              <w:tabs>
                <w:tab w:val="left" w:pos="900"/>
              </w:tabs>
              <w:spacing w:before="0" w:beforeAutospacing="0" w:after="0" w:afterAutospacing="0"/>
              <w:jc w:val="center"/>
              <w:rPr>
                <w:b/>
                <w:sz w:val="20"/>
                <w:szCs w:val="20"/>
              </w:rPr>
            </w:pPr>
          </w:p>
        </w:tc>
        <w:tc>
          <w:tcPr>
            <w:tcW w:w="687" w:type="dxa"/>
          </w:tcPr>
          <w:p w:rsidR="008D1C1D" w:rsidRPr="00357E6F" w:rsidRDefault="008D1C1D" w:rsidP="008D1C1D">
            <w:pPr>
              <w:pStyle w:val="afffd"/>
              <w:suppressAutoHyphens/>
              <w:snapToGrid w:val="0"/>
              <w:jc w:val="center"/>
              <w:rPr>
                <w:sz w:val="20"/>
                <w:szCs w:val="20"/>
              </w:rPr>
            </w:pPr>
            <w:r w:rsidRPr="00357E6F">
              <w:rPr>
                <w:sz w:val="20"/>
                <w:szCs w:val="20"/>
              </w:rPr>
              <w:t>1,8</w:t>
            </w:r>
          </w:p>
        </w:tc>
        <w:tc>
          <w:tcPr>
            <w:tcW w:w="900" w:type="dxa"/>
          </w:tcPr>
          <w:p w:rsidR="008D1C1D" w:rsidRPr="00357E6F" w:rsidRDefault="008D1C1D" w:rsidP="008D1C1D">
            <w:pPr>
              <w:pStyle w:val="afffd"/>
              <w:suppressAutoHyphens/>
              <w:snapToGrid w:val="0"/>
              <w:jc w:val="center"/>
              <w:rPr>
                <w:b/>
                <w:sz w:val="20"/>
                <w:szCs w:val="20"/>
              </w:rPr>
            </w:pPr>
          </w:p>
        </w:tc>
      </w:tr>
      <w:tr w:rsidR="008D1C1D" w:rsidRPr="00357E6F" w:rsidTr="00093068">
        <w:tc>
          <w:tcPr>
            <w:tcW w:w="889" w:type="dxa"/>
            <w:vMerge w:val="restart"/>
          </w:tcPr>
          <w:p w:rsidR="008D1C1D" w:rsidRPr="00357E6F" w:rsidRDefault="008D1C1D" w:rsidP="008D1C1D">
            <w:pPr>
              <w:suppressAutoHyphens/>
              <w:snapToGrid w:val="0"/>
              <w:spacing w:before="0" w:beforeAutospacing="0" w:after="0" w:afterAutospacing="0"/>
              <w:rPr>
                <w:b/>
                <w:sz w:val="20"/>
                <w:szCs w:val="20"/>
              </w:rPr>
            </w:pPr>
            <w:r w:rsidRPr="00357E6F">
              <w:rPr>
                <w:b/>
                <w:sz w:val="20"/>
                <w:szCs w:val="20"/>
              </w:rPr>
              <w:t>3</w:t>
            </w:r>
          </w:p>
        </w:tc>
        <w:tc>
          <w:tcPr>
            <w:tcW w:w="4537" w:type="dxa"/>
            <w:vMerge w:val="restart"/>
          </w:tcPr>
          <w:p w:rsidR="008D1C1D" w:rsidRPr="00357E6F" w:rsidRDefault="008D1C1D" w:rsidP="008D1C1D">
            <w:pPr>
              <w:suppressAutoHyphens/>
              <w:snapToGrid w:val="0"/>
              <w:spacing w:before="0" w:beforeAutospacing="0" w:after="0" w:afterAutospacing="0"/>
              <w:rPr>
                <w:sz w:val="20"/>
                <w:szCs w:val="20"/>
              </w:rPr>
            </w:pPr>
            <w:r w:rsidRPr="00357E6F">
              <w:rPr>
                <w:b/>
                <w:sz w:val="20"/>
                <w:szCs w:val="20"/>
              </w:rPr>
              <w:t>Общая трудоемкость</w:t>
            </w:r>
            <w:r w:rsidRPr="00357E6F">
              <w:rPr>
                <w:sz w:val="20"/>
                <w:szCs w:val="20"/>
              </w:rPr>
              <w:t xml:space="preserve">                                   часы</w:t>
            </w:r>
          </w:p>
          <w:p w:rsidR="008D1C1D" w:rsidRPr="00357E6F" w:rsidRDefault="008D1C1D" w:rsidP="008D1C1D">
            <w:pPr>
              <w:suppressAutoHyphens/>
              <w:spacing w:before="0" w:beforeAutospacing="0" w:after="0" w:afterAutospacing="0"/>
              <w:rPr>
                <w:sz w:val="20"/>
                <w:szCs w:val="20"/>
              </w:rPr>
            </w:pPr>
            <w:r w:rsidRPr="00357E6F">
              <w:rPr>
                <w:b/>
                <w:sz w:val="20"/>
                <w:szCs w:val="20"/>
              </w:rPr>
              <w:t>дисциплины</w:t>
            </w:r>
            <w:r w:rsidRPr="00357E6F">
              <w:rPr>
                <w:sz w:val="20"/>
                <w:szCs w:val="20"/>
              </w:rPr>
              <w:t xml:space="preserve">                           зачетные единицы</w:t>
            </w:r>
          </w:p>
          <w:p w:rsidR="008D1C1D" w:rsidRPr="00357E6F" w:rsidRDefault="008D1C1D" w:rsidP="008D1C1D">
            <w:pPr>
              <w:suppressAutoHyphens/>
              <w:snapToGrid w:val="0"/>
              <w:spacing w:before="0" w:beforeAutospacing="0" w:after="0" w:afterAutospacing="0"/>
              <w:rPr>
                <w:sz w:val="20"/>
                <w:szCs w:val="20"/>
              </w:rPr>
            </w:pPr>
            <w:r w:rsidRPr="00357E6F">
              <w:rPr>
                <w:sz w:val="20"/>
                <w:szCs w:val="20"/>
              </w:rPr>
              <w:t>форма промежуточной аттестации</w:t>
            </w:r>
          </w:p>
        </w:tc>
        <w:tc>
          <w:tcPr>
            <w:tcW w:w="720" w:type="dxa"/>
          </w:tcPr>
          <w:p w:rsidR="008D1C1D" w:rsidRPr="00357E6F" w:rsidRDefault="008D1C1D" w:rsidP="008D1C1D">
            <w:pPr>
              <w:suppressAutoHyphens/>
              <w:snapToGrid w:val="0"/>
              <w:spacing w:before="0" w:beforeAutospacing="0" w:after="0" w:afterAutospacing="0"/>
              <w:jc w:val="center"/>
              <w:rPr>
                <w:b/>
                <w:sz w:val="20"/>
                <w:szCs w:val="20"/>
              </w:rPr>
            </w:pPr>
            <w:r w:rsidRPr="00357E6F">
              <w:rPr>
                <w:b/>
                <w:sz w:val="20"/>
                <w:szCs w:val="20"/>
              </w:rPr>
              <w:t>72</w:t>
            </w:r>
          </w:p>
        </w:tc>
        <w:tc>
          <w:tcPr>
            <w:tcW w:w="900" w:type="dxa"/>
            <w:vAlign w:val="center"/>
          </w:tcPr>
          <w:p w:rsidR="008D1C1D" w:rsidRPr="00357E6F" w:rsidRDefault="008D1C1D" w:rsidP="008D1C1D">
            <w:pPr>
              <w:tabs>
                <w:tab w:val="left" w:pos="900"/>
              </w:tabs>
              <w:spacing w:before="0" w:beforeAutospacing="0" w:after="0" w:afterAutospacing="0"/>
              <w:jc w:val="center"/>
              <w:rPr>
                <w:b/>
                <w:sz w:val="20"/>
                <w:szCs w:val="20"/>
              </w:rPr>
            </w:pPr>
          </w:p>
        </w:tc>
        <w:tc>
          <w:tcPr>
            <w:tcW w:w="720" w:type="dxa"/>
          </w:tcPr>
          <w:p w:rsidR="008D1C1D" w:rsidRPr="00357E6F" w:rsidRDefault="008D1C1D" w:rsidP="008D1C1D">
            <w:pPr>
              <w:suppressAutoHyphens/>
              <w:snapToGrid w:val="0"/>
              <w:spacing w:before="0" w:beforeAutospacing="0" w:after="0" w:afterAutospacing="0"/>
              <w:jc w:val="center"/>
              <w:rPr>
                <w:b/>
                <w:sz w:val="20"/>
                <w:szCs w:val="20"/>
              </w:rPr>
            </w:pPr>
            <w:r w:rsidRPr="00357E6F">
              <w:rPr>
                <w:b/>
                <w:sz w:val="20"/>
                <w:szCs w:val="20"/>
              </w:rPr>
              <w:t>72</w:t>
            </w:r>
          </w:p>
        </w:tc>
        <w:tc>
          <w:tcPr>
            <w:tcW w:w="933" w:type="dxa"/>
            <w:vAlign w:val="center"/>
          </w:tcPr>
          <w:p w:rsidR="008D1C1D" w:rsidRPr="00357E6F" w:rsidRDefault="008D1C1D" w:rsidP="008D1C1D">
            <w:pPr>
              <w:tabs>
                <w:tab w:val="left" w:pos="900"/>
              </w:tabs>
              <w:spacing w:before="0" w:beforeAutospacing="0" w:after="0" w:afterAutospacing="0"/>
              <w:jc w:val="center"/>
              <w:rPr>
                <w:b/>
                <w:sz w:val="20"/>
                <w:szCs w:val="20"/>
              </w:rPr>
            </w:pPr>
          </w:p>
        </w:tc>
        <w:tc>
          <w:tcPr>
            <w:tcW w:w="687" w:type="dxa"/>
          </w:tcPr>
          <w:p w:rsidR="008D1C1D" w:rsidRPr="00357E6F" w:rsidRDefault="008D1C1D" w:rsidP="008D1C1D">
            <w:pPr>
              <w:suppressAutoHyphens/>
              <w:snapToGrid w:val="0"/>
              <w:spacing w:before="0" w:beforeAutospacing="0" w:after="0" w:afterAutospacing="0"/>
              <w:jc w:val="center"/>
              <w:rPr>
                <w:b/>
                <w:sz w:val="20"/>
                <w:szCs w:val="20"/>
              </w:rPr>
            </w:pPr>
            <w:r w:rsidRPr="00357E6F">
              <w:rPr>
                <w:b/>
                <w:sz w:val="20"/>
                <w:szCs w:val="20"/>
              </w:rPr>
              <w:t>72</w:t>
            </w:r>
          </w:p>
        </w:tc>
        <w:tc>
          <w:tcPr>
            <w:tcW w:w="900" w:type="dxa"/>
            <w:vAlign w:val="center"/>
          </w:tcPr>
          <w:p w:rsidR="008D1C1D" w:rsidRPr="00357E6F" w:rsidRDefault="008D1C1D" w:rsidP="008D1C1D">
            <w:pPr>
              <w:tabs>
                <w:tab w:val="left" w:pos="900"/>
              </w:tabs>
              <w:spacing w:before="0" w:beforeAutospacing="0" w:after="0" w:afterAutospacing="0"/>
              <w:jc w:val="center"/>
              <w:rPr>
                <w:b/>
                <w:sz w:val="20"/>
                <w:szCs w:val="20"/>
              </w:rPr>
            </w:pPr>
          </w:p>
        </w:tc>
      </w:tr>
      <w:tr w:rsidR="008D1C1D" w:rsidRPr="00357E6F" w:rsidTr="00093068">
        <w:tc>
          <w:tcPr>
            <w:tcW w:w="889" w:type="dxa"/>
            <w:vMerge/>
          </w:tcPr>
          <w:p w:rsidR="008D1C1D" w:rsidRPr="00357E6F" w:rsidRDefault="008D1C1D" w:rsidP="008D1C1D">
            <w:pPr>
              <w:suppressAutoHyphens/>
              <w:snapToGrid w:val="0"/>
              <w:spacing w:before="0" w:beforeAutospacing="0" w:after="0" w:afterAutospacing="0"/>
              <w:rPr>
                <w:b/>
                <w:sz w:val="20"/>
                <w:szCs w:val="20"/>
              </w:rPr>
            </w:pPr>
          </w:p>
        </w:tc>
        <w:tc>
          <w:tcPr>
            <w:tcW w:w="4537" w:type="dxa"/>
            <w:vMerge/>
          </w:tcPr>
          <w:p w:rsidR="008D1C1D" w:rsidRPr="00357E6F" w:rsidRDefault="008D1C1D" w:rsidP="008D1C1D">
            <w:pPr>
              <w:suppressAutoHyphens/>
              <w:snapToGrid w:val="0"/>
              <w:spacing w:before="0" w:beforeAutospacing="0" w:after="0" w:afterAutospacing="0"/>
              <w:rPr>
                <w:b/>
                <w:sz w:val="20"/>
                <w:szCs w:val="20"/>
              </w:rPr>
            </w:pPr>
          </w:p>
        </w:tc>
        <w:tc>
          <w:tcPr>
            <w:tcW w:w="720" w:type="dxa"/>
          </w:tcPr>
          <w:p w:rsidR="008D1C1D" w:rsidRPr="00357E6F" w:rsidRDefault="008D1C1D" w:rsidP="008D1C1D">
            <w:pPr>
              <w:suppressAutoHyphens/>
              <w:snapToGrid w:val="0"/>
              <w:spacing w:before="0" w:beforeAutospacing="0" w:after="0" w:afterAutospacing="0"/>
              <w:jc w:val="center"/>
              <w:rPr>
                <w:sz w:val="20"/>
                <w:szCs w:val="20"/>
              </w:rPr>
            </w:pPr>
            <w:r w:rsidRPr="00357E6F">
              <w:rPr>
                <w:sz w:val="20"/>
                <w:szCs w:val="20"/>
              </w:rPr>
              <w:t>2</w:t>
            </w:r>
          </w:p>
        </w:tc>
        <w:tc>
          <w:tcPr>
            <w:tcW w:w="900" w:type="dxa"/>
            <w:vAlign w:val="center"/>
          </w:tcPr>
          <w:p w:rsidR="008D1C1D" w:rsidRPr="00357E6F" w:rsidRDefault="008D1C1D" w:rsidP="008D1C1D">
            <w:pPr>
              <w:tabs>
                <w:tab w:val="left" w:pos="900"/>
              </w:tabs>
              <w:spacing w:before="0" w:beforeAutospacing="0" w:after="0" w:afterAutospacing="0"/>
              <w:jc w:val="center"/>
              <w:rPr>
                <w:sz w:val="20"/>
                <w:szCs w:val="20"/>
              </w:rPr>
            </w:pPr>
          </w:p>
        </w:tc>
        <w:tc>
          <w:tcPr>
            <w:tcW w:w="720" w:type="dxa"/>
          </w:tcPr>
          <w:p w:rsidR="008D1C1D" w:rsidRPr="00357E6F" w:rsidRDefault="008D1C1D" w:rsidP="008D1C1D">
            <w:pPr>
              <w:suppressAutoHyphens/>
              <w:snapToGrid w:val="0"/>
              <w:spacing w:before="0" w:beforeAutospacing="0" w:after="0" w:afterAutospacing="0"/>
              <w:jc w:val="center"/>
              <w:rPr>
                <w:sz w:val="20"/>
                <w:szCs w:val="20"/>
              </w:rPr>
            </w:pPr>
            <w:r w:rsidRPr="00357E6F">
              <w:rPr>
                <w:sz w:val="20"/>
                <w:szCs w:val="20"/>
              </w:rPr>
              <w:t>2</w:t>
            </w:r>
          </w:p>
        </w:tc>
        <w:tc>
          <w:tcPr>
            <w:tcW w:w="933" w:type="dxa"/>
            <w:vAlign w:val="center"/>
          </w:tcPr>
          <w:p w:rsidR="008D1C1D" w:rsidRPr="00357E6F" w:rsidRDefault="008D1C1D" w:rsidP="008D1C1D">
            <w:pPr>
              <w:tabs>
                <w:tab w:val="left" w:pos="900"/>
              </w:tabs>
              <w:spacing w:before="0" w:beforeAutospacing="0" w:after="0" w:afterAutospacing="0"/>
              <w:jc w:val="center"/>
              <w:rPr>
                <w:sz w:val="20"/>
                <w:szCs w:val="20"/>
              </w:rPr>
            </w:pPr>
          </w:p>
        </w:tc>
        <w:tc>
          <w:tcPr>
            <w:tcW w:w="687" w:type="dxa"/>
          </w:tcPr>
          <w:p w:rsidR="008D1C1D" w:rsidRPr="00357E6F" w:rsidRDefault="008D1C1D" w:rsidP="008D1C1D">
            <w:pPr>
              <w:suppressAutoHyphens/>
              <w:snapToGrid w:val="0"/>
              <w:spacing w:before="0" w:beforeAutospacing="0" w:after="0" w:afterAutospacing="0"/>
              <w:jc w:val="center"/>
              <w:rPr>
                <w:sz w:val="20"/>
                <w:szCs w:val="20"/>
              </w:rPr>
            </w:pPr>
            <w:r w:rsidRPr="00357E6F">
              <w:rPr>
                <w:sz w:val="20"/>
                <w:szCs w:val="20"/>
              </w:rPr>
              <w:t>2</w:t>
            </w:r>
          </w:p>
        </w:tc>
        <w:tc>
          <w:tcPr>
            <w:tcW w:w="900" w:type="dxa"/>
            <w:vAlign w:val="center"/>
          </w:tcPr>
          <w:p w:rsidR="008D1C1D" w:rsidRPr="00357E6F" w:rsidRDefault="008D1C1D" w:rsidP="008D1C1D">
            <w:pPr>
              <w:tabs>
                <w:tab w:val="left" w:pos="900"/>
              </w:tabs>
              <w:spacing w:before="0" w:beforeAutospacing="0" w:after="0" w:afterAutospacing="0"/>
              <w:jc w:val="center"/>
              <w:rPr>
                <w:b/>
                <w:sz w:val="20"/>
                <w:szCs w:val="20"/>
              </w:rPr>
            </w:pPr>
          </w:p>
        </w:tc>
      </w:tr>
      <w:tr w:rsidR="00CB468F" w:rsidRPr="00357E6F" w:rsidTr="009C1438">
        <w:tc>
          <w:tcPr>
            <w:tcW w:w="889" w:type="dxa"/>
            <w:vMerge/>
          </w:tcPr>
          <w:p w:rsidR="00CB468F" w:rsidRPr="00357E6F" w:rsidRDefault="00CB468F" w:rsidP="009C1438">
            <w:pPr>
              <w:suppressAutoHyphens/>
              <w:snapToGrid w:val="0"/>
              <w:spacing w:before="0" w:beforeAutospacing="0" w:after="0" w:afterAutospacing="0"/>
              <w:rPr>
                <w:b/>
                <w:sz w:val="20"/>
                <w:szCs w:val="20"/>
              </w:rPr>
            </w:pPr>
          </w:p>
        </w:tc>
        <w:tc>
          <w:tcPr>
            <w:tcW w:w="4537" w:type="dxa"/>
            <w:vMerge/>
          </w:tcPr>
          <w:p w:rsidR="00CB468F" w:rsidRPr="00357E6F" w:rsidRDefault="00CB468F" w:rsidP="009C1438">
            <w:pPr>
              <w:suppressAutoHyphens/>
              <w:snapToGrid w:val="0"/>
              <w:spacing w:before="0" w:beforeAutospacing="0" w:after="0" w:afterAutospacing="0"/>
              <w:rPr>
                <w:b/>
                <w:sz w:val="20"/>
                <w:szCs w:val="20"/>
              </w:rPr>
            </w:pPr>
          </w:p>
        </w:tc>
        <w:tc>
          <w:tcPr>
            <w:tcW w:w="4860" w:type="dxa"/>
            <w:gridSpan w:val="6"/>
            <w:vAlign w:val="center"/>
          </w:tcPr>
          <w:p w:rsidR="00CB468F" w:rsidRPr="00357E6F" w:rsidRDefault="00CB468F" w:rsidP="009C1438">
            <w:pPr>
              <w:tabs>
                <w:tab w:val="left" w:pos="900"/>
              </w:tabs>
              <w:spacing w:before="0" w:beforeAutospacing="0" w:after="0" w:afterAutospacing="0"/>
              <w:jc w:val="center"/>
              <w:rPr>
                <w:sz w:val="20"/>
                <w:szCs w:val="20"/>
              </w:rPr>
            </w:pPr>
            <w:r w:rsidRPr="00357E6F">
              <w:rPr>
                <w:sz w:val="20"/>
                <w:szCs w:val="20"/>
              </w:rPr>
              <w:t>зачет с оценкой</w:t>
            </w:r>
          </w:p>
        </w:tc>
      </w:tr>
    </w:tbl>
    <w:p w:rsidR="00CB468F" w:rsidRPr="00357E6F" w:rsidRDefault="00CB468F" w:rsidP="00CB468F">
      <w:pPr>
        <w:spacing w:before="0" w:beforeAutospacing="0" w:after="0" w:afterAutospacing="0"/>
        <w:rPr>
          <w:rFonts w:eastAsia="Times New Roman"/>
          <w:sz w:val="20"/>
          <w:szCs w:val="20"/>
        </w:rPr>
      </w:pPr>
      <w:r w:rsidRPr="00357E6F">
        <w:rPr>
          <w:rFonts w:eastAsia="Times New Roman"/>
          <w:sz w:val="20"/>
          <w:szCs w:val="20"/>
        </w:rPr>
        <w:t>*____________</w:t>
      </w:r>
    </w:p>
    <w:p w:rsidR="00CB468F" w:rsidRPr="00357E6F" w:rsidRDefault="00CB468F" w:rsidP="00CB468F">
      <w:pPr>
        <w:spacing w:before="0" w:beforeAutospacing="0" w:after="0" w:afterAutospacing="0"/>
        <w:rPr>
          <w:rFonts w:eastAsia="Times New Roman"/>
          <w:sz w:val="20"/>
          <w:szCs w:val="20"/>
        </w:rPr>
      </w:pPr>
      <w:r w:rsidRPr="00357E6F">
        <w:rPr>
          <w:rFonts w:eastAsia="Times New Roman"/>
          <w:sz w:val="20"/>
          <w:szCs w:val="20"/>
        </w:rPr>
        <w:t>Семинар – семинар-дискуссия</w:t>
      </w:r>
    </w:p>
    <w:p w:rsidR="00CB468F" w:rsidRPr="00357E6F" w:rsidRDefault="00CB468F" w:rsidP="00CB468F">
      <w:pPr>
        <w:spacing w:before="0" w:beforeAutospacing="0" w:after="0" w:afterAutospacing="0"/>
        <w:rPr>
          <w:rFonts w:eastAsia="Times New Roman"/>
          <w:sz w:val="20"/>
          <w:szCs w:val="20"/>
        </w:rPr>
      </w:pPr>
      <w:r w:rsidRPr="00357E6F">
        <w:rPr>
          <w:rFonts w:eastAsia="Times New Roman"/>
          <w:sz w:val="20"/>
          <w:szCs w:val="20"/>
        </w:rPr>
        <w:t xml:space="preserve">ГТ - практическое занятие - </w:t>
      </w:r>
      <w:proofErr w:type="spellStart"/>
      <w:r w:rsidRPr="00357E6F">
        <w:rPr>
          <w:rFonts w:eastAsia="Times New Roman"/>
          <w:sz w:val="20"/>
          <w:szCs w:val="20"/>
        </w:rPr>
        <w:t>глоссарный</w:t>
      </w:r>
      <w:proofErr w:type="spellEnd"/>
      <w:r w:rsidRPr="00357E6F">
        <w:rPr>
          <w:rFonts w:eastAsia="Times New Roman"/>
          <w:sz w:val="20"/>
          <w:szCs w:val="20"/>
        </w:rPr>
        <w:t xml:space="preserve"> тренинг</w:t>
      </w:r>
    </w:p>
    <w:p w:rsidR="00CB468F" w:rsidRPr="00357E6F" w:rsidRDefault="00CB468F" w:rsidP="00CB468F">
      <w:pPr>
        <w:spacing w:before="0" w:beforeAutospacing="0" w:after="0" w:afterAutospacing="0"/>
        <w:rPr>
          <w:rFonts w:eastAsia="Times New Roman"/>
          <w:sz w:val="20"/>
          <w:szCs w:val="20"/>
        </w:rPr>
      </w:pPr>
      <w:r w:rsidRPr="00357E6F">
        <w:rPr>
          <w:rFonts w:eastAsia="Times New Roman"/>
          <w:sz w:val="20"/>
          <w:szCs w:val="20"/>
        </w:rPr>
        <w:t xml:space="preserve">ТТ - практическое занятие - тест-тренинг </w:t>
      </w:r>
    </w:p>
    <w:p w:rsidR="00CB468F" w:rsidRPr="00357E6F" w:rsidRDefault="00CB468F" w:rsidP="00CB468F">
      <w:pPr>
        <w:spacing w:before="0" w:beforeAutospacing="0" w:after="0" w:afterAutospacing="0"/>
        <w:rPr>
          <w:rFonts w:eastAsia="Times New Roman"/>
          <w:sz w:val="20"/>
          <w:szCs w:val="20"/>
        </w:rPr>
      </w:pPr>
      <w:r w:rsidRPr="00357E6F">
        <w:rPr>
          <w:rFonts w:eastAsia="Times New Roman"/>
          <w:sz w:val="20"/>
          <w:szCs w:val="20"/>
        </w:rPr>
        <w:t xml:space="preserve">ПЗТ - практическое занятие - </w:t>
      </w:r>
      <w:proofErr w:type="spellStart"/>
      <w:r w:rsidRPr="00357E6F">
        <w:rPr>
          <w:rFonts w:eastAsia="Times New Roman"/>
          <w:sz w:val="20"/>
          <w:szCs w:val="20"/>
        </w:rPr>
        <w:t>позетовое</w:t>
      </w:r>
      <w:proofErr w:type="spellEnd"/>
      <w:r w:rsidRPr="00357E6F">
        <w:rPr>
          <w:rFonts w:eastAsia="Times New Roman"/>
          <w:sz w:val="20"/>
          <w:szCs w:val="20"/>
        </w:rPr>
        <w:t xml:space="preserve"> тестирование </w:t>
      </w:r>
    </w:p>
    <w:p w:rsidR="00CB468F" w:rsidRPr="00357E6F" w:rsidRDefault="00CB468F" w:rsidP="00CB468F">
      <w:pPr>
        <w:spacing w:before="0" w:beforeAutospacing="0" w:after="0" w:afterAutospacing="0"/>
        <w:rPr>
          <w:rFonts w:eastAsia="Times New Roman"/>
          <w:sz w:val="20"/>
          <w:szCs w:val="20"/>
        </w:rPr>
      </w:pPr>
      <w:r w:rsidRPr="00357E6F">
        <w:rPr>
          <w:rFonts w:eastAsia="Times New Roman"/>
          <w:sz w:val="20"/>
          <w:szCs w:val="20"/>
        </w:rPr>
        <w:t>ЛС - практическое занятие - логическая схема</w:t>
      </w:r>
    </w:p>
    <w:p w:rsidR="00CB468F" w:rsidRPr="00357E6F" w:rsidRDefault="00CB468F" w:rsidP="00CB468F">
      <w:pPr>
        <w:spacing w:before="0" w:beforeAutospacing="0" w:after="0" w:afterAutospacing="0"/>
        <w:rPr>
          <w:rFonts w:eastAsia="Times New Roman"/>
          <w:sz w:val="20"/>
          <w:szCs w:val="20"/>
        </w:rPr>
      </w:pPr>
      <w:r w:rsidRPr="00357E6F">
        <w:rPr>
          <w:rFonts w:eastAsia="Times New Roman"/>
          <w:sz w:val="20"/>
          <w:szCs w:val="20"/>
        </w:rPr>
        <w:t>УД - семинар-обсуждение устного доклада</w:t>
      </w:r>
    </w:p>
    <w:p w:rsidR="00CB468F" w:rsidRPr="00357E6F" w:rsidRDefault="00CB468F" w:rsidP="00CB468F">
      <w:pPr>
        <w:spacing w:before="0" w:beforeAutospacing="0" w:after="0" w:afterAutospacing="0"/>
        <w:rPr>
          <w:rFonts w:eastAsia="Times New Roman"/>
          <w:sz w:val="20"/>
          <w:szCs w:val="20"/>
        </w:rPr>
      </w:pPr>
      <w:r w:rsidRPr="00357E6F">
        <w:rPr>
          <w:rFonts w:eastAsia="Times New Roman"/>
          <w:sz w:val="20"/>
          <w:szCs w:val="20"/>
        </w:rPr>
        <w:lastRenderedPageBreak/>
        <w:t xml:space="preserve">РФ – семинар-обсуждение реферата </w:t>
      </w:r>
    </w:p>
    <w:p w:rsidR="00CB468F" w:rsidRPr="00357E6F" w:rsidRDefault="00CB468F" w:rsidP="00CB468F">
      <w:pPr>
        <w:spacing w:before="0" w:beforeAutospacing="0" w:after="0" w:afterAutospacing="0"/>
        <w:rPr>
          <w:rFonts w:eastAsia="Times New Roman"/>
          <w:sz w:val="20"/>
          <w:szCs w:val="20"/>
        </w:rPr>
      </w:pPr>
      <w:proofErr w:type="spellStart"/>
      <w:r w:rsidRPr="00357E6F">
        <w:rPr>
          <w:rFonts w:eastAsia="Times New Roman"/>
          <w:sz w:val="20"/>
          <w:szCs w:val="20"/>
        </w:rPr>
        <w:t>Асессмент</w:t>
      </w:r>
      <w:proofErr w:type="spellEnd"/>
      <w:r w:rsidRPr="00357E6F">
        <w:rPr>
          <w:rFonts w:eastAsia="Times New Roman"/>
          <w:sz w:val="20"/>
          <w:szCs w:val="20"/>
        </w:rPr>
        <w:t xml:space="preserve"> реферата - семинар-</w:t>
      </w:r>
      <w:proofErr w:type="spellStart"/>
      <w:r w:rsidRPr="00357E6F">
        <w:rPr>
          <w:rFonts w:eastAsia="Times New Roman"/>
          <w:sz w:val="20"/>
          <w:szCs w:val="20"/>
        </w:rPr>
        <w:t>асессмент</w:t>
      </w:r>
      <w:proofErr w:type="spellEnd"/>
      <w:r w:rsidRPr="00357E6F">
        <w:rPr>
          <w:rFonts w:eastAsia="Times New Roman"/>
          <w:sz w:val="20"/>
          <w:szCs w:val="20"/>
        </w:rPr>
        <w:t xml:space="preserve"> реферата</w:t>
      </w:r>
    </w:p>
    <w:p w:rsidR="00CB468F" w:rsidRPr="00357E6F" w:rsidRDefault="00CB468F" w:rsidP="00CB468F">
      <w:pPr>
        <w:spacing w:before="0" w:beforeAutospacing="0" w:after="0" w:afterAutospacing="0"/>
        <w:rPr>
          <w:rFonts w:eastAsia="Times New Roman"/>
          <w:sz w:val="20"/>
          <w:szCs w:val="20"/>
        </w:rPr>
      </w:pPr>
      <w:r w:rsidRPr="00357E6F">
        <w:rPr>
          <w:rFonts w:eastAsia="Times New Roman"/>
          <w:sz w:val="20"/>
          <w:szCs w:val="20"/>
        </w:rPr>
        <w:t xml:space="preserve">ВБ - </w:t>
      </w:r>
      <w:proofErr w:type="spellStart"/>
      <w:r w:rsidRPr="00357E6F">
        <w:rPr>
          <w:rFonts w:eastAsia="Times New Roman"/>
          <w:sz w:val="20"/>
          <w:szCs w:val="20"/>
        </w:rPr>
        <w:t>вебинар</w:t>
      </w:r>
      <w:proofErr w:type="spellEnd"/>
      <w:r w:rsidRPr="00357E6F">
        <w:rPr>
          <w:rFonts w:eastAsia="Times New Roman"/>
          <w:sz w:val="20"/>
          <w:szCs w:val="20"/>
        </w:rPr>
        <w:t xml:space="preserve"> </w:t>
      </w:r>
    </w:p>
    <w:p w:rsidR="00CB468F" w:rsidRPr="00357E6F" w:rsidRDefault="00CB468F" w:rsidP="00CB468F">
      <w:pPr>
        <w:spacing w:before="0" w:beforeAutospacing="0" w:after="0" w:afterAutospacing="0"/>
        <w:rPr>
          <w:rFonts w:eastAsia="Times New Roman"/>
          <w:sz w:val="20"/>
          <w:szCs w:val="20"/>
        </w:rPr>
      </w:pPr>
      <w:r w:rsidRPr="00357E6F">
        <w:rPr>
          <w:rFonts w:eastAsia="Times New Roman"/>
          <w:sz w:val="20"/>
          <w:szCs w:val="20"/>
        </w:rPr>
        <w:t xml:space="preserve">УЭ - семинар-обсуждение устного эссе </w:t>
      </w:r>
    </w:p>
    <w:p w:rsidR="00CB468F" w:rsidRPr="00357E6F" w:rsidRDefault="00CB468F" w:rsidP="00CB468F">
      <w:pPr>
        <w:spacing w:before="0" w:beforeAutospacing="0" w:after="0" w:afterAutospacing="0"/>
        <w:rPr>
          <w:rFonts w:eastAsia="Times New Roman"/>
          <w:sz w:val="20"/>
          <w:szCs w:val="20"/>
        </w:rPr>
      </w:pPr>
      <w:r w:rsidRPr="00357E6F">
        <w:rPr>
          <w:rFonts w:eastAsia="Times New Roman"/>
          <w:sz w:val="20"/>
          <w:szCs w:val="20"/>
        </w:rPr>
        <w:t xml:space="preserve">АЛТ - практическое занятие - алгоритмический тренинг  </w:t>
      </w:r>
    </w:p>
    <w:p w:rsidR="00CB468F" w:rsidRPr="00357E6F" w:rsidRDefault="00CB468F" w:rsidP="00CB468F">
      <w:pPr>
        <w:tabs>
          <w:tab w:val="left" w:pos="1064"/>
        </w:tabs>
        <w:spacing w:before="0" w:beforeAutospacing="0" w:after="0" w:afterAutospacing="0"/>
        <w:jc w:val="both"/>
        <w:rPr>
          <w:b/>
          <w:sz w:val="20"/>
          <w:szCs w:val="20"/>
        </w:rPr>
      </w:pPr>
    </w:p>
    <w:p w:rsidR="00CB468F" w:rsidRPr="00357E6F" w:rsidRDefault="00CB468F" w:rsidP="00CB468F">
      <w:pPr>
        <w:pStyle w:val="1c"/>
        <w:tabs>
          <w:tab w:val="right" w:leader="dot" w:pos="9600"/>
        </w:tabs>
        <w:spacing w:before="0" w:beforeAutospacing="0" w:after="0" w:afterAutospacing="0"/>
        <w:ind w:left="0" w:firstLine="709"/>
        <w:rPr>
          <w:b/>
          <w:sz w:val="20"/>
        </w:rPr>
      </w:pPr>
      <w:r w:rsidRPr="00357E6F">
        <w:rPr>
          <w:b/>
          <w:sz w:val="20"/>
        </w:rPr>
        <w:t>5. Содержание дисциплины</w:t>
      </w:r>
    </w:p>
    <w:p w:rsidR="00CB468F" w:rsidRPr="00357E6F" w:rsidRDefault="00CB468F" w:rsidP="00CB468F">
      <w:pPr>
        <w:spacing w:before="0" w:beforeAutospacing="0" w:after="0" w:afterAutospacing="0"/>
        <w:ind w:firstLine="680"/>
        <w:rPr>
          <w:b/>
          <w:sz w:val="20"/>
          <w:szCs w:val="20"/>
        </w:rPr>
      </w:pPr>
      <w:r w:rsidRPr="00357E6F">
        <w:rPr>
          <w:b/>
          <w:sz w:val="20"/>
          <w:szCs w:val="20"/>
        </w:rPr>
        <w:t>5.1. Содержание разделов и тем</w:t>
      </w:r>
    </w:p>
    <w:p w:rsidR="00CB468F" w:rsidRPr="00357E6F" w:rsidRDefault="00CB468F" w:rsidP="00CB468F">
      <w:pPr>
        <w:spacing w:before="0" w:beforeAutospacing="0" w:after="0" w:afterAutospacing="0"/>
        <w:ind w:firstLine="680"/>
        <w:rPr>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532"/>
        <w:gridCol w:w="6499"/>
      </w:tblGrid>
      <w:tr w:rsidR="00CB468F" w:rsidRPr="00357E6F" w:rsidTr="009C1438">
        <w:trPr>
          <w:tblHeader/>
        </w:trPr>
        <w:tc>
          <w:tcPr>
            <w:tcW w:w="310" w:type="pct"/>
          </w:tcPr>
          <w:p w:rsidR="00CB468F" w:rsidRPr="00357E6F" w:rsidRDefault="00CB468F" w:rsidP="009C1438">
            <w:pPr>
              <w:suppressAutoHyphens/>
              <w:spacing w:before="0" w:beforeAutospacing="0" w:after="0" w:afterAutospacing="0"/>
              <w:jc w:val="center"/>
              <w:rPr>
                <w:sz w:val="20"/>
                <w:szCs w:val="20"/>
              </w:rPr>
            </w:pPr>
            <w:r w:rsidRPr="00357E6F">
              <w:rPr>
                <w:sz w:val="20"/>
                <w:szCs w:val="20"/>
              </w:rPr>
              <w:t>№ п/п</w:t>
            </w:r>
          </w:p>
        </w:tc>
        <w:tc>
          <w:tcPr>
            <w:tcW w:w="1315" w:type="pct"/>
          </w:tcPr>
          <w:p w:rsidR="00CB468F" w:rsidRPr="00357E6F" w:rsidRDefault="00CB468F" w:rsidP="009C1438">
            <w:pPr>
              <w:suppressAutoHyphens/>
              <w:spacing w:before="0" w:beforeAutospacing="0" w:after="0" w:afterAutospacing="0"/>
              <w:jc w:val="center"/>
              <w:rPr>
                <w:spacing w:val="-2"/>
                <w:sz w:val="20"/>
                <w:szCs w:val="20"/>
              </w:rPr>
            </w:pPr>
            <w:r w:rsidRPr="00357E6F">
              <w:rPr>
                <w:spacing w:val="-2"/>
                <w:sz w:val="20"/>
                <w:szCs w:val="20"/>
              </w:rPr>
              <w:t>Наименование раздела дисциплины</w:t>
            </w:r>
          </w:p>
        </w:tc>
        <w:tc>
          <w:tcPr>
            <w:tcW w:w="3375" w:type="pct"/>
          </w:tcPr>
          <w:p w:rsidR="00CB468F" w:rsidRPr="00357E6F" w:rsidRDefault="00CB468F" w:rsidP="009C1438">
            <w:pPr>
              <w:spacing w:before="0" w:beforeAutospacing="0" w:after="0" w:afterAutospacing="0"/>
              <w:jc w:val="center"/>
              <w:rPr>
                <w:sz w:val="20"/>
                <w:szCs w:val="20"/>
              </w:rPr>
            </w:pPr>
            <w:r w:rsidRPr="00357E6F">
              <w:rPr>
                <w:sz w:val="20"/>
                <w:szCs w:val="20"/>
              </w:rPr>
              <w:t>Содержание раздела</w:t>
            </w:r>
          </w:p>
        </w:tc>
      </w:tr>
      <w:tr w:rsidR="00CB468F" w:rsidRPr="00357E6F" w:rsidTr="009C1438">
        <w:tc>
          <w:tcPr>
            <w:tcW w:w="310" w:type="pct"/>
            <w:vAlign w:val="center"/>
          </w:tcPr>
          <w:p w:rsidR="00CB468F" w:rsidRPr="00357E6F" w:rsidRDefault="00CB468F" w:rsidP="009C1438">
            <w:pPr>
              <w:suppressAutoHyphens/>
              <w:spacing w:before="0" w:beforeAutospacing="0" w:after="0" w:afterAutospacing="0"/>
              <w:jc w:val="center"/>
              <w:rPr>
                <w:sz w:val="20"/>
                <w:szCs w:val="20"/>
              </w:rPr>
            </w:pPr>
            <w:r w:rsidRPr="00357E6F">
              <w:rPr>
                <w:sz w:val="20"/>
                <w:szCs w:val="20"/>
              </w:rPr>
              <w:t>1</w:t>
            </w:r>
          </w:p>
        </w:tc>
        <w:tc>
          <w:tcPr>
            <w:tcW w:w="1315" w:type="pct"/>
            <w:vAlign w:val="center"/>
          </w:tcPr>
          <w:p w:rsidR="00CB468F" w:rsidRPr="00357E6F" w:rsidRDefault="00CB468F" w:rsidP="009C1438">
            <w:pPr>
              <w:spacing w:before="0" w:beforeAutospacing="0" w:after="0" w:afterAutospacing="0"/>
              <w:rPr>
                <w:sz w:val="20"/>
                <w:szCs w:val="20"/>
              </w:rPr>
            </w:pPr>
            <w:r w:rsidRPr="00357E6F">
              <w:rPr>
                <w:sz w:val="20"/>
                <w:szCs w:val="20"/>
                <w:shd w:val="clear" w:color="auto" w:fill="FFFFFF"/>
              </w:rPr>
              <w:t>Технология работы с правовой информацией в справочных правовых системах</w:t>
            </w:r>
          </w:p>
        </w:tc>
        <w:tc>
          <w:tcPr>
            <w:tcW w:w="3375" w:type="pct"/>
          </w:tcPr>
          <w:p w:rsidR="00CB468F" w:rsidRPr="00357E6F" w:rsidRDefault="00CB468F" w:rsidP="009C1438">
            <w:pPr>
              <w:pStyle w:val="61"/>
              <w:tabs>
                <w:tab w:val="left" w:leader="dot" w:pos="6425"/>
              </w:tabs>
              <w:spacing w:after="0" w:line="240" w:lineRule="auto"/>
              <w:ind w:left="0"/>
              <w:rPr>
                <w:rFonts w:ascii="Times New Roman" w:hAnsi="Times New Roman"/>
                <w:sz w:val="20"/>
                <w:szCs w:val="20"/>
              </w:rPr>
            </w:pPr>
            <w:r w:rsidRPr="00357E6F">
              <w:rPr>
                <w:rFonts w:ascii="Times New Roman" w:hAnsi="Times New Roman"/>
                <w:sz w:val="20"/>
                <w:szCs w:val="20"/>
              </w:rPr>
              <w:t>Справочные правовые системы (СПС): назначение и основные возможности. Государственные и коммерческие СПС. Организация хранения правовой информации в СПС, структура информационных баз данных.</w:t>
            </w:r>
          </w:p>
          <w:p w:rsidR="00CB468F" w:rsidRPr="00357E6F" w:rsidRDefault="00CB468F" w:rsidP="009C1438">
            <w:pPr>
              <w:pStyle w:val="61"/>
              <w:tabs>
                <w:tab w:val="left" w:leader="dot" w:pos="6425"/>
              </w:tabs>
              <w:spacing w:after="0" w:line="240" w:lineRule="auto"/>
              <w:ind w:left="0"/>
              <w:rPr>
                <w:rFonts w:ascii="Times New Roman" w:hAnsi="Times New Roman"/>
                <w:sz w:val="20"/>
                <w:szCs w:val="20"/>
              </w:rPr>
            </w:pPr>
            <w:r w:rsidRPr="00357E6F">
              <w:rPr>
                <w:rFonts w:ascii="Times New Roman" w:hAnsi="Times New Roman"/>
                <w:sz w:val="20"/>
                <w:szCs w:val="20"/>
              </w:rPr>
              <w:t>Технологии поиска правовой информации в СПС. Виды поиска документов в СПС: поиск по реквизитам, тематические виды поиска (по тематическому классификатору, по ключевым понятиям), контекстный поиск, комбинированные виды поиска. Принципы построений поисковых запросов.</w:t>
            </w:r>
          </w:p>
          <w:p w:rsidR="00CB468F" w:rsidRPr="00357E6F" w:rsidRDefault="00CB468F" w:rsidP="009C1438">
            <w:pPr>
              <w:spacing w:before="0" w:beforeAutospacing="0" w:after="0" w:afterAutospacing="0"/>
              <w:rPr>
                <w:sz w:val="20"/>
                <w:szCs w:val="20"/>
              </w:rPr>
            </w:pPr>
            <w:r w:rsidRPr="00357E6F">
              <w:rPr>
                <w:sz w:val="20"/>
                <w:szCs w:val="20"/>
              </w:rPr>
              <w:t>СПС «Гарант», «</w:t>
            </w:r>
            <w:proofErr w:type="spellStart"/>
            <w:r w:rsidRPr="00357E6F">
              <w:rPr>
                <w:sz w:val="20"/>
                <w:szCs w:val="20"/>
              </w:rPr>
              <w:t>КонсультантПлюс</w:t>
            </w:r>
            <w:proofErr w:type="spellEnd"/>
            <w:r w:rsidRPr="00357E6F">
              <w:rPr>
                <w:sz w:val="20"/>
                <w:szCs w:val="20"/>
              </w:rPr>
              <w:t>», «Кодекс» и др.</w:t>
            </w:r>
          </w:p>
        </w:tc>
      </w:tr>
      <w:tr w:rsidR="00CB468F" w:rsidRPr="00357E6F" w:rsidTr="009C1438">
        <w:trPr>
          <w:trHeight w:val="422"/>
        </w:trPr>
        <w:tc>
          <w:tcPr>
            <w:tcW w:w="310" w:type="pct"/>
            <w:vAlign w:val="center"/>
          </w:tcPr>
          <w:p w:rsidR="00CB468F" w:rsidRPr="00357E6F" w:rsidRDefault="00CB468F" w:rsidP="009C1438">
            <w:pPr>
              <w:suppressAutoHyphens/>
              <w:spacing w:before="0" w:beforeAutospacing="0" w:after="0" w:afterAutospacing="0"/>
              <w:jc w:val="center"/>
              <w:rPr>
                <w:sz w:val="20"/>
                <w:szCs w:val="20"/>
              </w:rPr>
            </w:pPr>
            <w:r w:rsidRPr="00357E6F">
              <w:rPr>
                <w:sz w:val="20"/>
                <w:szCs w:val="20"/>
              </w:rPr>
              <w:t>2</w:t>
            </w:r>
          </w:p>
        </w:tc>
        <w:tc>
          <w:tcPr>
            <w:tcW w:w="1315" w:type="pct"/>
            <w:vAlign w:val="center"/>
          </w:tcPr>
          <w:p w:rsidR="00CB468F" w:rsidRPr="00357E6F" w:rsidRDefault="00CB468F" w:rsidP="009C1438">
            <w:pPr>
              <w:spacing w:before="0" w:beforeAutospacing="0" w:after="0" w:afterAutospacing="0"/>
              <w:rPr>
                <w:sz w:val="20"/>
                <w:szCs w:val="20"/>
                <w:shd w:val="clear" w:color="auto" w:fill="FFFFFF"/>
              </w:rPr>
            </w:pPr>
            <w:r w:rsidRPr="00357E6F">
              <w:rPr>
                <w:sz w:val="20"/>
                <w:szCs w:val="20"/>
                <w:shd w:val="clear" w:color="auto" w:fill="FFFFFF"/>
              </w:rPr>
              <w:t>Основы конфигурирования информационных систем в «1С:Предприятие»</w:t>
            </w:r>
          </w:p>
        </w:tc>
        <w:tc>
          <w:tcPr>
            <w:tcW w:w="3375" w:type="pct"/>
          </w:tcPr>
          <w:p w:rsidR="00CB468F" w:rsidRPr="00357E6F" w:rsidRDefault="00CB468F" w:rsidP="009C1438">
            <w:pPr>
              <w:pStyle w:val="61"/>
              <w:tabs>
                <w:tab w:val="left" w:leader="dot" w:pos="6425"/>
              </w:tabs>
              <w:spacing w:after="0" w:line="240" w:lineRule="auto"/>
              <w:ind w:left="0"/>
              <w:rPr>
                <w:rFonts w:ascii="Times New Roman" w:hAnsi="Times New Roman"/>
                <w:sz w:val="20"/>
                <w:szCs w:val="20"/>
              </w:rPr>
            </w:pPr>
            <w:r w:rsidRPr="00357E6F">
              <w:rPr>
                <w:rFonts w:ascii="Times New Roman" w:hAnsi="Times New Roman"/>
                <w:sz w:val="20"/>
                <w:szCs w:val="20"/>
              </w:rPr>
              <w:t>Общие сведения о системе «1С:Предприятие». Конфигурация и прикладное решение. Режимы работы системы. Создание и настройка информационной базы данных в «1С:Предприятие». Настройка пользовательского интерфейса. Дерево объектов конфигурации. Добавление объектов конфигурации. Палитра свойств.</w:t>
            </w:r>
          </w:p>
          <w:p w:rsidR="00CB468F" w:rsidRPr="00357E6F" w:rsidRDefault="00CB468F" w:rsidP="009C1438">
            <w:pPr>
              <w:pStyle w:val="61"/>
              <w:tabs>
                <w:tab w:val="left" w:leader="dot" w:pos="6425"/>
              </w:tabs>
              <w:spacing w:after="0" w:line="240" w:lineRule="auto"/>
              <w:ind w:left="0"/>
              <w:rPr>
                <w:rFonts w:ascii="Times New Roman" w:hAnsi="Times New Roman"/>
                <w:sz w:val="20"/>
                <w:szCs w:val="20"/>
              </w:rPr>
            </w:pPr>
            <w:r w:rsidRPr="00357E6F">
              <w:rPr>
                <w:rFonts w:ascii="Times New Roman" w:hAnsi="Times New Roman"/>
                <w:sz w:val="20"/>
                <w:szCs w:val="20"/>
              </w:rPr>
              <w:t xml:space="preserve">Подсистемы. Работа со справочниками. Формы справочника. Перечисления. Работа с документами. Формы документа. Типы данных. Проведение документа. Регистры и формы. Основные операции (конструкции) языка запросов. Разработка отчетов. Редактирование макетов и форм. </w:t>
            </w:r>
          </w:p>
          <w:p w:rsidR="00CB468F" w:rsidRPr="00357E6F" w:rsidRDefault="00CB468F" w:rsidP="009C1438">
            <w:pPr>
              <w:spacing w:before="0" w:beforeAutospacing="0" w:after="0" w:afterAutospacing="0"/>
              <w:jc w:val="both"/>
              <w:rPr>
                <w:sz w:val="20"/>
                <w:szCs w:val="20"/>
              </w:rPr>
            </w:pPr>
            <w:r w:rsidRPr="00357E6F">
              <w:rPr>
                <w:sz w:val="20"/>
                <w:szCs w:val="20"/>
              </w:rPr>
              <w:t>Основы программирования. Объектная модель. Понятие модуля. Конструкции и ключевые слова языка. Директивы компиляции модуля.</w:t>
            </w:r>
          </w:p>
          <w:p w:rsidR="00CB468F" w:rsidRPr="00357E6F" w:rsidRDefault="00CB468F" w:rsidP="009C1438">
            <w:pPr>
              <w:spacing w:before="0" w:beforeAutospacing="0" w:after="0" w:afterAutospacing="0"/>
              <w:rPr>
                <w:sz w:val="20"/>
                <w:szCs w:val="20"/>
              </w:rPr>
            </w:pPr>
            <w:r w:rsidRPr="00357E6F">
              <w:rPr>
                <w:sz w:val="20"/>
                <w:szCs w:val="20"/>
              </w:rPr>
              <w:t xml:space="preserve">Сервисные функции. </w:t>
            </w:r>
            <w:proofErr w:type="spellStart"/>
            <w:r w:rsidRPr="00357E6F">
              <w:rPr>
                <w:sz w:val="20"/>
                <w:szCs w:val="20"/>
              </w:rPr>
              <w:t>Синтакс</w:t>
            </w:r>
            <w:proofErr w:type="spellEnd"/>
            <w:r w:rsidRPr="00357E6F">
              <w:rPr>
                <w:sz w:val="20"/>
                <w:szCs w:val="20"/>
              </w:rPr>
              <w:t>-помощник. Шаблоны текста. Контекстная подсказка. Синтаксический контроль. Обработчики событий формы. Отладчик. Программное выполнение запроса. Команды формы. Экспортируемые процедуры и общие модули. Параметризируемая команда объекта. Поддержка других языков при создании интерфейса. Механизм объектных блокировок.</w:t>
            </w:r>
          </w:p>
          <w:p w:rsidR="00CB468F" w:rsidRPr="00357E6F" w:rsidRDefault="00CB468F" w:rsidP="009C1438">
            <w:pPr>
              <w:spacing w:before="0" w:beforeAutospacing="0" w:after="0" w:afterAutospacing="0"/>
              <w:rPr>
                <w:sz w:val="20"/>
                <w:szCs w:val="20"/>
              </w:rPr>
            </w:pPr>
            <w:r w:rsidRPr="00357E6F">
              <w:rPr>
                <w:sz w:val="20"/>
                <w:szCs w:val="20"/>
              </w:rPr>
              <w:t>Источники данных. Структура запроса (описание запроса). Использование конструктора запросов. Особенности работы с виртуальными таблицами. Построение запросов по нескольким таблицам. Работа с временными таблицами. Использование предопределенных данных. Пакетные запросы. Таблицы и поля базы данных. Реальные и виртуальные таблицы. Вложенные таблицы. Простые и составные типы данных. Структурированный язык запросов. Основные операторы. Особенности языка запросов системы «1С:Предпритяие» и связь с международными стандартом построения структурированных запросов SQL.</w:t>
            </w:r>
          </w:p>
          <w:p w:rsidR="00CB468F" w:rsidRPr="00357E6F" w:rsidRDefault="00CB468F" w:rsidP="009C1438">
            <w:pPr>
              <w:spacing w:before="0" w:beforeAutospacing="0" w:after="0" w:afterAutospacing="0"/>
              <w:rPr>
                <w:sz w:val="20"/>
                <w:szCs w:val="20"/>
              </w:rPr>
            </w:pPr>
            <w:r w:rsidRPr="00357E6F">
              <w:rPr>
                <w:sz w:val="20"/>
                <w:szCs w:val="20"/>
              </w:rPr>
              <w:t xml:space="preserve">Основы администрирования. Резервное копирование и восстановление данных. Обновление реквизитов типовых конфигураций и форм регламентированных отчетов. Мониторинг работы пользователей. Роли и права пользователей. </w:t>
            </w:r>
          </w:p>
        </w:tc>
      </w:tr>
    </w:tbl>
    <w:p w:rsidR="00CB468F" w:rsidRPr="00357E6F" w:rsidRDefault="00CB468F" w:rsidP="00CB468F">
      <w:pPr>
        <w:spacing w:before="0" w:beforeAutospacing="0" w:after="0" w:afterAutospacing="0"/>
        <w:ind w:firstLine="680"/>
        <w:rPr>
          <w:b/>
          <w:sz w:val="20"/>
          <w:szCs w:val="20"/>
        </w:rPr>
      </w:pPr>
    </w:p>
    <w:p w:rsidR="00CB468F" w:rsidRPr="00357E6F" w:rsidRDefault="00CB468F" w:rsidP="00CB468F">
      <w:pPr>
        <w:spacing w:before="0" w:beforeAutospacing="0" w:after="0" w:afterAutospacing="0"/>
        <w:ind w:firstLine="680"/>
        <w:contextualSpacing/>
        <w:rPr>
          <w:b/>
          <w:sz w:val="20"/>
        </w:rPr>
      </w:pPr>
      <w:r w:rsidRPr="00357E6F">
        <w:rPr>
          <w:b/>
          <w:sz w:val="20"/>
        </w:rPr>
        <w:t>5.2. Занятия семинарского типа: лабораторные работы /практикумы</w:t>
      </w:r>
    </w:p>
    <w:p w:rsidR="00CB468F" w:rsidRPr="00357E6F" w:rsidRDefault="00CB468F" w:rsidP="00CB468F">
      <w:pPr>
        <w:spacing w:before="0" w:beforeAutospacing="0" w:after="0" w:afterAutospacing="0"/>
        <w:ind w:firstLine="680"/>
        <w:contextualSpacing/>
        <w:rPr>
          <w:b/>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15"/>
        <w:gridCol w:w="2769"/>
        <w:gridCol w:w="4564"/>
        <w:gridCol w:w="1080"/>
      </w:tblGrid>
      <w:tr w:rsidR="00CB468F" w:rsidRPr="00357E6F" w:rsidTr="009C1438">
        <w:trPr>
          <w:tblHeader/>
        </w:trPr>
        <w:tc>
          <w:tcPr>
            <w:tcW w:w="631" w:type="pct"/>
            <w:vMerge w:val="restart"/>
            <w:vAlign w:val="center"/>
          </w:tcPr>
          <w:p w:rsidR="00CB468F" w:rsidRPr="00357E6F" w:rsidRDefault="00CB468F" w:rsidP="009C1438">
            <w:pPr>
              <w:spacing w:before="0" w:beforeAutospacing="0" w:after="0" w:afterAutospacing="0"/>
              <w:contextualSpacing/>
              <w:jc w:val="center"/>
              <w:rPr>
                <w:sz w:val="20"/>
              </w:rPr>
            </w:pPr>
            <w:r w:rsidRPr="00357E6F">
              <w:rPr>
                <w:sz w:val="20"/>
              </w:rPr>
              <w:t>Форма обучения</w:t>
            </w:r>
          </w:p>
        </w:tc>
        <w:tc>
          <w:tcPr>
            <w:tcW w:w="1438" w:type="pct"/>
            <w:vMerge w:val="restart"/>
            <w:vAlign w:val="center"/>
          </w:tcPr>
          <w:p w:rsidR="00CB468F" w:rsidRPr="00357E6F" w:rsidRDefault="00CB468F" w:rsidP="009C1438">
            <w:pPr>
              <w:spacing w:before="0" w:beforeAutospacing="0" w:after="0" w:afterAutospacing="0"/>
              <w:contextualSpacing/>
              <w:jc w:val="center"/>
              <w:rPr>
                <w:sz w:val="20"/>
              </w:rPr>
            </w:pPr>
            <w:r w:rsidRPr="00357E6F">
              <w:rPr>
                <w:sz w:val="20"/>
              </w:rPr>
              <w:t>Наименование раздела дисциплины</w:t>
            </w:r>
          </w:p>
        </w:tc>
        <w:tc>
          <w:tcPr>
            <w:tcW w:w="2931" w:type="pct"/>
            <w:gridSpan w:val="2"/>
            <w:vAlign w:val="center"/>
          </w:tcPr>
          <w:p w:rsidR="00CB468F" w:rsidRPr="00357E6F" w:rsidRDefault="00CB468F" w:rsidP="009C1438">
            <w:pPr>
              <w:spacing w:before="0" w:beforeAutospacing="0" w:after="0" w:afterAutospacing="0"/>
              <w:contextualSpacing/>
              <w:jc w:val="center"/>
              <w:rPr>
                <w:sz w:val="20"/>
              </w:rPr>
            </w:pPr>
            <w:r w:rsidRPr="00357E6F">
              <w:rPr>
                <w:sz w:val="20"/>
              </w:rPr>
              <w:t xml:space="preserve">Лабораторные работы  </w:t>
            </w:r>
          </w:p>
          <w:p w:rsidR="00CB468F" w:rsidRPr="00357E6F" w:rsidRDefault="00CB468F" w:rsidP="009C1438">
            <w:pPr>
              <w:spacing w:before="0" w:beforeAutospacing="0" w:after="0" w:afterAutospacing="0"/>
              <w:contextualSpacing/>
              <w:jc w:val="center"/>
              <w:rPr>
                <w:sz w:val="20"/>
              </w:rPr>
            </w:pPr>
            <w:r w:rsidRPr="00357E6F">
              <w:rPr>
                <w:sz w:val="20"/>
              </w:rPr>
              <w:t>(лабораторные практикумы)</w:t>
            </w:r>
          </w:p>
        </w:tc>
      </w:tr>
      <w:tr w:rsidR="00CB468F" w:rsidRPr="00357E6F" w:rsidTr="009C1438">
        <w:trPr>
          <w:trHeight w:val="305"/>
          <w:tblHeader/>
        </w:trPr>
        <w:tc>
          <w:tcPr>
            <w:tcW w:w="631" w:type="pct"/>
            <w:vMerge/>
            <w:vAlign w:val="center"/>
          </w:tcPr>
          <w:p w:rsidR="00CB468F" w:rsidRPr="00357E6F" w:rsidRDefault="00CB468F" w:rsidP="009C1438">
            <w:pPr>
              <w:spacing w:before="0" w:beforeAutospacing="0" w:after="0" w:afterAutospacing="0"/>
              <w:contextualSpacing/>
              <w:jc w:val="center"/>
              <w:rPr>
                <w:sz w:val="20"/>
              </w:rPr>
            </w:pPr>
          </w:p>
        </w:tc>
        <w:tc>
          <w:tcPr>
            <w:tcW w:w="1438" w:type="pct"/>
            <w:vMerge/>
            <w:vAlign w:val="center"/>
          </w:tcPr>
          <w:p w:rsidR="00CB468F" w:rsidRPr="00357E6F" w:rsidRDefault="00CB468F" w:rsidP="009C1438">
            <w:pPr>
              <w:spacing w:before="0" w:beforeAutospacing="0" w:after="0" w:afterAutospacing="0"/>
              <w:contextualSpacing/>
              <w:jc w:val="center"/>
              <w:rPr>
                <w:sz w:val="20"/>
              </w:rPr>
            </w:pPr>
          </w:p>
        </w:tc>
        <w:tc>
          <w:tcPr>
            <w:tcW w:w="2370" w:type="pct"/>
            <w:vAlign w:val="center"/>
          </w:tcPr>
          <w:p w:rsidR="00CB468F" w:rsidRPr="00357E6F" w:rsidRDefault="00CB468F" w:rsidP="009C1438">
            <w:pPr>
              <w:spacing w:before="0" w:beforeAutospacing="0" w:after="0" w:afterAutospacing="0"/>
              <w:contextualSpacing/>
              <w:jc w:val="center"/>
              <w:rPr>
                <w:sz w:val="20"/>
              </w:rPr>
            </w:pPr>
            <w:r w:rsidRPr="00357E6F">
              <w:rPr>
                <w:sz w:val="20"/>
              </w:rPr>
              <w:t>название</w:t>
            </w:r>
          </w:p>
        </w:tc>
        <w:tc>
          <w:tcPr>
            <w:tcW w:w="561" w:type="pct"/>
            <w:vAlign w:val="center"/>
          </w:tcPr>
          <w:p w:rsidR="00CB468F" w:rsidRPr="00357E6F" w:rsidRDefault="00CB468F" w:rsidP="009C1438">
            <w:pPr>
              <w:spacing w:before="0" w:beforeAutospacing="0" w:after="0" w:afterAutospacing="0"/>
              <w:contextualSpacing/>
              <w:jc w:val="center"/>
              <w:rPr>
                <w:sz w:val="20"/>
              </w:rPr>
            </w:pPr>
            <w:r w:rsidRPr="00357E6F">
              <w:rPr>
                <w:sz w:val="20"/>
              </w:rPr>
              <w:t>часы</w:t>
            </w:r>
          </w:p>
        </w:tc>
      </w:tr>
      <w:tr w:rsidR="00CB468F" w:rsidRPr="00357E6F" w:rsidTr="009C1438">
        <w:trPr>
          <w:trHeight w:val="330"/>
        </w:trPr>
        <w:tc>
          <w:tcPr>
            <w:tcW w:w="631" w:type="pct"/>
            <w:vMerge w:val="restart"/>
          </w:tcPr>
          <w:p w:rsidR="00CB468F" w:rsidRPr="00357E6F" w:rsidRDefault="00CB468F" w:rsidP="009C1438">
            <w:pPr>
              <w:spacing w:before="0" w:beforeAutospacing="0" w:after="0" w:afterAutospacing="0"/>
              <w:contextualSpacing/>
              <w:jc w:val="center"/>
              <w:rPr>
                <w:sz w:val="20"/>
              </w:rPr>
            </w:pPr>
            <w:r w:rsidRPr="00357E6F">
              <w:rPr>
                <w:sz w:val="20"/>
              </w:rPr>
              <w:t>Очно-заочная</w:t>
            </w:r>
          </w:p>
        </w:tc>
        <w:tc>
          <w:tcPr>
            <w:tcW w:w="1438" w:type="pct"/>
          </w:tcPr>
          <w:p w:rsidR="00CB468F" w:rsidRPr="00357E6F" w:rsidRDefault="00CB468F" w:rsidP="009C1438">
            <w:pPr>
              <w:spacing w:before="0" w:beforeAutospacing="0" w:after="0" w:afterAutospacing="0"/>
              <w:contextualSpacing/>
              <w:rPr>
                <w:sz w:val="20"/>
              </w:rPr>
            </w:pPr>
            <w:r w:rsidRPr="00357E6F">
              <w:rPr>
                <w:b/>
                <w:sz w:val="20"/>
              </w:rPr>
              <w:t xml:space="preserve">Раздел 1 </w:t>
            </w:r>
            <w:r w:rsidRPr="00357E6F">
              <w:rPr>
                <w:sz w:val="20"/>
                <w:szCs w:val="20"/>
                <w:shd w:val="clear" w:color="auto" w:fill="FFFFFF"/>
              </w:rPr>
              <w:t xml:space="preserve">Технология работы с правовой информацией в </w:t>
            </w:r>
            <w:r w:rsidRPr="00357E6F">
              <w:rPr>
                <w:sz w:val="20"/>
                <w:szCs w:val="20"/>
                <w:shd w:val="clear" w:color="auto" w:fill="FFFFFF"/>
              </w:rPr>
              <w:lastRenderedPageBreak/>
              <w:t>справочных правовых системах</w:t>
            </w:r>
          </w:p>
        </w:tc>
        <w:tc>
          <w:tcPr>
            <w:tcW w:w="2370" w:type="pct"/>
          </w:tcPr>
          <w:p w:rsidR="00CB468F" w:rsidRPr="00357E6F" w:rsidRDefault="00CB468F" w:rsidP="009C1438">
            <w:pPr>
              <w:spacing w:before="0" w:beforeAutospacing="0" w:after="0" w:afterAutospacing="0"/>
              <w:contextualSpacing/>
              <w:rPr>
                <w:sz w:val="20"/>
              </w:rPr>
            </w:pPr>
            <w:r w:rsidRPr="00357E6F">
              <w:rPr>
                <w:sz w:val="20"/>
              </w:rPr>
              <w:lastRenderedPageBreak/>
              <w:t xml:space="preserve">Лабораторная работа № 1. Работа со справочно-правовой системой «Гарант». </w:t>
            </w:r>
            <w:r w:rsidRPr="00357E6F">
              <w:rPr>
                <w:sz w:val="20"/>
                <w:szCs w:val="20"/>
              </w:rPr>
              <w:t>Поиск информации с помощью строки поиска</w:t>
            </w:r>
            <w:r w:rsidRPr="00357E6F">
              <w:rPr>
                <w:sz w:val="20"/>
              </w:rPr>
              <w:t>.</w:t>
            </w:r>
          </w:p>
        </w:tc>
        <w:tc>
          <w:tcPr>
            <w:tcW w:w="561" w:type="pct"/>
          </w:tcPr>
          <w:p w:rsidR="00CB468F" w:rsidRPr="00357E6F" w:rsidRDefault="00CB468F" w:rsidP="009C1438">
            <w:pPr>
              <w:spacing w:before="0" w:beforeAutospacing="0" w:after="0" w:afterAutospacing="0"/>
              <w:contextualSpacing/>
              <w:jc w:val="center"/>
              <w:rPr>
                <w:sz w:val="20"/>
              </w:rPr>
            </w:pPr>
            <w:r w:rsidRPr="00357E6F">
              <w:rPr>
                <w:sz w:val="20"/>
              </w:rPr>
              <w:t xml:space="preserve">2 </w:t>
            </w:r>
          </w:p>
        </w:tc>
      </w:tr>
      <w:tr w:rsidR="00CB468F" w:rsidRPr="00357E6F" w:rsidTr="009C1438">
        <w:tc>
          <w:tcPr>
            <w:tcW w:w="631" w:type="pct"/>
            <w:vMerge/>
          </w:tcPr>
          <w:p w:rsidR="00CB468F" w:rsidRPr="00357E6F" w:rsidRDefault="00CB468F" w:rsidP="009C1438">
            <w:pPr>
              <w:spacing w:before="0" w:beforeAutospacing="0" w:after="0" w:afterAutospacing="0"/>
              <w:contextualSpacing/>
              <w:rPr>
                <w:sz w:val="20"/>
              </w:rPr>
            </w:pPr>
          </w:p>
        </w:tc>
        <w:tc>
          <w:tcPr>
            <w:tcW w:w="1438" w:type="pct"/>
          </w:tcPr>
          <w:p w:rsidR="00CB468F" w:rsidRPr="00357E6F" w:rsidRDefault="00CB468F" w:rsidP="009C1438">
            <w:pPr>
              <w:spacing w:before="0" w:beforeAutospacing="0" w:after="0" w:afterAutospacing="0"/>
              <w:contextualSpacing/>
              <w:rPr>
                <w:sz w:val="20"/>
              </w:rPr>
            </w:pPr>
            <w:r w:rsidRPr="00357E6F">
              <w:rPr>
                <w:sz w:val="20"/>
              </w:rPr>
              <w:t>Итого:</w:t>
            </w:r>
          </w:p>
        </w:tc>
        <w:tc>
          <w:tcPr>
            <w:tcW w:w="2370" w:type="pct"/>
          </w:tcPr>
          <w:p w:rsidR="00CB468F" w:rsidRPr="00357E6F" w:rsidRDefault="00CB468F" w:rsidP="009C1438">
            <w:pPr>
              <w:spacing w:before="0" w:beforeAutospacing="0" w:after="0" w:afterAutospacing="0"/>
              <w:contextualSpacing/>
              <w:rPr>
                <w:sz w:val="20"/>
              </w:rPr>
            </w:pPr>
          </w:p>
        </w:tc>
        <w:tc>
          <w:tcPr>
            <w:tcW w:w="561" w:type="pct"/>
          </w:tcPr>
          <w:p w:rsidR="00CB468F" w:rsidRPr="00357E6F" w:rsidRDefault="00CB468F" w:rsidP="009C1438">
            <w:pPr>
              <w:spacing w:before="0" w:beforeAutospacing="0" w:after="0" w:afterAutospacing="0"/>
              <w:contextualSpacing/>
              <w:jc w:val="center"/>
              <w:rPr>
                <w:sz w:val="20"/>
              </w:rPr>
            </w:pPr>
            <w:r w:rsidRPr="00357E6F">
              <w:rPr>
                <w:sz w:val="20"/>
              </w:rPr>
              <w:t>2 часа</w:t>
            </w:r>
          </w:p>
        </w:tc>
      </w:tr>
    </w:tbl>
    <w:p w:rsidR="00CB468F" w:rsidRPr="00357E6F" w:rsidRDefault="00CB468F" w:rsidP="00CB468F">
      <w:pPr>
        <w:spacing w:before="0" w:beforeAutospacing="0" w:after="0" w:afterAutospacing="0"/>
        <w:ind w:firstLine="680"/>
        <w:contextualSpacing/>
        <w:rPr>
          <w:b/>
          <w:sz w:val="20"/>
        </w:rPr>
      </w:pPr>
      <w:r w:rsidRPr="00357E6F">
        <w:rPr>
          <w:b/>
          <w:sz w:val="20"/>
        </w:rPr>
        <w:t xml:space="preserve"> </w:t>
      </w:r>
    </w:p>
    <w:p w:rsidR="00CB468F" w:rsidRPr="00357E6F" w:rsidRDefault="00CB468F" w:rsidP="00CB468F">
      <w:pPr>
        <w:suppressAutoHyphens/>
        <w:overflowPunct w:val="0"/>
        <w:autoSpaceDE w:val="0"/>
        <w:autoSpaceDN w:val="0"/>
        <w:adjustRightInd w:val="0"/>
        <w:spacing w:before="0" w:beforeAutospacing="0" w:after="0" w:afterAutospacing="0"/>
        <w:ind w:firstLine="709"/>
        <w:rPr>
          <w:b/>
          <w:sz w:val="20"/>
          <w:szCs w:val="20"/>
        </w:rPr>
      </w:pPr>
      <w:r w:rsidRPr="00357E6F">
        <w:rPr>
          <w:b/>
          <w:sz w:val="20"/>
          <w:szCs w:val="20"/>
        </w:rPr>
        <w:t>5.</w:t>
      </w:r>
      <w:r>
        <w:rPr>
          <w:b/>
          <w:sz w:val="20"/>
          <w:szCs w:val="20"/>
        </w:rPr>
        <w:t>3</w:t>
      </w:r>
      <w:r w:rsidRPr="00357E6F">
        <w:rPr>
          <w:b/>
          <w:sz w:val="20"/>
          <w:szCs w:val="20"/>
        </w:rPr>
        <w:t xml:space="preserve"> Занятия лекционного и семинарского типа </w:t>
      </w:r>
    </w:p>
    <w:p w:rsidR="00CB468F" w:rsidRPr="00357E6F" w:rsidRDefault="00CB468F" w:rsidP="00CB468F">
      <w:pPr>
        <w:tabs>
          <w:tab w:val="left" w:pos="993"/>
        </w:tabs>
        <w:spacing w:before="0" w:beforeAutospacing="0" w:after="0" w:afterAutospacing="0"/>
        <w:ind w:firstLine="709"/>
        <w:rPr>
          <w:b/>
          <w:sz w:val="20"/>
          <w:szCs w:val="20"/>
        </w:rPr>
      </w:pPr>
      <w:r w:rsidRPr="00357E6F">
        <w:rPr>
          <w:b/>
          <w:sz w:val="20"/>
          <w:szCs w:val="20"/>
        </w:rPr>
        <w:t>5.</w:t>
      </w:r>
      <w:r>
        <w:rPr>
          <w:b/>
          <w:sz w:val="20"/>
          <w:szCs w:val="20"/>
        </w:rPr>
        <w:t>3</w:t>
      </w:r>
      <w:r w:rsidRPr="00357E6F">
        <w:rPr>
          <w:b/>
          <w:sz w:val="20"/>
          <w:szCs w:val="20"/>
        </w:rPr>
        <w:t>.1 Темы лекций</w:t>
      </w:r>
    </w:p>
    <w:p w:rsidR="00CB468F" w:rsidRPr="00357E6F" w:rsidRDefault="00CB468F" w:rsidP="00CB468F">
      <w:pPr>
        <w:tabs>
          <w:tab w:val="left" w:pos="993"/>
        </w:tabs>
        <w:spacing w:before="0" w:beforeAutospacing="0" w:after="0" w:afterAutospacing="0"/>
        <w:ind w:firstLine="709"/>
        <w:jc w:val="both"/>
        <w:rPr>
          <w:b/>
          <w:sz w:val="20"/>
          <w:szCs w:val="20"/>
        </w:rPr>
      </w:pPr>
      <w:r w:rsidRPr="00357E6F">
        <w:rPr>
          <w:b/>
          <w:sz w:val="20"/>
          <w:szCs w:val="20"/>
        </w:rPr>
        <w:t>Раздел 1 «</w:t>
      </w:r>
      <w:r w:rsidRPr="00357E6F">
        <w:rPr>
          <w:b/>
          <w:sz w:val="20"/>
          <w:szCs w:val="20"/>
          <w:shd w:val="clear" w:color="auto" w:fill="FFFFFF"/>
        </w:rPr>
        <w:t>Технология работы с правовой информацией в справочных правовых системах»</w:t>
      </w:r>
    </w:p>
    <w:p w:rsidR="00CB468F" w:rsidRPr="00357E6F" w:rsidRDefault="00CB468F" w:rsidP="00CB468F">
      <w:pPr>
        <w:tabs>
          <w:tab w:val="left" w:pos="993"/>
        </w:tabs>
        <w:spacing w:before="0" w:beforeAutospacing="0" w:after="0" w:afterAutospacing="0"/>
        <w:ind w:firstLine="709"/>
        <w:jc w:val="both"/>
        <w:rPr>
          <w:sz w:val="20"/>
          <w:szCs w:val="20"/>
        </w:rPr>
      </w:pPr>
      <w:r w:rsidRPr="00357E6F">
        <w:rPr>
          <w:sz w:val="20"/>
          <w:szCs w:val="20"/>
        </w:rPr>
        <w:t>1. Справочные правовые системы (СПС): назначение и основные возможности.</w:t>
      </w:r>
    </w:p>
    <w:p w:rsidR="00CB468F" w:rsidRPr="00357E6F" w:rsidRDefault="00CB468F" w:rsidP="00CB468F">
      <w:pPr>
        <w:tabs>
          <w:tab w:val="left" w:pos="993"/>
        </w:tabs>
        <w:spacing w:before="0" w:beforeAutospacing="0" w:after="0" w:afterAutospacing="0"/>
        <w:ind w:firstLine="709"/>
        <w:jc w:val="both"/>
        <w:rPr>
          <w:sz w:val="20"/>
          <w:szCs w:val="20"/>
        </w:rPr>
      </w:pPr>
      <w:r w:rsidRPr="00357E6F">
        <w:rPr>
          <w:sz w:val="20"/>
          <w:szCs w:val="20"/>
        </w:rPr>
        <w:t>2. Справочно-правовая система «Гарант».</w:t>
      </w:r>
    </w:p>
    <w:p w:rsidR="00CB468F" w:rsidRPr="00357E6F" w:rsidRDefault="00CB468F" w:rsidP="00CB468F">
      <w:pPr>
        <w:tabs>
          <w:tab w:val="left" w:pos="993"/>
        </w:tabs>
        <w:spacing w:before="0" w:beforeAutospacing="0" w:after="0" w:afterAutospacing="0"/>
        <w:ind w:firstLine="709"/>
        <w:jc w:val="both"/>
        <w:rPr>
          <w:sz w:val="20"/>
          <w:szCs w:val="20"/>
        </w:rPr>
      </w:pPr>
    </w:p>
    <w:p w:rsidR="00CB468F" w:rsidRPr="00357E6F" w:rsidRDefault="00CB468F" w:rsidP="00CB468F">
      <w:pPr>
        <w:pStyle w:val="38"/>
        <w:ind w:left="0" w:firstLine="709"/>
        <w:jc w:val="both"/>
        <w:rPr>
          <w:b/>
          <w:sz w:val="20"/>
          <w:szCs w:val="20"/>
        </w:rPr>
      </w:pPr>
      <w:r w:rsidRPr="00357E6F">
        <w:rPr>
          <w:b/>
          <w:sz w:val="20"/>
          <w:szCs w:val="20"/>
        </w:rPr>
        <w:t>Раздел 2 «</w:t>
      </w:r>
      <w:r w:rsidRPr="00357E6F">
        <w:rPr>
          <w:b/>
          <w:sz w:val="20"/>
          <w:szCs w:val="20"/>
          <w:shd w:val="clear" w:color="auto" w:fill="FFFFFF"/>
        </w:rPr>
        <w:t>Основы конфигурирования информационных систем в «1С:Предприятие»»</w:t>
      </w:r>
    </w:p>
    <w:p w:rsidR="00CB468F" w:rsidRPr="00357E6F" w:rsidRDefault="00CB468F" w:rsidP="00CB468F">
      <w:pPr>
        <w:tabs>
          <w:tab w:val="left" w:pos="993"/>
        </w:tabs>
        <w:spacing w:before="0" w:beforeAutospacing="0" w:after="0" w:afterAutospacing="0"/>
        <w:ind w:firstLine="709"/>
        <w:jc w:val="both"/>
        <w:rPr>
          <w:sz w:val="20"/>
          <w:szCs w:val="20"/>
        </w:rPr>
      </w:pPr>
      <w:r w:rsidRPr="00357E6F">
        <w:rPr>
          <w:sz w:val="20"/>
          <w:szCs w:val="20"/>
        </w:rPr>
        <w:t>1. Основы работы в системе 1С:Предприятие.</w:t>
      </w:r>
    </w:p>
    <w:p w:rsidR="00CB468F" w:rsidRPr="00357E6F" w:rsidRDefault="00CB468F" w:rsidP="00CB468F">
      <w:pPr>
        <w:tabs>
          <w:tab w:val="left" w:pos="993"/>
        </w:tabs>
        <w:spacing w:before="0" w:beforeAutospacing="0" w:after="0" w:afterAutospacing="0"/>
        <w:ind w:firstLine="709"/>
        <w:jc w:val="both"/>
        <w:rPr>
          <w:sz w:val="20"/>
          <w:szCs w:val="20"/>
        </w:rPr>
      </w:pPr>
      <w:r w:rsidRPr="00357E6F">
        <w:rPr>
          <w:sz w:val="20"/>
          <w:szCs w:val="20"/>
        </w:rPr>
        <w:t>2. Программирование в среде 1С.</w:t>
      </w:r>
    </w:p>
    <w:p w:rsidR="00CB468F" w:rsidRPr="00357E6F" w:rsidRDefault="00CB468F" w:rsidP="00CB468F">
      <w:pPr>
        <w:tabs>
          <w:tab w:val="left" w:pos="993"/>
          <w:tab w:val="left" w:pos="1155"/>
        </w:tabs>
        <w:spacing w:before="0" w:beforeAutospacing="0" w:after="0" w:afterAutospacing="0"/>
        <w:ind w:firstLine="709"/>
        <w:rPr>
          <w:b/>
          <w:sz w:val="20"/>
          <w:szCs w:val="20"/>
        </w:rPr>
      </w:pPr>
    </w:p>
    <w:p w:rsidR="00CB468F" w:rsidRPr="00357E6F" w:rsidRDefault="00CB468F" w:rsidP="00CB468F">
      <w:pPr>
        <w:suppressAutoHyphens/>
        <w:overflowPunct w:val="0"/>
        <w:autoSpaceDE w:val="0"/>
        <w:autoSpaceDN w:val="0"/>
        <w:adjustRightInd w:val="0"/>
        <w:spacing w:before="0" w:beforeAutospacing="0" w:after="0" w:afterAutospacing="0"/>
        <w:ind w:firstLine="709"/>
        <w:rPr>
          <w:b/>
          <w:sz w:val="20"/>
          <w:szCs w:val="20"/>
        </w:rPr>
      </w:pPr>
      <w:r w:rsidRPr="00357E6F">
        <w:rPr>
          <w:b/>
          <w:sz w:val="20"/>
          <w:szCs w:val="20"/>
        </w:rPr>
        <w:t>5.</w:t>
      </w:r>
      <w:r>
        <w:rPr>
          <w:b/>
          <w:sz w:val="20"/>
          <w:szCs w:val="20"/>
        </w:rPr>
        <w:t>3</w:t>
      </w:r>
      <w:r w:rsidRPr="00357E6F">
        <w:rPr>
          <w:b/>
          <w:sz w:val="20"/>
          <w:szCs w:val="20"/>
        </w:rPr>
        <w:t xml:space="preserve">.2 Вопросы для обсуждения на семинарах и практических занятиях </w:t>
      </w:r>
    </w:p>
    <w:p w:rsidR="00CB468F" w:rsidRPr="00357E6F" w:rsidRDefault="00CB468F" w:rsidP="00CB468F">
      <w:pPr>
        <w:tabs>
          <w:tab w:val="left" w:pos="993"/>
          <w:tab w:val="left" w:pos="1080"/>
          <w:tab w:val="left" w:pos="1134"/>
        </w:tabs>
        <w:spacing w:before="0" w:beforeAutospacing="0" w:after="0" w:afterAutospacing="0"/>
        <w:ind w:firstLine="709"/>
        <w:jc w:val="both"/>
        <w:rPr>
          <w:sz w:val="20"/>
        </w:rPr>
      </w:pPr>
      <w:r w:rsidRPr="00357E6F">
        <w:rPr>
          <w:b/>
          <w:sz w:val="20"/>
          <w:szCs w:val="20"/>
        </w:rPr>
        <w:t>Раздел 1 «</w:t>
      </w:r>
      <w:r w:rsidRPr="00357E6F">
        <w:rPr>
          <w:b/>
          <w:sz w:val="20"/>
          <w:szCs w:val="20"/>
          <w:shd w:val="clear" w:color="auto" w:fill="FFFFFF"/>
        </w:rPr>
        <w:t>Технология работы с правовой информацией в справочных правовых системах»</w:t>
      </w:r>
    </w:p>
    <w:p w:rsidR="00CB468F" w:rsidRPr="00357E6F" w:rsidRDefault="00CB468F" w:rsidP="00CB468F">
      <w:pPr>
        <w:pStyle w:val="affffffffff0"/>
        <w:numPr>
          <w:ilvl w:val="0"/>
          <w:numId w:val="69"/>
        </w:numPr>
        <w:tabs>
          <w:tab w:val="left" w:pos="1080"/>
        </w:tabs>
        <w:spacing w:before="0" w:beforeAutospacing="0" w:after="0" w:afterAutospacing="0"/>
        <w:jc w:val="both"/>
        <w:rPr>
          <w:rFonts w:ascii="Times New Roman" w:hAnsi="Times New Roman"/>
          <w:sz w:val="20"/>
        </w:rPr>
      </w:pPr>
      <w:r w:rsidRPr="00357E6F">
        <w:rPr>
          <w:rFonts w:ascii="Times New Roman" w:hAnsi="Times New Roman"/>
          <w:sz w:val="20"/>
        </w:rPr>
        <w:t>Состояние правового обеспечения работы в Интернете.</w:t>
      </w:r>
    </w:p>
    <w:p w:rsidR="00CB468F" w:rsidRPr="00357E6F" w:rsidRDefault="00CB468F" w:rsidP="00CB468F">
      <w:pPr>
        <w:pStyle w:val="affffffffff0"/>
        <w:numPr>
          <w:ilvl w:val="0"/>
          <w:numId w:val="69"/>
        </w:numPr>
        <w:tabs>
          <w:tab w:val="left" w:pos="1080"/>
        </w:tabs>
        <w:spacing w:before="0" w:beforeAutospacing="0" w:after="0" w:afterAutospacing="0"/>
        <w:jc w:val="both"/>
        <w:rPr>
          <w:rFonts w:ascii="Times New Roman" w:hAnsi="Times New Roman"/>
          <w:sz w:val="20"/>
        </w:rPr>
      </w:pPr>
      <w:r w:rsidRPr="00357E6F">
        <w:rPr>
          <w:rFonts w:ascii="Times New Roman" w:hAnsi="Times New Roman"/>
          <w:sz w:val="20"/>
        </w:rPr>
        <w:t>Типовые нарушения права в Интернете.</w:t>
      </w:r>
    </w:p>
    <w:p w:rsidR="00CB468F" w:rsidRPr="00357E6F" w:rsidRDefault="00CB468F" w:rsidP="00CB468F">
      <w:pPr>
        <w:pStyle w:val="affffffffff0"/>
        <w:numPr>
          <w:ilvl w:val="0"/>
          <w:numId w:val="69"/>
        </w:numPr>
        <w:tabs>
          <w:tab w:val="left" w:pos="1080"/>
        </w:tabs>
        <w:spacing w:before="0" w:beforeAutospacing="0" w:after="0" w:afterAutospacing="0"/>
        <w:jc w:val="both"/>
        <w:rPr>
          <w:rFonts w:ascii="Times New Roman" w:hAnsi="Times New Roman"/>
          <w:sz w:val="20"/>
        </w:rPr>
      </w:pPr>
      <w:r w:rsidRPr="00357E6F">
        <w:rPr>
          <w:rFonts w:ascii="Times New Roman" w:hAnsi="Times New Roman"/>
          <w:sz w:val="20"/>
        </w:rPr>
        <w:t>Роль и значение информационно-правовых систем в обществе.</w:t>
      </w:r>
    </w:p>
    <w:p w:rsidR="00CB468F" w:rsidRPr="00357E6F" w:rsidRDefault="00CB468F" w:rsidP="00CB468F">
      <w:pPr>
        <w:pStyle w:val="affffffffff0"/>
        <w:numPr>
          <w:ilvl w:val="0"/>
          <w:numId w:val="69"/>
        </w:numPr>
        <w:tabs>
          <w:tab w:val="left" w:pos="1080"/>
        </w:tabs>
        <w:spacing w:before="0" w:beforeAutospacing="0" w:after="0" w:afterAutospacing="0"/>
        <w:jc w:val="both"/>
        <w:rPr>
          <w:rFonts w:ascii="Times New Roman" w:hAnsi="Times New Roman"/>
          <w:sz w:val="20"/>
        </w:rPr>
      </w:pPr>
      <w:r w:rsidRPr="00357E6F">
        <w:rPr>
          <w:rFonts w:ascii="Times New Roman" w:hAnsi="Times New Roman"/>
          <w:sz w:val="20"/>
        </w:rPr>
        <w:t>Основные возможности систем «</w:t>
      </w:r>
      <w:proofErr w:type="spellStart"/>
      <w:r w:rsidRPr="00357E6F">
        <w:rPr>
          <w:rFonts w:ascii="Times New Roman" w:hAnsi="Times New Roman"/>
          <w:sz w:val="20"/>
        </w:rPr>
        <w:t>КонсультантПлюс</w:t>
      </w:r>
      <w:proofErr w:type="spellEnd"/>
      <w:r w:rsidRPr="00357E6F">
        <w:rPr>
          <w:rFonts w:ascii="Times New Roman" w:hAnsi="Times New Roman"/>
          <w:sz w:val="20"/>
        </w:rPr>
        <w:t>», «Кодекс», «Эталон», «Гарант».</w:t>
      </w:r>
    </w:p>
    <w:p w:rsidR="00CB468F" w:rsidRPr="00357E6F" w:rsidRDefault="00CB468F" w:rsidP="00CB468F">
      <w:pPr>
        <w:pStyle w:val="affffffffff0"/>
        <w:numPr>
          <w:ilvl w:val="0"/>
          <w:numId w:val="69"/>
        </w:numPr>
        <w:tabs>
          <w:tab w:val="left" w:pos="1080"/>
        </w:tabs>
        <w:spacing w:before="0" w:beforeAutospacing="0" w:after="0" w:afterAutospacing="0"/>
        <w:jc w:val="both"/>
        <w:rPr>
          <w:rFonts w:ascii="Times New Roman" w:hAnsi="Times New Roman"/>
          <w:sz w:val="20"/>
        </w:rPr>
      </w:pPr>
      <w:r w:rsidRPr="00357E6F">
        <w:rPr>
          <w:rFonts w:ascii="Times New Roman" w:hAnsi="Times New Roman"/>
          <w:sz w:val="20"/>
        </w:rPr>
        <w:t>Современный рынок справочно-правовых информационных систем, критерий оптимального выбора правовой информационной системы.</w:t>
      </w:r>
    </w:p>
    <w:p w:rsidR="00CB468F" w:rsidRPr="00357E6F" w:rsidRDefault="00CB468F" w:rsidP="00CB468F">
      <w:pPr>
        <w:pStyle w:val="affffffffff0"/>
        <w:numPr>
          <w:ilvl w:val="0"/>
          <w:numId w:val="69"/>
        </w:numPr>
        <w:tabs>
          <w:tab w:val="left" w:pos="1080"/>
        </w:tabs>
        <w:spacing w:before="0" w:beforeAutospacing="0" w:after="0" w:afterAutospacing="0"/>
        <w:jc w:val="both"/>
        <w:rPr>
          <w:rFonts w:ascii="Times New Roman" w:hAnsi="Times New Roman"/>
          <w:sz w:val="20"/>
        </w:rPr>
      </w:pPr>
      <w:r w:rsidRPr="00357E6F">
        <w:rPr>
          <w:rFonts w:ascii="Times New Roman" w:hAnsi="Times New Roman"/>
          <w:sz w:val="20"/>
        </w:rPr>
        <w:t>Система «</w:t>
      </w:r>
      <w:proofErr w:type="spellStart"/>
      <w:r w:rsidRPr="00357E6F">
        <w:rPr>
          <w:rFonts w:ascii="Times New Roman" w:hAnsi="Times New Roman"/>
          <w:sz w:val="20"/>
        </w:rPr>
        <w:t>КонсультантПлюс</w:t>
      </w:r>
      <w:proofErr w:type="spellEnd"/>
      <w:r w:rsidRPr="00357E6F">
        <w:rPr>
          <w:rFonts w:ascii="Times New Roman" w:hAnsi="Times New Roman"/>
          <w:sz w:val="20"/>
        </w:rPr>
        <w:t>». Назначение, функции, основные операции с документами.</w:t>
      </w:r>
    </w:p>
    <w:p w:rsidR="00CB468F" w:rsidRPr="00357E6F" w:rsidRDefault="00CB468F" w:rsidP="00CB468F">
      <w:pPr>
        <w:pStyle w:val="affffffffff0"/>
        <w:numPr>
          <w:ilvl w:val="0"/>
          <w:numId w:val="69"/>
        </w:numPr>
        <w:tabs>
          <w:tab w:val="left" w:pos="1080"/>
        </w:tabs>
        <w:spacing w:before="0" w:beforeAutospacing="0" w:after="0" w:afterAutospacing="0"/>
        <w:jc w:val="both"/>
        <w:rPr>
          <w:rFonts w:ascii="Times New Roman" w:hAnsi="Times New Roman"/>
          <w:sz w:val="20"/>
        </w:rPr>
      </w:pPr>
      <w:r w:rsidRPr="00357E6F">
        <w:rPr>
          <w:rFonts w:ascii="Times New Roman" w:hAnsi="Times New Roman"/>
          <w:sz w:val="20"/>
        </w:rPr>
        <w:t>Система «Гарант». Назначение, функции, основные операции с документами.</w:t>
      </w:r>
    </w:p>
    <w:p w:rsidR="00CB468F" w:rsidRPr="00357E6F" w:rsidRDefault="00CB468F" w:rsidP="00CB468F">
      <w:pPr>
        <w:pStyle w:val="affffffffff0"/>
        <w:numPr>
          <w:ilvl w:val="0"/>
          <w:numId w:val="69"/>
        </w:numPr>
        <w:tabs>
          <w:tab w:val="left" w:pos="1080"/>
        </w:tabs>
        <w:spacing w:before="0" w:beforeAutospacing="0" w:after="0" w:afterAutospacing="0"/>
        <w:jc w:val="both"/>
        <w:rPr>
          <w:rFonts w:ascii="Times New Roman" w:hAnsi="Times New Roman"/>
          <w:sz w:val="20"/>
        </w:rPr>
      </w:pPr>
      <w:r w:rsidRPr="00357E6F">
        <w:rPr>
          <w:rFonts w:ascii="Times New Roman" w:hAnsi="Times New Roman"/>
          <w:sz w:val="20"/>
        </w:rPr>
        <w:t>Система «Кодекс». Назначение, функции, основные операции с документами.</w:t>
      </w:r>
    </w:p>
    <w:p w:rsidR="00CB468F" w:rsidRPr="00357E6F" w:rsidRDefault="00CB468F" w:rsidP="00CB468F">
      <w:pPr>
        <w:pStyle w:val="affffffffff0"/>
        <w:numPr>
          <w:ilvl w:val="0"/>
          <w:numId w:val="69"/>
        </w:numPr>
        <w:tabs>
          <w:tab w:val="left" w:pos="1080"/>
        </w:tabs>
        <w:spacing w:before="0" w:beforeAutospacing="0" w:after="0" w:afterAutospacing="0"/>
        <w:jc w:val="both"/>
        <w:rPr>
          <w:rFonts w:ascii="Times New Roman" w:hAnsi="Times New Roman"/>
          <w:sz w:val="20"/>
        </w:rPr>
      </w:pPr>
      <w:r w:rsidRPr="00357E6F">
        <w:rPr>
          <w:rFonts w:ascii="Times New Roman" w:hAnsi="Times New Roman"/>
          <w:sz w:val="20"/>
        </w:rPr>
        <w:t>Дайте общую характеристику СПС «Гарант».</w:t>
      </w:r>
    </w:p>
    <w:p w:rsidR="00CB468F" w:rsidRPr="00357E6F" w:rsidRDefault="00CB468F" w:rsidP="00CB468F">
      <w:pPr>
        <w:pStyle w:val="affffffffff0"/>
        <w:numPr>
          <w:ilvl w:val="0"/>
          <w:numId w:val="69"/>
        </w:numPr>
        <w:tabs>
          <w:tab w:val="left" w:pos="1080"/>
        </w:tabs>
        <w:spacing w:before="0" w:beforeAutospacing="0" w:after="0" w:afterAutospacing="0"/>
        <w:jc w:val="both"/>
        <w:rPr>
          <w:rFonts w:ascii="Times New Roman" w:hAnsi="Times New Roman"/>
          <w:sz w:val="20"/>
        </w:rPr>
      </w:pPr>
      <w:r w:rsidRPr="00357E6F">
        <w:rPr>
          <w:rFonts w:ascii="Times New Roman" w:hAnsi="Times New Roman"/>
          <w:sz w:val="20"/>
        </w:rPr>
        <w:t>Назовите виды поиска документов в СПС «Гарант».</w:t>
      </w:r>
    </w:p>
    <w:p w:rsidR="00CB468F" w:rsidRPr="00357E6F" w:rsidRDefault="00CB468F" w:rsidP="00CB468F">
      <w:pPr>
        <w:pStyle w:val="affffffffff0"/>
        <w:numPr>
          <w:ilvl w:val="0"/>
          <w:numId w:val="69"/>
        </w:numPr>
        <w:tabs>
          <w:tab w:val="left" w:pos="1080"/>
        </w:tabs>
        <w:spacing w:before="0" w:beforeAutospacing="0" w:after="0" w:afterAutospacing="0"/>
        <w:jc w:val="both"/>
        <w:rPr>
          <w:rFonts w:ascii="Times New Roman" w:hAnsi="Times New Roman"/>
          <w:sz w:val="20"/>
        </w:rPr>
      </w:pPr>
      <w:r w:rsidRPr="00357E6F">
        <w:rPr>
          <w:rFonts w:ascii="Times New Roman" w:hAnsi="Times New Roman"/>
          <w:sz w:val="20"/>
        </w:rPr>
        <w:t>Поясните особенности поиска информации с помощью строки поиска.</w:t>
      </w:r>
    </w:p>
    <w:p w:rsidR="00CB468F" w:rsidRPr="00357E6F" w:rsidRDefault="00CB468F" w:rsidP="00CB468F">
      <w:pPr>
        <w:pStyle w:val="affffffffff0"/>
        <w:numPr>
          <w:ilvl w:val="0"/>
          <w:numId w:val="69"/>
        </w:numPr>
        <w:tabs>
          <w:tab w:val="left" w:pos="1080"/>
        </w:tabs>
        <w:spacing w:before="0" w:beforeAutospacing="0" w:after="0" w:afterAutospacing="0"/>
        <w:jc w:val="both"/>
        <w:rPr>
          <w:rFonts w:ascii="Times New Roman" w:hAnsi="Times New Roman"/>
          <w:sz w:val="20"/>
        </w:rPr>
      </w:pPr>
      <w:r w:rsidRPr="00357E6F">
        <w:rPr>
          <w:rFonts w:ascii="Times New Roman" w:hAnsi="Times New Roman"/>
          <w:sz w:val="20"/>
        </w:rPr>
        <w:t>Поясните особенности поиска информации по реквизитам.</w:t>
      </w:r>
    </w:p>
    <w:p w:rsidR="00CB468F" w:rsidRPr="00357E6F" w:rsidRDefault="00CB468F" w:rsidP="00CB468F">
      <w:pPr>
        <w:pStyle w:val="affffffffff0"/>
        <w:numPr>
          <w:ilvl w:val="0"/>
          <w:numId w:val="69"/>
        </w:numPr>
        <w:tabs>
          <w:tab w:val="left" w:pos="1080"/>
        </w:tabs>
        <w:spacing w:before="0" w:beforeAutospacing="0" w:after="0" w:afterAutospacing="0"/>
        <w:jc w:val="both"/>
        <w:rPr>
          <w:rFonts w:ascii="Times New Roman" w:hAnsi="Times New Roman"/>
          <w:sz w:val="20"/>
        </w:rPr>
      </w:pPr>
      <w:r w:rsidRPr="00357E6F">
        <w:rPr>
          <w:rFonts w:ascii="Times New Roman" w:hAnsi="Times New Roman"/>
          <w:sz w:val="20"/>
        </w:rPr>
        <w:t>Поясните особенности поиска информации по ситуации.</w:t>
      </w:r>
    </w:p>
    <w:p w:rsidR="00CB468F" w:rsidRPr="00357E6F" w:rsidRDefault="00CB468F" w:rsidP="00CB468F">
      <w:pPr>
        <w:pStyle w:val="affffffffff0"/>
        <w:numPr>
          <w:ilvl w:val="0"/>
          <w:numId w:val="69"/>
        </w:numPr>
        <w:tabs>
          <w:tab w:val="left" w:pos="1080"/>
        </w:tabs>
        <w:spacing w:before="0" w:beforeAutospacing="0" w:after="0" w:afterAutospacing="0"/>
        <w:jc w:val="both"/>
        <w:rPr>
          <w:rFonts w:ascii="Times New Roman" w:hAnsi="Times New Roman"/>
          <w:sz w:val="20"/>
        </w:rPr>
      </w:pPr>
      <w:r w:rsidRPr="00357E6F">
        <w:rPr>
          <w:rFonts w:ascii="Times New Roman" w:hAnsi="Times New Roman"/>
          <w:sz w:val="20"/>
        </w:rPr>
        <w:t xml:space="preserve">Как сохранить список найденных документов в файл MS </w:t>
      </w:r>
      <w:proofErr w:type="spellStart"/>
      <w:r w:rsidRPr="00357E6F">
        <w:rPr>
          <w:rFonts w:ascii="Times New Roman" w:hAnsi="Times New Roman"/>
          <w:sz w:val="20"/>
        </w:rPr>
        <w:t>Word</w:t>
      </w:r>
      <w:proofErr w:type="spellEnd"/>
      <w:r w:rsidRPr="00357E6F">
        <w:rPr>
          <w:rFonts w:ascii="Times New Roman" w:hAnsi="Times New Roman"/>
          <w:sz w:val="20"/>
        </w:rPr>
        <w:t>?</w:t>
      </w:r>
    </w:p>
    <w:p w:rsidR="00CB468F" w:rsidRPr="00357E6F" w:rsidRDefault="00CB468F" w:rsidP="00CB468F">
      <w:pPr>
        <w:pStyle w:val="affffffffff0"/>
        <w:numPr>
          <w:ilvl w:val="0"/>
          <w:numId w:val="69"/>
        </w:numPr>
        <w:tabs>
          <w:tab w:val="left" w:pos="1080"/>
        </w:tabs>
        <w:spacing w:before="0" w:beforeAutospacing="0" w:after="0" w:afterAutospacing="0"/>
        <w:jc w:val="both"/>
        <w:rPr>
          <w:rFonts w:ascii="Times New Roman" w:hAnsi="Times New Roman"/>
          <w:sz w:val="20"/>
        </w:rPr>
      </w:pPr>
      <w:r w:rsidRPr="00357E6F">
        <w:rPr>
          <w:rFonts w:ascii="Times New Roman" w:hAnsi="Times New Roman"/>
          <w:sz w:val="20"/>
        </w:rPr>
        <w:t>Поясните особенности поиска информации по источнику опубликования.</w:t>
      </w:r>
    </w:p>
    <w:p w:rsidR="00CB468F" w:rsidRPr="00357E6F" w:rsidRDefault="00CB468F" w:rsidP="00CB468F">
      <w:pPr>
        <w:pStyle w:val="affffffffff0"/>
        <w:numPr>
          <w:ilvl w:val="0"/>
          <w:numId w:val="69"/>
        </w:numPr>
        <w:tabs>
          <w:tab w:val="left" w:pos="1080"/>
        </w:tabs>
        <w:spacing w:before="0" w:beforeAutospacing="0" w:after="0" w:afterAutospacing="0"/>
        <w:jc w:val="both"/>
        <w:rPr>
          <w:rFonts w:ascii="Times New Roman" w:hAnsi="Times New Roman"/>
          <w:sz w:val="20"/>
        </w:rPr>
      </w:pPr>
      <w:r w:rsidRPr="00357E6F">
        <w:rPr>
          <w:rFonts w:ascii="Times New Roman" w:hAnsi="Times New Roman"/>
          <w:sz w:val="20"/>
        </w:rPr>
        <w:t>Поясните особенности поиска информации с помощью правового навигатора.</w:t>
      </w:r>
    </w:p>
    <w:p w:rsidR="00CB468F" w:rsidRPr="00357E6F" w:rsidRDefault="00CB468F" w:rsidP="00CB468F">
      <w:pPr>
        <w:pStyle w:val="affffffffff0"/>
        <w:numPr>
          <w:ilvl w:val="0"/>
          <w:numId w:val="69"/>
        </w:numPr>
        <w:tabs>
          <w:tab w:val="left" w:pos="1080"/>
        </w:tabs>
        <w:spacing w:before="0" w:beforeAutospacing="0" w:after="0" w:afterAutospacing="0"/>
        <w:jc w:val="both"/>
        <w:rPr>
          <w:rFonts w:ascii="Times New Roman" w:hAnsi="Times New Roman"/>
          <w:sz w:val="20"/>
        </w:rPr>
      </w:pPr>
      <w:r w:rsidRPr="00357E6F">
        <w:rPr>
          <w:rFonts w:ascii="Times New Roman" w:hAnsi="Times New Roman"/>
          <w:sz w:val="20"/>
        </w:rPr>
        <w:t>Что такое быстрый контекстный поиск?</w:t>
      </w:r>
    </w:p>
    <w:p w:rsidR="00CB468F" w:rsidRPr="00357E6F" w:rsidRDefault="00CB468F" w:rsidP="00CB468F">
      <w:pPr>
        <w:tabs>
          <w:tab w:val="left" w:pos="1080"/>
        </w:tabs>
        <w:spacing w:before="0" w:beforeAutospacing="0" w:after="0" w:afterAutospacing="0"/>
        <w:ind w:firstLine="709"/>
        <w:jc w:val="both"/>
        <w:rPr>
          <w:sz w:val="20"/>
          <w:szCs w:val="20"/>
        </w:rPr>
      </w:pPr>
    </w:p>
    <w:p w:rsidR="00CB468F" w:rsidRPr="00357E6F" w:rsidRDefault="00CB468F" w:rsidP="00CB468F">
      <w:pPr>
        <w:tabs>
          <w:tab w:val="left" w:pos="1080"/>
        </w:tabs>
        <w:spacing w:before="0" w:beforeAutospacing="0" w:after="0" w:afterAutospacing="0"/>
        <w:ind w:firstLine="709"/>
        <w:jc w:val="both"/>
        <w:rPr>
          <w:sz w:val="20"/>
        </w:rPr>
      </w:pPr>
      <w:r w:rsidRPr="00357E6F">
        <w:rPr>
          <w:b/>
          <w:sz w:val="20"/>
          <w:szCs w:val="20"/>
        </w:rPr>
        <w:t>Раздел 2 «</w:t>
      </w:r>
      <w:r w:rsidRPr="00357E6F">
        <w:rPr>
          <w:b/>
          <w:sz w:val="20"/>
          <w:szCs w:val="20"/>
          <w:shd w:val="clear" w:color="auto" w:fill="FFFFFF"/>
        </w:rPr>
        <w:t>Основы конфигурирования информационных систем в «1С:Предприятие»»</w:t>
      </w:r>
    </w:p>
    <w:p w:rsidR="00CB468F" w:rsidRPr="00357E6F" w:rsidRDefault="00CB468F" w:rsidP="00CB468F">
      <w:pPr>
        <w:pStyle w:val="affffffffff0"/>
        <w:numPr>
          <w:ilvl w:val="0"/>
          <w:numId w:val="70"/>
        </w:numPr>
        <w:tabs>
          <w:tab w:val="left" w:pos="1080"/>
        </w:tabs>
        <w:spacing w:before="0" w:beforeAutospacing="0" w:after="0" w:afterAutospacing="0"/>
        <w:jc w:val="both"/>
        <w:rPr>
          <w:rFonts w:ascii="Times New Roman" w:hAnsi="Times New Roman"/>
          <w:sz w:val="20"/>
        </w:rPr>
      </w:pPr>
      <w:r w:rsidRPr="00357E6F">
        <w:rPr>
          <w:rFonts w:ascii="Times New Roman" w:hAnsi="Times New Roman"/>
          <w:sz w:val="20"/>
        </w:rPr>
        <w:t xml:space="preserve">Что такое </w:t>
      </w:r>
      <w:proofErr w:type="spellStart"/>
      <w:r w:rsidRPr="00357E6F">
        <w:rPr>
          <w:rFonts w:ascii="Times New Roman" w:hAnsi="Times New Roman"/>
          <w:sz w:val="20"/>
        </w:rPr>
        <w:t>конфигурируемость</w:t>
      </w:r>
      <w:proofErr w:type="spellEnd"/>
      <w:r w:rsidRPr="00357E6F">
        <w:rPr>
          <w:rFonts w:ascii="Times New Roman" w:hAnsi="Times New Roman"/>
          <w:sz w:val="20"/>
        </w:rPr>
        <w:t xml:space="preserve"> системы «1С:Предприятие»?</w:t>
      </w:r>
    </w:p>
    <w:p w:rsidR="00CB468F" w:rsidRPr="00357E6F" w:rsidRDefault="00CB468F" w:rsidP="00CB468F">
      <w:pPr>
        <w:pStyle w:val="affffffffff0"/>
        <w:numPr>
          <w:ilvl w:val="0"/>
          <w:numId w:val="70"/>
        </w:numPr>
        <w:tabs>
          <w:tab w:val="left" w:pos="1080"/>
        </w:tabs>
        <w:spacing w:before="0" w:beforeAutospacing="0" w:after="0" w:afterAutospacing="0"/>
        <w:jc w:val="both"/>
        <w:rPr>
          <w:rFonts w:ascii="Times New Roman" w:hAnsi="Times New Roman"/>
          <w:sz w:val="20"/>
        </w:rPr>
      </w:pPr>
      <w:r w:rsidRPr="00357E6F">
        <w:rPr>
          <w:rFonts w:ascii="Times New Roman" w:hAnsi="Times New Roman"/>
          <w:sz w:val="20"/>
        </w:rPr>
        <w:t>Что такое платформа, и что такое конфигурация?</w:t>
      </w:r>
    </w:p>
    <w:p w:rsidR="00CB468F" w:rsidRPr="00357E6F" w:rsidRDefault="00CB468F" w:rsidP="00CB468F">
      <w:pPr>
        <w:pStyle w:val="affffffffff0"/>
        <w:numPr>
          <w:ilvl w:val="0"/>
          <w:numId w:val="70"/>
        </w:numPr>
        <w:tabs>
          <w:tab w:val="left" w:pos="1080"/>
        </w:tabs>
        <w:spacing w:before="0" w:beforeAutospacing="0" w:after="0" w:afterAutospacing="0"/>
        <w:jc w:val="both"/>
        <w:rPr>
          <w:rFonts w:ascii="Times New Roman" w:hAnsi="Times New Roman"/>
          <w:sz w:val="20"/>
        </w:rPr>
      </w:pPr>
      <w:r w:rsidRPr="00357E6F">
        <w:rPr>
          <w:rFonts w:ascii="Times New Roman" w:hAnsi="Times New Roman"/>
          <w:sz w:val="20"/>
        </w:rPr>
        <w:t>Для чего используются разные режимы запуска системы «1С:Предприятие»?</w:t>
      </w:r>
    </w:p>
    <w:p w:rsidR="00CB468F" w:rsidRPr="00357E6F" w:rsidRDefault="00CB468F" w:rsidP="00CB468F">
      <w:pPr>
        <w:pStyle w:val="affffffffff0"/>
        <w:numPr>
          <w:ilvl w:val="0"/>
          <w:numId w:val="70"/>
        </w:numPr>
        <w:tabs>
          <w:tab w:val="left" w:pos="1080"/>
        </w:tabs>
        <w:spacing w:before="0" w:beforeAutospacing="0" w:after="0" w:afterAutospacing="0"/>
        <w:jc w:val="both"/>
        <w:rPr>
          <w:rFonts w:ascii="Times New Roman" w:hAnsi="Times New Roman"/>
          <w:sz w:val="20"/>
        </w:rPr>
      </w:pPr>
      <w:r w:rsidRPr="00357E6F">
        <w:rPr>
          <w:rFonts w:ascii="Times New Roman" w:hAnsi="Times New Roman"/>
          <w:sz w:val="20"/>
        </w:rPr>
        <w:t>Что такое дерево объектов конфигурации?</w:t>
      </w:r>
    </w:p>
    <w:p w:rsidR="00CB468F" w:rsidRPr="00357E6F" w:rsidRDefault="00CB468F" w:rsidP="00CB468F">
      <w:pPr>
        <w:pStyle w:val="affffffffff0"/>
        <w:numPr>
          <w:ilvl w:val="0"/>
          <w:numId w:val="70"/>
        </w:numPr>
        <w:tabs>
          <w:tab w:val="left" w:pos="1080"/>
        </w:tabs>
        <w:spacing w:before="0" w:beforeAutospacing="0" w:after="0" w:afterAutospacing="0"/>
        <w:jc w:val="both"/>
        <w:rPr>
          <w:rFonts w:ascii="Times New Roman" w:hAnsi="Times New Roman"/>
          <w:sz w:val="20"/>
        </w:rPr>
      </w:pPr>
      <w:r w:rsidRPr="00357E6F">
        <w:rPr>
          <w:rFonts w:ascii="Times New Roman" w:hAnsi="Times New Roman"/>
          <w:sz w:val="20"/>
        </w:rPr>
        <w:t>Какими способами можно добавить новый объект конфигурации?</w:t>
      </w:r>
    </w:p>
    <w:p w:rsidR="00CB468F" w:rsidRPr="00357E6F" w:rsidRDefault="00CB468F" w:rsidP="00CB468F">
      <w:pPr>
        <w:pStyle w:val="affffffffff0"/>
        <w:numPr>
          <w:ilvl w:val="0"/>
          <w:numId w:val="70"/>
        </w:numPr>
        <w:tabs>
          <w:tab w:val="left" w:pos="1080"/>
        </w:tabs>
        <w:spacing w:before="0" w:beforeAutospacing="0" w:after="0" w:afterAutospacing="0"/>
        <w:jc w:val="both"/>
        <w:rPr>
          <w:rFonts w:ascii="Times New Roman" w:hAnsi="Times New Roman"/>
          <w:sz w:val="20"/>
        </w:rPr>
      </w:pPr>
      <w:r w:rsidRPr="00357E6F">
        <w:rPr>
          <w:rFonts w:ascii="Times New Roman" w:hAnsi="Times New Roman"/>
          <w:sz w:val="20"/>
        </w:rPr>
        <w:t>Как запустить «1С:Предприятие» в режиме отладки?</w:t>
      </w:r>
    </w:p>
    <w:p w:rsidR="00CB468F" w:rsidRPr="00357E6F" w:rsidRDefault="00CB468F" w:rsidP="00CB468F">
      <w:pPr>
        <w:pStyle w:val="affffffffff0"/>
        <w:numPr>
          <w:ilvl w:val="0"/>
          <w:numId w:val="70"/>
        </w:numPr>
        <w:tabs>
          <w:tab w:val="left" w:pos="1080"/>
        </w:tabs>
        <w:spacing w:before="0" w:beforeAutospacing="0" w:after="0" w:afterAutospacing="0"/>
        <w:jc w:val="both"/>
        <w:rPr>
          <w:rFonts w:ascii="Times New Roman" w:hAnsi="Times New Roman"/>
          <w:sz w:val="20"/>
        </w:rPr>
      </w:pPr>
      <w:r w:rsidRPr="00357E6F">
        <w:rPr>
          <w:rFonts w:ascii="Times New Roman" w:hAnsi="Times New Roman"/>
          <w:sz w:val="20"/>
        </w:rPr>
        <w:t>Для чего используется объект конфигурации «Подсистема»?</w:t>
      </w:r>
    </w:p>
    <w:p w:rsidR="00CB468F" w:rsidRPr="00357E6F" w:rsidRDefault="00CB468F" w:rsidP="00CB468F">
      <w:pPr>
        <w:pStyle w:val="affffffffff0"/>
        <w:numPr>
          <w:ilvl w:val="0"/>
          <w:numId w:val="70"/>
        </w:numPr>
        <w:tabs>
          <w:tab w:val="left" w:pos="1080"/>
        </w:tabs>
        <w:spacing w:before="0" w:beforeAutospacing="0" w:after="0" w:afterAutospacing="0"/>
        <w:jc w:val="both"/>
        <w:rPr>
          <w:rFonts w:ascii="Times New Roman" w:hAnsi="Times New Roman"/>
          <w:sz w:val="20"/>
        </w:rPr>
      </w:pPr>
      <w:r w:rsidRPr="00357E6F">
        <w:rPr>
          <w:rFonts w:ascii="Times New Roman" w:hAnsi="Times New Roman"/>
          <w:sz w:val="20"/>
        </w:rPr>
        <w:t>Для чего предназначен объект конфигурации «Справочник»?</w:t>
      </w:r>
    </w:p>
    <w:p w:rsidR="00CB468F" w:rsidRPr="00357E6F" w:rsidRDefault="00CB468F" w:rsidP="00CB468F">
      <w:pPr>
        <w:pStyle w:val="affffffffff0"/>
        <w:numPr>
          <w:ilvl w:val="0"/>
          <w:numId w:val="70"/>
        </w:numPr>
        <w:tabs>
          <w:tab w:val="left" w:pos="1080"/>
        </w:tabs>
        <w:spacing w:before="0" w:beforeAutospacing="0" w:after="0" w:afterAutospacing="0"/>
        <w:jc w:val="both"/>
        <w:rPr>
          <w:rFonts w:ascii="Times New Roman" w:hAnsi="Times New Roman"/>
          <w:sz w:val="20"/>
        </w:rPr>
      </w:pPr>
      <w:r w:rsidRPr="00357E6F">
        <w:rPr>
          <w:rFonts w:ascii="Times New Roman" w:hAnsi="Times New Roman"/>
          <w:sz w:val="20"/>
        </w:rPr>
        <w:t>Для чего используются реквизиты и табличные части справочника?</w:t>
      </w:r>
    </w:p>
    <w:p w:rsidR="00CB468F" w:rsidRPr="00357E6F" w:rsidRDefault="00CB468F" w:rsidP="00CB468F">
      <w:pPr>
        <w:pStyle w:val="affffffffff0"/>
        <w:numPr>
          <w:ilvl w:val="0"/>
          <w:numId w:val="70"/>
        </w:numPr>
        <w:tabs>
          <w:tab w:val="left" w:pos="1080"/>
        </w:tabs>
        <w:spacing w:before="0" w:beforeAutospacing="0" w:after="0" w:afterAutospacing="0"/>
        <w:jc w:val="both"/>
        <w:rPr>
          <w:rFonts w:ascii="Times New Roman" w:hAnsi="Times New Roman"/>
          <w:sz w:val="20"/>
        </w:rPr>
      </w:pPr>
      <w:r w:rsidRPr="00357E6F">
        <w:rPr>
          <w:rFonts w:ascii="Times New Roman" w:hAnsi="Times New Roman"/>
          <w:sz w:val="20"/>
        </w:rPr>
        <w:t>Зачем нужны иерархические справочники, и что такое родитель?</w:t>
      </w:r>
    </w:p>
    <w:p w:rsidR="00CB468F" w:rsidRPr="00357E6F" w:rsidRDefault="00CB468F" w:rsidP="00CB468F">
      <w:pPr>
        <w:pStyle w:val="affffffffff0"/>
        <w:numPr>
          <w:ilvl w:val="0"/>
          <w:numId w:val="70"/>
        </w:numPr>
        <w:tabs>
          <w:tab w:val="left" w:pos="1080"/>
        </w:tabs>
        <w:spacing w:before="0" w:beforeAutospacing="0" w:after="0" w:afterAutospacing="0"/>
        <w:jc w:val="both"/>
        <w:rPr>
          <w:rFonts w:ascii="Times New Roman" w:hAnsi="Times New Roman"/>
          <w:sz w:val="20"/>
        </w:rPr>
      </w:pPr>
      <w:r w:rsidRPr="00357E6F">
        <w:rPr>
          <w:rFonts w:ascii="Times New Roman" w:hAnsi="Times New Roman"/>
          <w:sz w:val="20"/>
        </w:rPr>
        <w:t>Какие основные формы существуют у справочника?</w:t>
      </w:r>
    </w:p>
    <w:p w:rsidR="00CB468F" w:rsidRPr="00357E6F" w:rsidRDefault="00CB468F" w:rsidP="00CB468F">
      <w:pPr>
        <w:pStyle w:val="affffffffff0"/>
        <w:numPr>
          <w:ilvl w:val="0"/>
          <w:numId w:val="70"/>
        </w:numPr>
        <w:tabs>
          <w:tab w:val="left" w:pos="1080"/>
        </w:tabs>
        <w:spacing w:before="0" w:beforeAutospacing="0" w:after="0" w:afterAutospacing="0"/>
        <w:jc w:val="both"/>
        <w:rPr>
          <w:rFonts w:ascii="Times New Roman" w:hAnsi="Times New Roman"/>
          <w:sz w:val="20"/>
        </w:rPr>
      </w:pPr>
      <w:r w:rsidRPr="00357E6F">
        <w:rPr>
          <w:rFonts w:ascii="Times New Roman" w:hAnsi="Times New Roman"/>
          <w:sz w:val="20"/>
        </w:rPr>
        <w:t>Для чего предназначен объект конфигурации «Документ»?</w:t>
      </w:r>
    </w:p>
    <w:p w:rsidR="00CB468F" w:rsidRPr="00357E6F" w:rsidRDefault="00CB468F" w:rsidP="00CB468F">
      <w:pPr>
        <w:pStyle w:val="affffffffff0"/>
        <w:numPr>
          <w:ilvl w:val="0"/>
          <w:numId w:val="70"/>
        </w:numPr>
        <w:tabs>
          <w:tab w:val="left" w:pos="1080"/>
        </w:tabs>
        <w:spacing w:before="0" w:beforeAutospacing="0" w:after="0" w:afterAutospacing="0"/>
        <w:jc w:val="both"/>
        <w:rPr>
          <w:rFonts w:ascii="Times New Roman" w:hAnsi="Times New Roman"/>
          <w:sz w:val="20"/>
        </w:rPr>
      </w:pPr>
      <w:r w:rsidRPr="00357E6F">
        <w:rPr>
          <w:rFonts w:ascii="Times New Roman" w:hAnsi="Times New Roman"/>
          <w:sz w:val="20"/>
        </w:rPr>
        <w:t>Для чего предназначены реквизиты и табличные части документа?</w:t>
      </w:r>
    </w:p>
    <w:p w:rsidR="00CB468F" w:rsidRPr="00357E6F" w:rsidRDefault="00CB468F" w:rsidP="00CB468F">
      <w:pPr>
        <w:pStyle w:val="affffffffff0"/>
        <w:numPr>
          <w:ilvl w:val="0"/>
          <w:numId w:val="70"/>
        </w:numPr>
        <w:tabs>
          <w:tab w:val="left" w:pos="1080"/>
        </w:tabs>
        <w:spacing w:before="0" w:beforeAutospacing="0" w:after="0" w:afterAutospacing="0"/>
        <w:jc w:val="both"/>
        <w:rPr>
          <w:rFonts w:ascii="Times New Roman" w:hAnsi="Times New Roman"/>
          <w:sz w:val="20"/>
        </w:rPr>
      </w:pPr>
      <w:r w:rsidRPr="00357E6F">
        <w:rPr>
          <w:rFonts w:ascii="Times New Roman" w:hAnsi="Times New Roman"/>
          <w:sz w:val="20"/>
        </w:rPr>
        <w:t>Какие существуют основные формы документа?</w:t>
      </w:r>
    </w:p>
    <w:p w:rsidR="00CB468F" w:rsidRPr="00357E6F" w:rsidRDefault="00CB468F" w:rsidP="00CB468F">
      <w:pPr>
        <w:pStyle w:val="affffffffff0"/>
        <w:numPr>
          <w:ilvl w:val="0"/>
          <w:numId w:val="70"/>
        </w:numPr>
        <w:tabs>
          <w:tab w:val="left" w:pos="1080"/>
        </w:tabs>
        <w:spacing w:before="0" w:beforeAutospacing="0" w:after="0" w:afterAutospacing="0"/>
        <w:jc w:val="both"/>
        <w:rPr>
          <w:rFonts w:ascii="Times New Roman" w:hAnsi="Times New Roman"/>
          <w:sz w:val="20"/>
        </w:rPr>
      </w:pPr>
      <w:r w:rsidRPr="00357E6F">
        <w:rPr>
          <w:rFonts w:ascii="Times New Roman" w:hAnsi="Times New Roman"/>
          <w:sz w:val="20"/>
        </w:rPr>
        <w:t>Что такое проведение документа?</w:t>
      </w:r>
    </w:p>
    <w:p w:rsidR="00CB468F" w:rsidRPr="00357E6F" w:rsidRDefault="00CB468F" w:rsidP="00CB468F">
      <w:pPr>
        <w:pStyle w:val="affffffffff0"/>
        <w:numPr>
          <w:ilvl w:val="0"/>
          <w:numId w:val="70"/>
        </w:numPr>
        <w:tabs>
          <w:tab w:val="left" w:pos="1080"/>
        </w:tabs>
        <w:spacing w:before="0" w:beforeAutospacing="0" w:after="0" w:afterAutospacing="0"/>
        <w:jc w:val="both"/>
        <w:rPr>
          <w:rFonts w:ascii="Times New Roman" w:hAnsi="Times New Roman"/>
          <w:sz w:val="20"/>
        </w:rPr>
      </w:pPr>
      <w:r w:rsidRPr="00357E6F">
        <w:rPr>
          <w:rFonts w:ascii="Times New Roman" w:hAnsi="Times New Roman"/>
          <w:sz w:val="20"/>
        </w:rPr>
        <w:t>Для чего предназначен объект конфигурации «Регистр накопления»?</w:t>
      </w:r>
    </w:p>
    <w:p w:rsidR="00CB468F" w:rsidRPr="00357E6F" w:rsidRDefault="00CB468F" w:rsidP="00CB468F">
      <w:pPr>
        <w:pStyle w:val="affffffffff0"/>
        <w:numPr>
          <w:ilvl w:val="0"/>
          <w:numId w:val="70"/>
        </w:numPr>
        <w:tabs>
          <w:tab w:val="left" w:pos="1080"/>
        </w:tabs>
        <w:spacing w:before="0" w:beforeAutospacing="0" w:after="0" w:afterAutospacing="0"/>
        <w:jc w:val="both"/>
        <w:rPr>
          <w:rFonts w:ascii="Times New Roman" w:hAnsi="Times New Roman"/>
          <w:sz w:val="20"/>
        </w:rPr>
      </w:pPr>
      <w:r w:rsidRPr="00357E6F">
        <w:rPr>
          <w:rFonts w:ascii="Times New Roman" w:hAnsi="Times New Roman"/>
          <w:sz w:val="20"/>
        </w:rPr>
        <w:t>Для чего нужны измерения регистра, ресурсы и реквизиты?</w:t>
      </w:r>
    </w:p>
    <w:p w:rsidR="00CB468F" w:rsidRPr="00357E6F" w:rsidRDefault="00CB468F" w:rsidP="00CB468F">
      <w:pPr>
        <w:pStyle w:val="affffffffff0"/>
        <w:numPr>
          <w:ilvl w:val="0"/>
          <w:numId w:val="70"/>
        </w:numPr>
        <w:tabs>
          <w:tab w:val="left" w:pos="1080"/>
        </w:tabs>
        <w:spacing w:before="0" w:beforeAutospacing="0" w:after="0" w:afterAutospacing="0"/>
        <w:jc w:val="both"/>
        <w:rPr>
          <w:rFonts w:ascii="Times New Roman" w:hAnsi="Times New Roman"/>
          <w:sz w:val="20"/>
        </w:rPr>
      </w:pPr>
      <w:r w:rsidRPr="00357E6F">
        <w:rPr>
          <w:rFonts w:ascii="Times New Roman" w:hAnsi="Times New Roman"/>
          <w:sz w:val="20"/>
        </w:rPr>
        <w:t>Как создать движения документа с помощью конструктора движений?</w:t>
      </w:r>
    </w:p>
    <w:p w:rsidR="00CB468F" w:rsidRPr="00357E6F" w:rsidRDefault="00CB468F" w:rsidP="00CB468F">
      <w:pPr>
        <w:pStyle w:val="affffffffff0"/>
        <w:numPr>
          <w:ilvl w:val="0"/>
          <w:numId w:val="70"/>
        </w:numPr>
        <w:tabs>
          <w:tab w:val="left" w:pos="1080"/>
        </w:tabs>
        <w:spacing w:before="0" w:beforeAutospacing="0" w:after="0" w:afterAutospacing="0"/>
        <w:jc w:val="both"/>
        <w:rPr>
          <w:rFonts w:ascii="Times New Roman" w:hAnsi="Times New Roman"/>
          <w:sz w:val="20"/>
        </w:rPr>
      </w:pPr>
      <w:r w:rsidRPr="00357E6F">
        <w:rPr>
          <w:rFonts w:ascii="Times New Roman" w:hAnsi="Times New Roman"/>
          <w:sz w:val="20"/>
        </w:rPr>
        <w:t>Как создать отчет с помощью конструктора схемы компоновки данных?</w:t>
      </w:r>
    </w:p>
    <w:p w:rsidR="00CB468F" w:rsidRPr="00357E6F" w:rsidRDefault="00CB468F" w:rsidP="00CB468F">
      <w:pPr>
        <w:pStyle w:val="affffffffff0"/>
        <w:numPr>
          <w:ilvl w:val="0"/>
          <w:numId w:val="70"/>
        </w:numPr>
        <w:tabs>
          <w:tab w:val="left" w:pos="1080"/>
        </w:tabs>
        <w:spacing w:before="0" w:beforeAutospacing="0" w:after="0" w:afterAutospacing="0"/>
        <w:jc w:val="both"/>
        <w:rPr>
          <w:rFonts w:ascii="Times New Roman" w:hAnsi="Times New Roman"/>
          <w:sz w:val="20"/>
        </w:rPr>
      </w:pPr>
      <w:r w:rsidRPr="00357E6F">
        <w:rPr>
          <w:rFonts w:ascii="Times New Roman" w:hAnsi="Times New Roman"/>
          <w:sz w:val="20"/>
        </w:rPr>
        <w:t>Как отобразить отчет в разделах прикладного решения?</w:t>
      </w:r>
    </w:p>
    <w:p w:rsidR="00CB468F" w:rsidRPr="00357E6F" w:rsidRDefault="00CB468F" w:rsidP="00CB468F">
      <w:pPr>
        <w:pStyle w:val="affffffffff0"/>
        <w:numPr>
          <w:ilvl w:val="0"/>
          <w:numId w:val="70"/>
        </w:numPr>
        <w:tabs>
          <w:tab w:val="left" w:pos="1080"/>
        </w:tabs>
        <w:spacing w:before="0" w:beforeAutospacing="0" w:after="0" w:afterAutospacing="0"/>
        <w:jc w:val="both"/>
        <w:rPr>
          <w:rFonts w:ascii="Times New Roman" w:hAnsi="Times New Roman"/>
          <w:sz w:val="20"/>
        </w:rPr>
      </w:pPr>
      <w:r w:rsidRPr="00357E6F">
        <w:rPr>
          <w:rFonts w:ascii="Times New Roman" w:hAnsi="Times New Roman"/>
          <w:sz w:val="20"/>
        </w:rPr>
        <w:t>Для чего предназначен объект конфигурации «Макет»?</w:t>
      </w:r>
    </w:p>
    <w:p w:rsidR="00CB468F" w:rsidRPr="00357E6F" w:rsidRDefault="00CB468F" w:rsidP="00CB468F">
      <w:pPr>
        <w:pStyle w:val="affffffffff0"/>
        <w:numPr>
          <w:ilvl w:val="0"/>
          <w:numId w:val="70"/>
        </w:numPr>
        <w:tabs>
          <w:tab w:val="left" w:pos="1080"/>
        </w:tabs>
        <w:spacing w:before="0" w:beforeAutospacing="0" w:after="0" w:afterAutospacing="0"/>
        <w:jc w:val="both"/>
        <w:rPr>
          <w:rFonts w:ascii="Times New Roman" w:hAnsi="Times New Roman"/>
          <w:sz w:val="20"/>
        </w:rPr>
      </w:pPr>
      <w:r w:rsidRPr="00357E6F">
        <w:rPr>
          <w:rFonts w:ascii="Times New Roman" w:hAnsi="Times New Roman"/>
          <w:sz w:val="20"/>
        </w:rPr>
        <w:t>Что такое конструктор печати?</w:t>
      </w:r>
    </w:p>
    <w:p w:rsidR="00CB468F" w:rsidRPr="00357E6F" w:rsidRDefault="00CB468F" w:rsidP="00CB468F">
      <w:pPr>
        <w:pStyle w:val="affffffffff0"/>
        <w:numPr>
          <w:ilvl w:val="0"/>
          <w:numId w:val="70"/>
        </w:numPr>
        <w:tabs>
          <w:tab w:val="left" w:pos="1080"/>
        </w:tabs>
        <w:spacing w:before="0" w:beforeAutospacing="0" w:after="0" w:afterAutospacing="0"/>
        <w:jc w:val="both"/>
        <w:rPr>
          <w:rFonts w:ascii="Times New Roman" w:hAnsi="Times New Roman"/>
          <w:sz w:val="20"/>
        </w:rPr>
      </w:pPr>
      <w:r w:rsidRPr="00357E6F">
        <w:rPr>
          <w:rFonts w:ascii="Times New Roman" w:hAnsi="Times New Roman"/>
          <w:sz w:val="20"/>
        </w:rPr>
        <w:t>Какими особенностями обладает объект конфигурации «Регистр сведений»?</w:t>
      </w:r>
    </w:p>
    <w:p w:rsidR="00CB468F" w:rsidRPr="00357E6F" w:rsidRDefault="00CB468F" w:rsidP="00CB468F">
      <w:pPr>
        <w:pStyle w:val="affffffffff0"/>
        <w:numPr>
          <w:ilvl w:val="0"/>
          <w:numId w:val="70"/>
        </w:numPr>
        <w:tabs>
          <w:tab w:val="left" w:pos="1080"/>
        </w:tabs>
        <w:spacing w:before="0" w:beforeAutospacing="0" w:after="0" w:afterAutospacing="0"/>
        <w:jc w:val="both"/>
        <w:rPr>
          <w:rFonts w:ascii="Times New Roman" w:hAnsi="Times New Roman"/>
          <w:sz w:val="20"/>
        </w:rPr>
      </w:pPr>
      <w:r w:rsidRPr="00357E6F">
        <w:rPr>
          <w:rFonts w:ascii="Times New Roman" w:hAnsi="Times New Roman"/>
          <w:sz w:val="20"/>
        </w:rPr>
        <w:lastRenderedPageBreak/>
        <w:t>В чем главные отличия регистра сведений от регистра накопления?</w:t>
      </w:r>
    </w:p>
    <w:p w:rsidR="00CB468F" w:rsidRPr="00357E6F" w:rsidRDefault="00CB468F" w:rsidP="00CB468F">
      <w:pPr>
        <w:pStyle w:val="affffffffff0"/>
        <w:numPr>
          <w:ilvl w:val="0"/>
          <w:numId w:val="70"/>
        </w:numPr>
        <w:tabs>
          <w:tab w:val="left" w:pos="1080"/>
        </w:tabs>
        <w:spacing w:before="0" w:beforeAutospacing="0" w:after="0" w:afterAutospacing="0"/>
        <w:jc w:val="both"/>
        <w:rPr>
          <w:rFonts w:ascii="Times New Roman" w:hAnsi="Times New Roman"/>
          <w:sz w:val="20"/>
        </w:rPr>
      </w:pPr>
      <w:r w:rsidRPr="00357E6F">
        <w:rPr>
          <w:rFonts w:ascii="Times New Roman" w:hAnsi="Times New Roman"/>
          <w:sz w:val="20"/>
        </w:rPr>
        <w:t>Для чего предназначен объект конфигурации «Перечисление»?</w:t>
      </w:r>
    </w:p>
    <w:p w:rsidR="00CB468F" w:rsidRPr="00357E6F" w:rsidRDefault="00CB468F" w:rsidP="00CB468F">
      <w:pPr>
        <w:pStyle w:val="affffffffff0"/>
        <w:numPr>
          <w:ilvl w:val="0"/>
          <w:numId w:val="70"/>
        </w:numPr>
        <w:tabs>
          <w:tab w:val="left" w:pos="1080"/>
        </w:tabs>
        <w:spacing w:before="0" w:beforeAutospacing="0" w:after="0" w:afterAutospacing="0"/>
        <w:jc w:val="both"/>
        <w:rPr>
          <w:rFonts w:ascii="Times New Roman" w:hAnsi="Times New Roman"/>
          <w:sz w:val="20"/>
        </w:rPr>
      </w:pPr>
      <w:r w:rsidRPr="00357E6F">
        <w:rPr>
          <w:rFonts w:ascii="Times New Roman" w:hAnsi="Times New Roman"/>
          <w:sz w:val="20"/>
        </w:rPr>
        <w:t>Для чего может понадобиться проведение документа по нескольким регистрам?</w:t>
      </w:r>
    </w:p>
    <w:p w:rsidR="00CB468F" w:rsidRPr="00357E6F" w:rsidRDefault="00CB468F" w:rsidP="00CB468F">
      <w:pPr>
        <w:tabs>
          <w:tab w:val="left" w:pos="1155"/>
        </w:tabs>
        <w:spacing w:before="0" w:beforeAutospacing="0" w:after="0" w:afterAutospacing="0"/>
        <w:ind w:firstLine="680"/>
        <w:rPr>
          <w:b/>
          <w:sz w:val="20"/>
          <w:szCs w:val="20"/>
        </w:rPr>
      </w:pPr>
    </w:p>
    <w:p w:rsidR="00CB468F" w:rsidRPr="00357E6F" w:rsidRDefault="00CB468F" w:rsidP="00CB468F">
      <w:pPr>
        <w:spacing w:before="0" w:beforeAutospacing="0" w:after="0" w:afterAutospacing="0"/>
        <w:ind w:firstLine="567"/>
        <w:rPr>
          <w:b/>
          <w:sz w:val="20"/>
          <w:szCs w:val="20"/>
        </w:rPr>
      </w:pPr>
      <w:r w:rsidRPr="00357E6F">
        <w:rPr>
          <w:b/>
          <w:sz w:val="20"/>
          <w:szCs w:val="20"/>
        </w:rPr>
        <w:t>5.</w:t>
      </w:r>
      <w:r>
        <w:rPr>
          <w:b/>
          <w:sz w:val="20"/>
          <w:szCs w:val="20"/>
        </w:rPr>
        <w:t>4</w:t>
      </w:r>
      <w:r w:rsidRPr="00357E6F">
        <w:rPr>
          <w:b/>
          <w:sz w:val="20"/>
          <w:szCs w:val="20"/>
        </w:rPr>
        <w:t xml:space="preserve"> Определение соотношения объема занятий, проведенное путем непосредственного взаимодействия педагогического работника с обучающимися по</w:t>
      </w:r>
      <w:r w:rsidR="008D1C1D">
        <w:rPr>
          <w:b/>
          <w:sz w:val="20"/>
          <w:szCs w:val="20"/>
        </w:rPr>
        <w:t xml:space="preserve"> очной и</w:t>
      </w:r>
      <w:r w:rsidRPr="00357E6F">
        <w:rPr>
          <w:b/>
          <w:sz w:val="20"/>
          <w:szCs w:val="20"/>
        </w:rPr>
        <w:t xml:space="preserve"> очно-заочной форме</w:t>
      </w:r>
    </w:p>
    <w:p w:rsidR="00CB468F" w:rsidRPr="00357E6F" w:rsidRDefault="00CB468F" w:rsidP="00CB468F">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3"/>
        <w:gridCol w:w="2682"/>
        <w:gridCol w:w="2483"/>
        <w:gridCol w:w="1015"/>
        <w:gridCol w:w="1525"/>
      </w:tblGrid>
      <w:tr w:rsidR="00CB468F" w:rsidRPr="00357E6F" w:rsidTr="009C1438">
        <w:trPr>
          <w:trHeight w:val="190"/>
          <w:tblHeader/>
        </w:trPr>
        <w:tc>
          <w:tcPr>
            <w:tcW w:w="0" w:type="auto"/>
            <w:vMerge w:val="restart"/>
            <w:vAlign w:val="center"/>
          </w:tcPr>
          <w:p w:rsidR="00CB468F" w:rsidRPr="00357E6F" w:rsidRDefault="00CB468F" w:rsidP="009C1438">
            <w:pPr>
              <w:spacing w:before="0" w:beforeAutospacing="0" w:after="0" w:afterAutospacing="0"/>
              <w:jc w:val="center"/>
              <w:rPr>
                <w:rFonts w:eastAsia="Times New Roman"/>
                <w:b/>
                <w:sz w:val="20"/>
                <w:szCs w:val="20"/>
              </w:rPr>
            </w:pPr>
            <w:r w:rsidRPr="00357E6F">
              <w:rPr>
                <w:rFonts w:eastAsia="Times New Roman"/>
                <w:b/>
                <w:sz w:val="20"/>
                <w:szCs w:val="20"/>
              </w:rPr>
              <w:t>Виды контактной</w:t>
            </w:r>
          </w:p>
          <w:p w:rsidR="00CB468F" w:rsidRPr="00357E6F" w:rsidRDefault="00CB468F"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работы </w:t>
            </w:r>
          </w:p>
        </w:tc>
        <w:tc>
          <w:tcPr>
            <w:tcW w:w="0" w:type="auto"/>
            <w:gridSpan w:val="2"/>
          </w:tcPr>
          <w:p w:rsidR="00CB468F" w:rsidRPr="00357E6F" w:rsidRDefault="00CB468F"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Образовательные технологии </w:t>
            </w:r>
          </w:p>
        </w:tc>
        <w:tc>
          <w:tcPr>
            <w:tcW w:w="0" w:type="auto"/>
            <w:gridSpan w:val="2"/>
            <w:vAlign w:val="center"/>
          </w:tcPr>
          <w:p w:rsidR="00CB468F" w:rsidRPr="00357E6F" w:rsidRDefault="00CB468F"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Контактная работа </w:t>
            </w:r>
          </w:p>
          <w:p w:rsidR="00CB468F" w:rsidRPr="00357E6F" w:rsidRDefault="00CB468F" w:rsidP="009C1438">
            <w:pPr>
              <w:spacing w:before="0" w:beforeAutospacing="0" w:after="0" w:afterAutospacing="0"/>
              <w:jc w:val="center"/>
              <w:rPr>
                <w:rFonts w:eastAsia="Times New Roman"/>
                <w:b/>
                <w:sz w:val="20"/>
                <w:szCs w:val="20"/>
              </w:rPr>
            </w:pPr>
          </w:p>
        </w:tc>
      </w:tr>
      <w:tr w:rsidR="00CB468F" w:rsidRPr="00357E6F" w:rsidTr="009C1438">
        <w:trPr>
          <w:trHeight w:val="577"/>
          <w:tblHeader/>
        </w:trPr>
        <w:tc>
          <w:tcPr>
            <w:tcW w:w="0" w:type="auto"/>
            <w:vMerge/>
          </w:tcPr>
          <w:p w:rsidR="00CB468F" w:rsidRPr="00357E6F" w:rsidRDefault="00CB468F" w:rsidP="009C1438">
            <w:pPr>
              <w:spacing w:before="0" w:beforeAutospacing="0" w:after="0" w:afterAutospacing="0"/>
              <w:jc w:val="center"/>
              <w:rPr>
                <w:rFonts w:eastAsia="Times New Roman"/>
                <w:sz w:val="20"/>
                <w:szCs w:val="20"/>
              </w:rPr>
            </w:pPr>
          </w:p>
        </w:tc>
        <w:tc>
          <w:tcPr>
            <w:tcW w:w="0" w:type="auto"/>
          </w:tcPr>
          <w:p w:rsidR="00CB468F" w:rsidRPr="00357E6F" w:rsidRDefault="00CB468F" w:rsidP="009C1438">
            <w:pPr>
              <w:spacing w:before="0" w:beforeAutospacing="0" w:after="0" w:afterAutospacing="0"/>
              <w:jc w:val="center"/>
              <w:rPr>
                <w:rFonts w:eastAsia="Times New Roman"/>
                <w:b/>
                <w:sz w:val="20"/>
                <w:szCs w:val="20"/>
              </w:rPr>
            </w:pPr>
            <w:r w:rsidRPr="00357E6F">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CB468F" w:rsidRPr="00357E6F" w:rsidRDefault="00CB468F" w:rsidP="009C1438">
            <w:pPr>
              <w:spacing w:before="0" w:beforeAutospacing="0" w:after="0" w:afterAutospacing="0"/>
              <w:jc w:val="center"/>
              <w:rPr>
                <w:rFonts w:eastAsia="Times New Roman"/>
                <w:b/>
                <w:sz w:val="20"/>
                <w:szCs w:val="20"/>
              </w:rPr>
            </w:pPr>
            <w:r w:rsidRPr="00357E6F">
              <w:rPr>
                <w:rFonts w:eastAsia="Times New Roman"/>
                <w:b/>
                <w:sz w:val="20"/>
                <w:szCs w:val="20"/>
              </w:rPr>
              <w:t>(</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0" w:type="auto"/>
          </w:tcPr>
          <w:p w:rsidR="00CB468F" w:rsidRPr="00357E6F" w:rsidRDefault="00CB468F" w:rsidP="009C1438">
            <w:pPr>
              <w:spacing w:before="0" w:beforeAutospacing="0" w:after="0" w:afterAutospacing="0"/>
              <w:jc w:val="center"/>
              <w:rPr>
                <w:rFonts w:eastAsia="Times New Roman"/>
                <w:b/>
                <w:sz w:val="20"/>
                <w:szCs w:val="20"/>
              </w:rPr>
            </w:pPr>
            <w:r w:rsidRPr="00357E6F">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1015" w:type="dxa"/>
            <w:vAlign w:val="center"/>
          </w:tcPr>
          <w:p w:rsidR="00CB468F" w:rsidRPr="00357E6F" w:rsidRDefault="00CB468F" w:rsidP="009C1438">
            <w:pPr>
              <w:spacing w:before="0" w:beforeAutospacing="0" w:after="0" w:afterAutospacing="0"/>
              <w:jc w:val="center"/>
              <w:rPr>
                <w:rFonts w:eastAsia="Times New Roman"/>
                <w:sz w:val="20"/>
                <w:szCs w:val="20"/>
              </w:rPr>
            </w:pPr>
            <w:r w:rsidRPr="00357E6F">
              <w:rPr>
                <w:rFonts w:eastAsia="Times New Roman"/>
                <w:b/>
                <w:sz w:val="20"/>
                <w:szCs w:val="20"/>
              </w:rPr>
              <w:t xml:space="preserve">(всего </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1525" w:type="dxa"/>
            <w:vAlign w:val="center"/>
          </w:tcPr>
          <w:p w:rsidR="00CB468F" w:rsidRPr="00357E6F" w:rsidRDefault="00CB468F" w:rsidP="009C1438">
            <w:pPr>
              <w:spacing w:before="0" w:beforeAutospacing="0" w:after="0" w:afterAutospacing="0"/>
              <w:jc w:val="center"/>
              <w:rPr>
                <w:rFonts w:eastAsia="Times New Roman"/>
                <w:b/>
                <w:sz w:val="20"/>
                <w:szCs w:val="20"/>
              </w:rPr>
            </w:pPr>
            <w:r w:rsidRPr="00357E6F">
              <w:rPr>
                <w:rFonts w:eastAsia="Times New Roman"/>
                <w:b/>
                <w:sz w:val="20"/>
                <w:szCs w:val="20"/>
              </w:rPr>
              <w:t>в том числе в форме практической подготовки</w:t>
            </w:r>
          </w:p>
          <w:p w:rsidR="00CB468F" w:rsidRPr="00357E6F" w:rsidRDefault="00CB468F" w:rsidP="009C1438">
            <w:pPr>
              <w:spacing w:before="0" w:beforeAutospacing="0" w:after="0" w:afterAutospacing="0"/>
              <w:jc w:val="center"/>
              <w:rPr>
                <w:rFonts w:eastAsia="Times New Roman"/>
                <w:sz w:val="20"/>
                <w:szCs w:val="20"/>
              </w:rPr>
            </w:pPr>
            <w:r w:rsidRPr="00357E6F">
              <w:rPr>
                <w:rFonts w:eastAsia="Times New Roman"/>
                <w:b/>
                <w:sz w:val="20"/>
                <w:szCs w:val="20"/>
              </w:rPr>
              <w:t xml:space="preserve">( </w:t>
            </w:r>
            <w:proofErr w:type="spellStart"/>
            <w:r w:rsidRPr="00357E6F">
              <w:rPr>
                <w:rFonts w:eastAsia="Times New Roman"/>
                <w:b/>
                <w:sz w:val="20"/>
                <w:szCs w:val="20"/>
              </w:rPr>
              <w:t>ак.ч</w:t>
            </w:r>
            <w:proofErr w:type="spellEnd"/>
            <w:r w:rsidRPr="00357E6F">
              <w:rPr>
                <w:rFonts w:eastAsia="Times New Roman"/>
                <w:b/>
                <w:sz w:val="20"/>
                <w:szCs w:val="20"/>
              </w:rPr>
              <w:t>.)</w:t>
            </w:r>
          </w:p>
        </w:tc>
      </w:tr>
      <w:tr w:rsidR="00CB468F" w:rsidRPr="00357E6F" w:rsidTr="009C1438">
        <w:trPr>
          <w:trHeight w:val="171"/>
          <w:tblHeader/>
        </w:trPr>
        <w:tc>
          <w:tcPr>
            <w:tcW w:w="0" w:type="auto"/>
          </w:tcPr>
          <w:p w:rsidR="00CB468F" w:rsidRPr="00357E6F" w:rsidRDefault="00CB468F" w:rsidP="009C1438">
            <w:pPr>
              <w:spacing w:before="0" w:beforeAutospacing="0" w:after="0" w:afterAutospacing="0"/>
              <w:jc w:val="center"/>
              <w:rPr>
                <w:rFonts w:eastAsia="Times New Roman"/>
                <w:sz w:val="20"/>
                <w:szCs w:val="20"/>
              </w:rPr>
            </w:pPr>
            <w:r w:rsidRPr="00357E6F">
              <w:rPr>
                <w:rFonts w:eastAsia="Times New Roman"/>
                <w:sz w:val="20"/>
                <w:szCs w:val="20"/>
              </w:rPr>
              <w:t>1</w:t>
            </w:r>
          </w:p>
        </w:tc>
        <w:tc>
          <w:tcPr>
            <w:tcW w:w="0" w:type="auto"/>
          </w:tcPr>
          <w:p w:rsidR="00CB468F" w:rsidRPr="00357E6F" w:rsidRDefault="00CB468F" w:rsidP="009C1438">
            <w:pPr>
              <w:spacing w:before="0" w:beforeAutospacing="0" w:after="0" w:afterAutospacing="0"/>
              <w:jc w:val="center"/>
              <w:rPr>
                <w:rFonts w:eastAsia="Times New Roman"/>
                <w:sz w:val="20"/>
                <w:szCs w:val="20"/>
              </w:rPr>
            </w:pPr>
            <w:r w:rsidRPr="00357E6F">
              <w:rPr>
                <w:rFonts w:eastAsia="Times New Roman"/>
                <w:sz w:val="20"/>
                <w:szCs w:val="20"/>
              </w:rPr>
              <w:t>2</w:t>
            </w:r>
          </w:p>
        </w:tc>
        <w:tc>
          <w:tcPr>
            <w:tcW w:w="0" w:type="auto"/>
          </w:tcPr>
          <w:p w:rsidR="00CB468F" w:rsidRPr="00357E6F" w:rsidRDefault="00CB468F" w:rsidP="009C1438">
            <w:pPr>
              <w:spacing w:before="0" w:beforeAutospacing="0" w:after="0" w:afterAutospacing="0"/>
              <w:jc w:val="center"/>
              <w:rPr>
                <w:rFonts w:eastAsia="Times New Roman"/>
                <w:sz w:val="20"/>
                <w:szCs w:val="20"/>
              </w:rPr>
            </w:pPr>
            <w:r w:rsidRPr="00357E6F">
              <w:rPr>
                <w:rFonts w:eastAsia="Times New Roman"/>
                <w:sz w:val="20"/>
                <w:szCs w:val="20"/>
              </w:rPr>
              <w:t>3</w:t>
            </w:r>
          </w:p>
        </w:tc>
        <w:tc>
          <w:tcPr>
            <w:tcW w:w="1015" w:type="dxa"/>
          </w:tcPr>
          <w:p w:rsidR="00CB468F" w:rsidRPr="00357E6F" w:rsidRDefault="00CB468F" w:rsidP="009C1438">
            <w:pPr>
              <w:spacing w:before="0" w:beforeAutospacing="0" w:after="0" w:afterAutospacing="0"/>
              <w:jc w:val="center"/>
              <w:rPr>
                <w:rFonts w:eastAsia="Times New Roman"/>
                <w:sz w:val="20"/>
                <w:szCs w:val="20"/>
              </w:rPr>
            </w:pPr>
            <w:r w:rsidRPr="00357E6F">
              <w:rPr>
                <w:rFonts w:eastAsia="Times New Roman"/>
                <w:sz w:val="20"/>
                <w:szCs w:val="20"/>
              </w:rPr>
              <w:t>4</w:t>
            </w:r>
          </w:p>
        </w:tc>
        <w:tc>
          <w:tcPr>
            <w:tcW w:w="1525" w:type="dxa"/>
          </w:tcPr>
          <w:p w:rsidR="00CB468F" w:rsidRPr="00357E6F" w:rsidRDefault="00CB468F" w:rsidP="009C1438">
            <w:pPr>
              <w:spacing w:before="0" w:beforeAutospacing="0" w:after="0" w:afterAutospacing="0"/>
              <w:jc w:val="center"/>
              <w:rPr>
                <w:rFonts w:eastAsia="Times New Roman"/>
                <w:sz w:val="20"/>
                <w:szCs w:val="20"/>
              </w:rPr>
            </w:pPr>
            <w:r w:rsidRPr="00357E6F">
              <w:rPr>
                <w:rFonts w:eastAsia="Times New Roman"/>
                <w:sz w:val="20"/>
                <w:szCs w:val="20"/>
              </w:rPr>
              <w:t>5</w:t>
            </w:r>
          </w:p>
        </w:tc>
      </w:tr>
      <w:tr w:rsidR="00CB468F" w:rsidRPr="00357E6F" w:rsidTr="009C1438">
        <w:tc>
          <w:tcPr>
            <w:tcW w:w="0" w:type="auto"/>
          </w:tcPr>
          <w:p w:rsidR="00CB468F" w:rsidRPr="00357E6F" w:rsidRDefault="00CB468F" w:rsidP="009C1438">
            <w:pPr>
              <w:spacing w:before="0" w:beforeAutospacing="0" w:after="0" w:afterAutospacing="0"/>
              <w:rPr>
                <w:rFonts w:eastAsia="Times New Roman"/>
                <w:b/>
                <w:sz w:val="20"/>
                <w:szCs w:val="20"/>
              </w:rPr>
            </w:pPr>
            <w:r w:rsidRPr="00357E6F">
              <w:rPr>
                <w:rFonts w:eastAsia="Times New Roman"/>
                <w:b/>
                <w:sz w:val="20"/>
                <w:szCs w:val="20"/>
              </w:rPr>
              <w:t>Лекционного типа (лекции)</w:t>
            </w:r>
          </w:p>
        </w:tc>
        <w:tc>
          <w:tcPr>
            <w:tcW w:w="0" w:type="auto"/>
            <w:vAlign w:val="center"/>
          </w:tcPr>
          <w:p w:rsidR="00CB468F" w:rsidRPr="00357E6F" w:rsidRDefault="00CB468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0" w:type="auto"/>
            <w:vAlign w:val="center"/>
          </w:tcPr>
          <w:p w:rsidR="00CB468F" w:rsidRPr="00357E6F" w:rsidRDefault="00CB468F" w:rsidP="009C1438">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1015" w:type="dxa"/>
            <w:vAlign w:val="center"/>
          </w:tcPr>
          <w:p w:rsidR="00CB468F" w:rsidRPr="00357E6F" w:rsidRDefault="00CB468F" w:rsidP="009C1438">
            <w:pPr>
              <w:spacing w:before="0" w:beforeAutospacing="0" w:after="0" w:afterAutospacing="0"/>
              <w:jc w:val="center"/>
              <w:rPr>
                <w:rFonts w:eastAsia="Times New Roman"/>
                <w:b/>
                <w:sz w:val="20"/>
                <w:szCs w:val="20"/>
              </w:rPr>
            </w:pPr>
            <w:r w:rsidRPr="00357E6F">
              <w:rPr>
                <w:rFonts w:eastAsia="Times New Roman"/>
                <w:b/>
                <w:sz w:val="20"/>
                <w:szCs w:val="20"/>
              </w:rPr>
              <w:t>-</w:t>
            </w:r>
          </w:p>
        </w:tc>
        <w:tc>
          <w:tcPr>
            <w:tcW w:w="1525" w:type="dxa"/>
            <w:vAlign w:val="center"/>
          </w:tcPr>
          <w:p w:rsidR="00CB468F" w:rsidRPr="00357E6F" w:rsidRDefault="00CB468F" w:rsidP="009C1438">
            <w:pPr>
              <w:spacing w:before="0" w:beforeAutospacing="0" w:after="0" w:afterAutospacing="0"/>
              <w:jc w:val="center"/>
              <w:rPr>
                <w:rFonts w:eastAsia="Times New Roman"/>
                <w:b/>
                <w:sz w:val="20"/>
                <w:szCs w:val="20"/>
              </w:rPr>
            </w:pPr>
            <w:r w:rsidRPr="00357E6F">
              <w:rPr>
                <w:rFonts w:eastAsia="Times New Roman"/>
                <w:b/>
                <w:sz w:val="20"/>
                <w:szCs w:val="20"/>
              </w:rPr>
              <w:t>-</w:t>
            </w:r>
          </w:p>
        </w:tc>
      </w:tr>
      <w:tr w:rsidR="00CB468F" w:rsidRPr="00357E6F" w:rsidTr="009C1438">
        <w:trPr>
          <w:trHeight w:val="337"/>
        </w:trPr>
        <w:tc>
          <w:tcPr>
            <w:tcW w:w="0" w:type="auto"/>
          </w:tcPr>
          <w:p w:rsidR="00CB468F" w:rsidRPr="00357E6F" w:rsidRDefault="00CB468F"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CB468F" w:rsidRPr="00357E6F" w:rsidRDefault="00CB468F" w:rsidP="009C1438">
            <w:pPr>
              <w:spacing w:before="0" w:beforeAutospacing="0" w:after="0" w:afterAutospacing="0"/>
              <w:rPr>
                <w:rFonts w:eastAsia="Times New Roman"/>
                <w:b/>
                <w:sz w:val="20"/>
                <w:szCs w:val="20"/>
              </w:rPr>
            </w:pPr>
            <w:r w:rsidRPr="00357E6F">
              <w:rPr>
                <w:rFonts w:eastAsia="Times New Roman"/>
                <w:b/>
                <w:sz w:val="20"/>
                <w:szCs w:val="20"/>
              </w:rPr>
              <w:t>(семинар)</w:t>
            </w:r>
          </w:p>
          <w:p w:rsidR="00CB468F" w:rsidRPr="00357E6F" w:rsidRDefault="00CB468F" w:rsidP="009C1438">
            <w:pPr>
              <w:spacing w:before="0" w:beforeAutospacing="0" w:after="0" w:afterAutospacing="0"/>
              <w:rPr>
                <w:rFonts w:eastAsia="Times New Roman"/>
                <w:sz w:val="20"/>
                <w:szCs w:val="20"/>
              </w:rPr>
            </w:pPr>
          </w:p>
        </w:tc>
        <w:tc>
          <w:tcPr>
            <w:tcW w:w="0" w:type="auto"/>
            <w:vAlign w:val="center"/>
          </w:tcPr>
          <w:p w:rsidR="00CB468F" w:rsidRPr="00357E6F" w:rsidRDefault="00CB468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0" w:type="auto"/>
            <w:vAlign w:val="center"/>
          </w:tcPr>
          <w:p w:rsidR="00CB468F" w:rsidRPr="00357E6F" w:rsidRDefault="00CB468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CB468F" w:rsidRPr="00357E6F" w:rsidRDefault="00CB468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1525" w:type="dxa"/>
            <w:vAlign w:val="center"/>
          </w:tcPr>
          <w:p w:rsidR="00CB468F" w:rsidRPr="00357E6F" w:rsidRDefault="00CB468F" w:rsidP="009C1438">
            <w:pPr>
              <w:spacing w:before="0" w:beforeAutospacing="0" w:after="0" w:afterAutospacing="0"/>
              <w:jc w:val="center"/>
              <w:rPr>
                <w:rFonts w:eastAsia="Times New Roman"/>
                <w:sz w:val="20"/>
                <w:szCs w:val="20"/>
              </w:rPr>
            </w:pPr>
            <w:r w:rsidRPr="00357E6F">
              <w:rPr>
                <w:rFonts w:eastAsia="Times New Roman"/>
                <w:sz w:val="20"/>
                <w:szCs w:val="20"/>
              </w:rPr>
              <w:t>-</w:t>
            </w:r>
          </w:p>
        </w:tc>
      </w:tr>
      <w:tr w:rsidR="00CB468F" w:rsidRPr="00357E6F" w:rsidTr="009C1438">
        <w:tc>
          <w:tcPr>
            <w:tcW w:w="0" w:type="auto"/>
          </w:tcPr>
          <w:p w:rsidR="00CB468F" w:rsidRPr="00357E6F" w:rsidRDefault="00CB468F"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CB468F" w:rsidRPr="00357E6F" w:rsidRDefault="00CB468F" w:rsidP="009C1438">
            <w:pPr>
              <w:spacing w:before="0" w:beforeAutospacing="0" w:after="0" w:afterAutospacing="0"/>
              <w:rPr>
                <w:rFonts w:eastAsia="Times New Roman"/>
                <w:sz w:val="20"/>
                <w:szCs w:val="20"/>
              </w:rPr>
            </w:pPr>
            <w:r w:rsidRPr="00357E6F">
              <w:rPr>
                <w:rFonts w:eastAsia="Times New Roman"/>
                <w:b/>
                <w:sz w:val="20"/>
                <w:szCs w:val="20"/>
              </w:rPr>
              <w:t>(практические занятия)</w:t>
            </w:r>
          </w:p>
        </w:tc>
        <w:tc>
          <w:tcPr>
            <w:tcW w:w="0" w:type="auto"/>
            <w:vAlign w:val="center"/>
          </w:tcPr>
          <w:p w:rsidR="00CB468F" w:rsidRPr="00357E6F" w:rsidRDefault="00CB468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0" w:type="auto"/>
            <w:vAlign w:val="center"/>
          </w:tcPr>
          <w:p w:rsidR="00CB468F" w:rsidRPr="00357E6F" w:rsidRDefault="00CB468F" w:rsidP="009C1438">
            <w:pPr>
              <w:spacing w:before="0" w:beforeAutospacing="0" w:after="0" w:afterAutospacing="0"/>
              <w:jc w:val="center"/>
              <w:rPr>
                <w:rFonts w:eastAsia="Times New Roman"/>
                <w:sz w:val="20"/>
                <w:szCs w:val="20"/>
              </w:rPr>
            </w:pPr>
            <w:r w:rsidRPr="00357E6F">
              <w:rPr>
                <w:rFonts w:eastAsia="Times New Roman"/>
                <w:sz w:val="20"/>
                <w:szCs w:val="20"/>
              </w:rPr>
              <w:t>8</w:t>
            </w:r>
          </w:p>
        </w:tc>
        <w:tc>
          <w:tcPr>
            <w:tcW w:w="1015" w:type="dxa"/>
            <w:vAlign w:val="center"/>
          </w:tcPr>
          <w:p w:rsidR="00CB468F" w:rsidRPr="00357E6F" w:rsidRDefault="00CB468F" w:rsidP="009C1438">
            <w:pPr>
              <w:spacing w:before="0" w:beforeAutospacing="0" w:after="0" w:afterAutospacing="0"/>
              <w:jc w:val="center"/>
              <w:rPr>
                <w:rFonts w:eastAsia="Times New Roman"/>
                <w:b/>
                <w:sz w:val="20"/>
                <w:szCs w:val="20"/>
              </w:rPr>
            </w:pPr>
            <w:r w:rsidRPr="00357E6F">
              <w:rPr>
                <w:rFonts w:eastAsia="Times New Roman"/>
                <w:b/>
                <w:sz w:val="20"/>
                <w:szCs w:val="20"/>
              </w:rPr>
              <w:t>8</w:t>
            </w:r>
          </w:p>
        </w:tc>
        <w:tc>
          <w:tcPr>
            <w:tcW w:w="1525" w:type="dxa"/>
            <w:vAlign w:val="center"/>
          </w:tcPr>
          <w:p w:rsidR="00CB468F" w:rsidRPr="00357E6F" w:rsidRDefault="00CB468F" w:rsidP="009C1438">
            <w:pPr>
              <w:spacing w:before="0" w:beforeAutospacing="0" w:after="0" w:afterAutospacing="0"/>
              <w:jc w:val="center"/>
              <w:rPr>
                <w:rFonts w:eastAsia="Times New Roman"/>
                <w:b/>
                <w:sz w:val="20"/>
                <w:szCs w:val="20"/>
              </w:rPr>
            </w:pPr>
            <w:r w:rsidRPr="00357E6F">
              <w:rPr>
                <w:rFonts w:eastAsia="Times New Roman"/>
                <w:b/>
                <w:sz w:val="20"/>
                <w:szCs w:val="20"/>
              </w:rPr>
              <w:t>-</w:t>
            </w:r>
          </w:p>
        </w:tc>
      </w:tr>
      <w:tr w:rsidR="00CB468F" w:rsidRPr="00357E6F" w:rsidTr="009C1438">
        <w:tc>
          <w:tcPr>
            <w:tcW w:w="0" w:type="auto"/>
          </w:tcPr>
          <w:p w:rsidR="00CB468F" w:rsidRPr="00357E6F" w:rsidRDefault="00CB468F" w:rsidP="009C1438">
            <w:pPr>
              <w:spacing w:before="0" w:beforeAutospacing="0" w:after="0" w:afterAutospacing="0"/>
              <w:rPr>
                <w:rFonts w:eastAsia="Times New Roman"/>
                <w:i/>
                <w:sz w:val="20"/>
                <w:szCs w:val="20"/>
              </w:rPr>
            </w:pPr>
            <w:r w:rsidRPr="00357E6F">
              <w:rPr>
                <w:rFonts w:eastAsia="Times New Roman"/>
                <w:i/>
                <w:sz w:val="20"/>
                <w:szCs w:val="20"/>
              </w:rPr>
              <w:t xml:space="preserve">в том числе в форме практической подготовки </w:t>
            </w:r>
          </w:p>
        </w:tc>
        <w:tc>
          <w:tcPr>
            <w:tcW w:w="0" w:type="auto"/>
            <w:vAlign w:val="center"/>
          </w:tcPr>
          <w:p w:rsidR="00CB468F" w:rsidRPr="00357E6F" w:rsidRDefault="00CB468F" w:rsidP="009C1438">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0" w:type="auto"/>
            <w:vAlign w:val="center"/>
          </w:tcPr>
          <w:p w:rsidR="00CB468F" w:rsidRPr="00357E6F" w:rsidRDefault="00CB468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CB468F" w:rsidRPr="00357E6F" w:rsidRDefault="00CB468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1525" w:type="dxa"/>
            <w:vAlign w:val="center"/>
          </w:tcPr>
          <w:p w:rsidR="00CB468F" w:rsidRPr="00357E6F" w:rsidRDefault="00CB468F" w:rsidP="009C1438">
            <w:pPr>
              <w:spacing w:before="0" w:beforeAutospacing="0" w:after="0" w:afterAutospacing="0"/>
              <w:jc w:val="center"/>
              <w:rPr>
                <w:rFonts w:eastAsia="Times New Roman"/>
                <w:b/>
                <w:sz w:val="20"/>
                <w:szCs w:val="20"/>
              </w:rPr>
            </w:pPr>
            <w:r w:rsidRPr="00357E6F">
              <w:rPr>
                <w:rFonts w:eastAsia="Times New Roman"/>
                <w:b/>
                <w:sz w:val="20"/>
                <w:szCs w:val="20"/>
              </w:rPr>
              <w:t>2</w:t>
            </w:r>
          </w:p>
        </w:tc>
      </w:tr>
      <w:tr w:rsidR="00CB468F" w:rsidRPr="00357E6F" w:rsidTr="009C1438">
        <w:tc>
          <w:tcPr>
            <w:tcW w:w="0" w:type="auto"/>
          </w:tcPr>
          <w:p w:rsidR="00CB468F" w:rsidRPr="00357E6F" w:rsidRDefault="00CB468F"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CB468F" w:rsidRPr="00357E6F" w:rsidRDefault="00CB468F" w:rsidP="009C1438">
            <w:pPr>
              <w:spacing w:before="0" w:beforeAutospacing="0" w:after="0" w:afterAutospacing="0"/>
              <w:rPr>
                <w:rFonts w:eastAsia="Times New Roman"/>
                <w:sz w:val="20"/>
                <w:szCs w:val="20"/>
              </w:rPr>
            </w:pPr>
            <w:r w:rsidRPr="00357E6F">
              <w:rPr>
                <w:rFonts w:eastAsia="Times New Roman"/>
                <w:b/>
                <w:sz w:val="20"/>
                <w:szCs w:val="20"/>
              </w:rPr>
              <w:t>(курсовое проектирование (работа))</w:t>
            </w:r>
          </w:p>
        </w:tc>
        <w:tc>
          <w:tcPr>
            <w:tcW w:w="0" w:type="auto"/>
            <w:vAlign w:val="center"/>
          </w:tcPr>
          <w:p w:rsidR="00CB468F" w:rsidRPr="00357E6F" w:rsidRDefault="00CB468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0" w:type="auto"/>
            <w:vAlign w:val="center"/>
          </w:tcPr>
          <w:p w:rsidR="00CB468F" w:rsidRPr="00357E6F" w:rsidRDefault="00CB468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CB468F" w:rsidRPr="00357E6F" w:rsidRDefault="00CB468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1525" w:type="dxa"/>
            <w:vAlign w:val="center"/>
          </w:tcPr>
          <w:p w:rsidR="00CB468F" w:rsidRPr="00357E6F" w:rsidRDefault="00CB468F" w:rsidP="009C1438">
            <w:pPr>
              <w:spacing w:before="0" w:beforeAutospacing="0" w:after="0" w:afterAutospacing="0"/>
              <w:jc w:val="center"/>
              <w:rPr>
                <w:rFonts w:eastAsia="Times New Roman"/>
                <w:sz w:val="20"/>
                <w:szCs w:val="20"/>
              </w:rPr>
            </w:pPr>
            <w:r w:rsidRPr="00357E6F">
              <w:rPr>
                <w:rFonts w:eastAsia="Times New Roman"/>
                <w:sz w:val="20"/>
                <w:szCs w:val="20"/>
              </w:rPr>
              <w:t>-</w:t>
            </w:r>
          </w:p>
        </w:tc>
      </w:tr>
      <w:tr w:rsidR="00CB468F" w:rsidRPr="00357E6F" w:rsidTr="009C1438">
        <w:tc>
          <w:tcPr>
            <w:tcW w:w="0" w:type="auto"/>
          </w:tcPr>
          <w:p w:rsidR="00CB468F" w:rsidRPr="00357E6F" w:rsidRDefault="00CB468F"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CB468F" w:rsidRPr="00357E6F" w:rsidRDefault="00CB468F" w:rsidP="009C1438">
            <w:pPr>
              <w:spacing w:before="0" w:beforeAutospacing="0" w:after="0" w:afterAutospacing="0"/>
              <w:rPr>
                <w:rFonts w:eastAsia="Times New Roman"/>
                <w:sz w:val="20"/>
                <w:szCs w:val="20"/>
              </w:rPr>
            </w:pPr>
            <w:r w:rsidRPr="00357E6F">
              <w:rPr>
                <w:rFonts w:eastAsia="Times New Roman"/>
                <w:b/>
                <w:sz w:val="20"/>
                <w:szCs w:val="20"/>
              </w:rPr>
              <w:t>(лабораторные работы)</w:t>
            </w:r>
          </w:p>
        </w:tc>
        <w:tc>
          <w:tcPr>
            <w:tcW w:w="0" w:type="auto"/>
            <w:vAlign w:val="center"/>
          </w:tcPr>
          <w:p w:rsidR="00CB468F" w:rsidRPr="00357E6F" w:rsidRDefault="00CB468F" w:rsidP="009C1438">
            <w:pPr>
              <w:spacing w:before="0" w:beforeAutospacing="0" w:after="0" w:afterAutospacing="0"/>
              <w:jc w:val="center"/>
              <w:rPr>
                <w:rFonts w:eastAsia="Times New Roman"/>
                <w:sz w:val="20"/>
                <w:szCs w:val="20"/>
              </w:rPr>
            </w:pPr>
            <w:r w:rsidRPr="00357E6F">
              <w:rPr>
                <w:rFonts w:eastAsia="Times New Roman"/>
                <w:sz w:val="20"/>
                <w:szCs w:val="20"/>
              </w:rPr>
              <w:t>2</w:t>
            </w:r>
          </w:p>
        </w:tc>
        <w:tc>
          <w:tcPr>
            <w:tcW w:w="0" w:type="auto"/>
            <w:vAlign w:val="center"/>
          </w:tcPr>
          <w:p w:rsidR="00CB468F" w:rsidRPr="00357E6F" w:rsidRDefault="00CB468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CB468F" w:rsidRPr="00357E6F" w:rsidRDefault="00CB468F" w:rsidP="009C1438">
            <w:pPr>
              <w:spacing w:before="0" w:beforeAutospacing="0" w:after="0" w:afterAutospacing="0"/>
              <w:jc w:val="center"/>
              <w:rPr>
                <w:rFonts w:eastAsia="Times New Roman"/>
                <w:b/>
                <w:sz w:val="20"/>
                <w:szCs w:val="20"/>
              </w:rPr>
            </w:pPr>
            <w:r w:rsidRPr="00357E6F">
              <w:rPr>
                <w:rFonts w:eastAsia="Times New Roman"/>
                <w:b/>
                <w:sz w:val="20"/>
                <w:szCs w:val="20"/>
              </w:rPr>
              <w:t>2</w:t>
            </w:r>
          </w:p>
        </w:tc>
        <w:tc>
          <w:tcPr>
            <w:tcW w:w="1525" w:type="dxa"/>
            <w:vAlign w:val="center"/>
          </w:tcPr>
          <w:p w:rsidR="00CB468F" w:rsidRPr="00357E6F" w:rsidRDefault="00CB468F" w:rsidP="009C1438">
            <w:pPr>
              <w:spacing w:before="0" w:beforeAutospacing="0" w:after="0" w:afterAutospacing="0"/>
              <w:jc w:val="center"/>
              <w:rPr>
                <w:rFonts w:eastAsia="Times New Roman"/>
                <w:sz w:val="20"/>
                <w:szCs w:val="20"/>
              </w:rPr>
            </w:pPr>
            <w:r w:rsidRPr="00357E6F">
              <w:rPr>
                <w:rFonts w:eastAsia="Times New Roman"/>
                <w:sz w:val="20"/>
                <w:szCs w:val="20"/>
              </w:rPr>
              <w:t>-</w:t>
            </w:r>
          </w:p>
        </w:tc>
      </w:tr>
      <w:tr w:rsidR="00CB468F" w:rsidRPr="00357E6F" w:rsidTr="009C1438">
        <w:tc>
          <w:tcPr>
            <w:tcW w:w="0" w:type="auto"/>
          </w:tcPr>
          <w:p w:rsidR="00CB468F" w:rsidRPr="00357E6F" w:rsidRDefault="00CB468F" w:rsidP="009C1438">
            <w:pPr>
              <w:spacing w:before="0" w:beforeAutospacing="0" w:after="0" w:afterAutospacing="0"/>
              <w:rPr>
                <w:rFonts w:eastAsia="Times New Roman"/>
                <w:i/>
                <w:sz w:val="20"/>
                <w:szCs w:val="20"/>
              </w:rPr>
            </w:pPr>
            <w:r w:rsidRPr="00357E6F">
              <w:rPr>
                <w:rFonts w:eastAsia="Times New Roman"/>
                <w:i/>
                <w:sz w:val="20"/>
                <w:szCs w:val="20"/>
              </w:rPr>
              <w:t xml:space="preserve">в том числе в форме практической подготовки </w:t>
            </w:r>
          </w:p>
        </w:tc>
        <w:tc>
          <w:tcPr>
            <w:tcW w:w="0" w:type="auto"/>
            <w:vAlign w:val="center"/>
          </w:tcPr>
          <w:p w:rsidR="00CB468F" w:rsidRPr="00357E6F" w:rsidRDefault="00CB468F" w:rsidP="009C1438">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0" w:type="auto"/>
            <w:vAlign w:val="center"/>
          </w:tcPr>
          <w:p w:rsidR="00CB468F" w:rsidRPr="00357E6F" w:rsidRDefault="00CB468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CB468F" w:rsidRPr="00357E6F" w:rsidRDefault="00CB468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1525" w:type="dxa"/>
            <w:vAlign w:val="center"/>
          </w:tcPr>
          <w:p w:rsidR="00CB468F" w:rsidRPr="00357E6F" w:rsidRDefault="00CB468F" w:rsidP="009C1438">
            <w:pPr>
              <w:spacing w:before="0" w:beforeAutospacing="0" w:after="0" w:afterAutospacing="0"/>
              <w:jc w:val="center"/>
              <w:rPr>
                <w:rFonts w:eastAsia="Times New Roman"/>
                <w:b/>
                <w:sz w:val="20"/>
                <w:szCs w:val="20"/>
              </w:rPr>
            </w:pPr>
            <w:r w:rsidRPr="00357E6F">
              <w:rPr>
                <w:rFonts w:eastAsia="Times New Roman"/>
                <w:b/>
                <w:sz w:val="20"/>
                <w:szCs w:val="20"/>
              </w:rPr>
              <w:t>2</w:t>
            </w:r>
          </w:p>
        </w:tc>
      </w:tr>
      <w:tr w:rsidR="00CB468F" w:rsidRPr="00357E6F" w:rsidTr="009C1438">
        <w:tc>
          <w:tcPr>
            <w:tcW w:w="0" w:type="auto"/>
          </w:tcPr>
          <w:p w:rsidR="00CB468F" w:rsidRPr="00357E6F" w:rsidRDefault="00CB468F" w:rsidP="009C1438">
            <w:pPr>
              <w:spacing w:before="0" w:beforeAutospacing="0" w:after="0" w:afterAutospacing="0"/>
              <w:rPr>
                <w:rFonts w:eastAsia="Times New Roman"/>
                <w:b/>
                <w:sz w:val="20"/>
                <w:szCs w:val="20"/>
              </w:rPr>
            </w:pPr>
            <w:r w:rsidRPr="00357E6F">
              <w:rPr>
                <w:rFonts w:eastAsia="Times New Roman"/>
                <w:b/>
                <w:sz w:val="20"/>
                <w:szCs w:val="20"/>
              </w:rPr>
              <w:t>Промежуточная аттестация (зачет с оценкой)</w:t>
            </w:r>
          </w:p>
        </w:tc>
        <w:tc>
          <w:tcPr>
            <w:tcW w:w="0" w:type="auto"/>
            <w:vAlign w:val="center"/>
          </w:tcPr>
          <w:p w:rsidR="00CB468F" w:rsidRPr="00357E6F" w:rsidRDefault="00CB468F" w:rsidP="009C1438">
            <w:pPr>
              <w:spacing w:before="0" w:beforeAutospacing="0" w:after="0" w:afterAutospacing="0"/>
              <w:jc w:val="center"/>
              <w:rPr>
                <w:rFonts w:eastAsia="Times New Roman"/>
                <w:sz w:val="20"/>
                <w:szCs w:val="20"/>
              </w:rPr>
            </w:pPr>
            <w:r w:rsidRPr="00357E6F">
              <w:rPr>
                <w:rFonts w:eastAsia="Times New Roman"/>
                <w:sz w:val="20"/>
                <w:szCs w:val="20"/>
              </w:rPr>
              <w:t>2,2</w:t>
            </w:r>
          </w:p>
        </w:tc>
        <w:tc>
          <w:tcPr>
            <w:tcW w:w="0" w:type="auto"/>
            <w:vAlign w:val="center"/>
          </w:tcPr>
          <w:p w:rsidR="00CB468F" w:rsidRPr="00357E6F" w:rsidRDefault="00CB468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CB468F" w:rsidRPr="00357E6F" w:rsidRDefault="00CB468F" w:rsidP="009C1438">
            <w:pPr>
              <w:spacing w:before="0" w:beforeAutospacing="0" w:after="0" w:afterAutospacing="0"/>
              <w:jc w:val="center"/>
              <w:rPr>
                <w:rFonts w:eastAsia="Times New Roman"/>
                <w:b/>
                <w:sz w:val="20"/>
                <w:szCs w:val="20"/>
              </w:rPr>
            </w:pPr>
            <w:r w:rsidRPr="00357E6F">
              <w:rPr>
                <w:rFonts w:eastAsia="Times New Roman"/>
                <w:b/>
                <w:sz w:val="20"/>
                <w:szCs w:val="20"/>
              </w:rPr>
              <w:t>2,2</w:t>
            </w:r>
          </w:p>
        </w:tc>
        <w:tc>
          <w:tcPr>
            <w:tcW w:w="1525" w:type="dxa"/>
            <w:vAlign w:val="center"/>
          </w:tcPr>
          <w:p w:rsidR="00CB468F" w:rsidRPr="00357E6F" w:rsidRDefault="00CB468F" w:rsidP="009C1438">
            <w:pPr>
              <w:spacing w:before="0" w:beforeAutospacing="0" w:after="0" w:afterAutospacing="0"/>
              <w:jc w:val="center"/>
              <w:rPr>
                <w:rFonts w:eastAsia="Times New Roman"/>
                <w:b/>
                <w:sz w:val="20"/>
                <w:szCs w:val="20"/>
              </w:rPr>
            </w:pPr>
            <w:r w:rsidRPr="00357E6F">
              <w:rPr>
                <w:rFonts w:eastAsia="Times New Roman"/>
                <w:b/>
                <w:sz w:val="20"/>
                <w:szCs w:val="20"/>
              </w:rPr>
              <w:t>-</w:t>
            </w:r>
          </w:p>
        </w:tc>
      </w:tr>
      <w:tr w:rsidR="00CB468F" w:rsidRPr="00357E6F" w:rsidTr="009C1438">
        <w:trPr>
          <w:trHeight w:val="160"/>
        </w:trPr>
        <w:tc>
          <w:tcPr>
            <w:tcW w:w="0" w:type="auto"/>
            <w:vAlign w:val="center"/>
          </w:tcPr>
          <w:p w:rsidR="00CB468F" w:rsidRPr="00357E6F" w:rsidRDefault="00CB468F" w:rsidP="009C1438">
            <w:pPr>
              <w:spacing w:before="0" w:beforeAutospacing="0" w:after="0" w:afterAutospacing="0"/>
              <w:jc w:val="center"/>
              <w:rPr>
                <w:rFonts w:eastAsia="Times New Roman"/>
                <w:sz w:val="20"/>
                <w:szCs w:val="20"/>
              </w:rPr>
            </w:pPr>
            <w:r w:rsidRPr="00357E6F">
              <w:rPr>
                <w:rFonts w:eastAsia="Times New Roman"/>
                <w:sz w:val="20"/>
                <w:szCs w:val="20"/>
              </w:rPr>
              <w:t xml:space="preserve">Итого </w:t>
            </w:r>
          </w:p>
        </w:tc>
        <w:tc>
          <w:tcPr>
            <w:tcW w:w="0" w:type="auto"/>
            <w:vAlign w:val="center"/>
          </w:tcPr>
          <w:p w:rsidR="00CB468F" w:rsidRPr="00357E6F" w:rsidRDefault="00CB468F" w:rsidP="009C1438">
            <w:pPr>
              <w:spacing w:before="0" w:beforeAutospacing="0" w:after="0" w:afterAutospacing="0"/>
              <w:jc w:val="center"/>
              <w:rPr>
                <w:rFonts w:eastAsia="Times New Roman"/>
                <w:sz w:val="20"/>
                <w:szCs w:val="20"/>
              </w:rPr>
            </w:pPr>
            <w:r w:rsidRPr="00357E6F">
              <w:rPr>
                <w:rFonts w:eastAsia="Times New Roman"/>
                <w:sz w:val="20"/>
                <w:szCs w:val="20"/>
              </w:rPr>
              <w:t>4,2</w:t>
            </w:r>
          </w:p>
        </w:tc>
        <w:tc>
          <w:tcPr>
            <w:tcW w:w="0" w:type="auto"/>
            <w:vAlign w:val="center"/>
          </w:tcPr>
          <w:p w:rsidR="00CB468F" w:rsidRPr="00357E6F" w:rsidRDefault="00CB468F" w:rsidP="009C1438">
            <w:pPr>
              <w:spacing w:before="0" w:beforeAutospacing="0" w:after="0" w:afterAutospacing="0"/>
              <w:jc w:val="center"/>
              <w:rPr>
                <w:rFonts w:eastAsia="Times New Roman"/>
                <w:sz w:val="20"/>
                <w:szCs w:val="20"/>
              </w:rPr>
            </w:pPr>
            <w:r w:rsidRPr="00357E6F">
              <w:rPr>
                <w:rFonts w:eastAsia="Times New Roman"/>
                <w:sz w:val="20"/>
                <w:szCs w:val="20"/>
              </w:rPr>
              <w:t>8</w:t>
            </w:r>
          </w:p>
        </w:tc>
        <w:tc>
          <w:tcPr>
            <w:tcW w:w="1015" w:type="dxa"/>
            <w:vAlign w:val="center"/>
          </w:tcPr>
          <w:p w:rsidR="00CB468F" w:rsidRPr="00357E6F" w:rsidRDefault="00CB468F" w:rsidP="009C1438">
            <w:pPr>
              <w:spacing w:before="0" w:beforeAutospacing="0" w:after="0" w:afterAutospacing="0"/>
              <w:jc w:val="center"/>
              <w:rPr>
                <w:rFonts w:eastAsia="Times New Roman"/>
                <w:b/>
                <w:sz w:val="20"/>
                <w:szCs w:val="20"/>
              </w:rPr>
            </w:pPr>
            <w:r w:rsidRPr="00357E6F">
              <w:rPr>
                <w:rFonts w:eastAsia="Times New Roman"/>
                <w:b/>
                <w:sz w:val="20"/>
                <w:szCs w:val="20"/>
              </w:rPr>
              <w:t>12,2</w:t>
            </w:r>
          </w:p>
        </w:tc>
        <w:tc>
          <w:tcPr>
            <w:tcW w:w="1525" w:type="dxa"/>
            <w:vAlign w:val="center"/>
          </w:tcPr>
          <w:p w:rsidR="00CB468F" w:rsidRPr="00357E6F" w:rsidRDefault="00CB468F" w:rsidP="009C1438">
            <w:pPr>
              <w:spacing w:before="0" w:beforeAutospacing="0" w:after="0" w:afterAutospacing="0"/>
              <w:jc w:val="center"/>
              <w:rPr>
                <w:rFonts w:eastAsia="Times New Roman"/>
                <w:b/>
                <w:sz w:val="20"/>
                <w:szCs w:val="20"/>
              </w:rPr>
            </w:pPr>
            <w:r w:rsidRPr="00357E6F">
              <w:rPr>
                <w:rFonts w:eastAsia="Times New Roman"/>
                <w:b/>
                <w:sz w:val="20"/>
                <w:szCs w:val="20"/>
              </w:rPr>
              <w:t>4</w:t>
            </w:r>
          </w:p>
        </w:tc>
      </w:tr>
    </w:tbl>
    <w:p w:rsidR="00CB468F" w:rsidRPr="00357E6F" w:rsidRDefault="00CB468F" w:rsidP="00CB468F">
      <w:pPr>
        <w:spacing w:before="0" w:beforeAutospacing="0" w:after="0" w:afterAutospacing="0"/>
        <w:ind w:firstLine="680"/>
        <w:rPr>
          <w:i/>
          <w:sz w:val="20"/>
          <w:szCs w:val="20"/>
        </w:rPr>
      </w:pPr>
      <w:r w:rsidRPr="00357E6F">
        <w:rPr>
          <w:i/>
          <w:sz w:val="20"/>
          <w:szCs w:val="20"/>
        </w:rPr>
        <w:t>Соотношение объема занятий, проводимых путем непосредственного взаимодействия педагогического работника с обучающимися по</w:t>
      </w:r>
      <w:r w:rsidR="008D1C1D">
        <w:rPr>
          <w:i/>
          <w:sz w:val="20"/>
          <w:szCs w:val="20"/>
        </w:rPr>
        <w:t xml:space="preserve"> очной и</w:t>
      </w:r>
      <w:r w:rsidRPr="00357E6F">
        <w:rPr>
          <w:i/>
          <w:sz w:val="20"/>
          <w:szCs w:val="20"/>
        </w:rPr>
        <w:t xml:space="preserve"> очно-заочной форме – 34 %</w:t>
      </w:r>
    </w:p>
    <w:p w:rsidR="00CB468F" w:rsidRPr="00357E6F" w:rsidRDefault="00CB468F" w:rsidP="00CB468F">
      <w:pPr>
        <w:spacing w:before="0" w:beforeAutospacing="0" w:after="0" w:afterAutospacing="0"/>
        <w:rPr>
          <w:b/>
          <w:sz w:val="20"/>
          <w:szCs w:val="20"/>
        </w:rPr>
      </w:pPr>
    </w:p>
    <w:p w:rsidR="00CB468F" w:rsidRPr="00357E6F" w:rsidRDefault="00CB468F" w:rsidP="00CB468F">
      <w:pPr>
        <w:spacing w:before="0" w:beforeAutospacing="0" w:after="0" w:afterAutospacing="0"/>
        <w:ind w:firstLine="567"/>
        <w:rPr>
          <w:b/>
          <w:sz w:val="20"/>
          <w:szCs w:val="20"/>
        </w:rPr>
      </w:pPr>
      <w:r w:rsidRPr="00357E6F">
        <w:rPr>
          <w:b/>
          <w:sz w:val="20"/>
          <w:szCs w:val="20"/>
        </w:rPr>
        <w:t>5.</w:t>
      </w:r>
      <w:r>
        <w:rPr>
          <w:b/>
          <w:sz w:val="20"/>
          <w:szCs w:val="20"/>
        </w:rPr>
        <w:t>5</w:t>
      </w:r>
      <w:r w:rsidRPr="00357E6F">
        <w:rPr>
          <w:b/>
          <w:sz w:val="20"/>
          <w:szCs w:val="20"/>
        </w:rPr>
        <w:t xml:space="preserve">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CB468F" w:rsidRPr="00357E6F" w:rsidRDefault="00CB468F" w:rsidP="00CB468F">
      <w:pPr>
        <w:spacing w:before="0" w:beforeAutospacing="0" w:after="0" w:afterAutospacing="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0"/>
        <w:gridCol w:w="3163"/>
        <w:gridCol w:w="2683"/>
        <w:gridCol w:w="2082"/>
      </w:tblGrid>
      <w:tr w:rsidR="00CB468F" w:rsidRPr="00357E6F" w:rsidTr="009C1438">
        <w:trPr>
          <w:trHeight w:val="190"/>
          <w:tblHeader/>
        </w:trPr>
        <w:tc>
          <w:tcPr>
            <w:tcW w:w="0" w:type="auto"/>
            <w:vMerge w:val="restart"/>
            <w:vAlign w:val="center"/>
          </w:tcPr>
          <w:p w:rsidR="00CB468F" w:rsidRPr="00357E6F" w:rsidRDefault="00CB468F" w:rsidP="009C1438">
            <w:pPr>
              <w:spacing w:before="0" w:beforeAutospacing="0" w:after="0" w:afterAutospacing="0"/>
              <w:jc w:val="center"/>
              <w:rPr>
                <w:rFonts w:eastAsia="Times New Roman"/>
                <w:b/>
                <w:sz w:val="20"/>
                <w:szCs w:val="20"/>
              </w:rPr>
            </w:pPr>
            <w:r w:rsidRPr="00357E6F">
              <w:rPr>
                <w:rFonts w:eastAsia="Times New Roman"/>
                <w:b/>
                <w:sz w:val="20"/>
                <w:szCs w:val="20"/>
              </w:rPr>
              <w:lastRenderedPageBreak/>
              <w:t>Виды контактной</w:t>
            </w:r>
          </w:p>
          <w:p w:rsidR="00CB468F" w:rsidRPr="00357E6F" w:rsidRDefault="00CB468F"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работы </w:t>
            </w:r>
          </w:p>
        </w:tc>
        <w:tc>
          <w:tcPr>
            <w:tcW w:w="5870" w:type="dxa"/>
            <w:gridSpan w:val="2"/>
          </w:tcPr>
          <w:p w:rsidR="00CB468F" w:rsidRPr="00357E6F" w:rsidRDefault="00CB468F"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Образовательные технологии </w:t>
            </w:r>
          </w:p>
        </w:tc>
        <w:tc>
          <w:tcPr>
            <w:tcW w:w="2091" w:type="dxa"/>
            <w:vMerge w:val="restart"/>
            <w:vAlign w:val="center"/>
          </w:tcPr>
          <w:p w:rsidR="00CB468F" w:rsidRPr="00357E6F" w:rsidRDefault="00CB468F"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Контактная работа </w:t>
            </w:r>
          </w:p>
          <w:p w:rsidR="00CB468F" w:rsidRPr="00357E6F" w:rsidRDefault="00CB468F"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 (всего </w:t>
            </w:r>
            <w:proofErr w:type="spellStart"/>
            <w:r w:rsidRPr="00357E6F">
              <w:rPr>
                <w:rFonts w:eastAsia="Times New Roman"/>
                <w:b/>
                <w:sz w:val="20"/>
                <w:szCs w:val="20"/>
              </w:rPr>
              <w:t>ак.ч</w:t>
            </w:r>
            <w:proofErr w:type="spellEnd"/>
            <w:r w:rsidRPr="00357E6F">
              <w:rPr>
                <w:rFonts w:eastAsia="Times New Roman"/>
                <w:b/>
                <w:sz w:val="20"/>
                <w:szCs w:val="20"/>
              </w:rPr>
              <w:t>.)</w:t>
            </w:r>
          </w:p>
        </w:tc>
      </w:tr>
      <w:tr w:rsidR="00CB468F" w:rsidRPr="00357E6F" w:rsidTr="009C1438">
        <w:trPr>
          <w:trHeight w:val="577"/>
          <w:tblHeader/>
        </w:trPr>
        <w:tc>
          <w:tcPr>
            <w:tcW w:w="0" w:type="auto"/>
            <w:vMerge/>
          </w:tcPr>
          <w:p w:rsidR="00CB468F" w:rsidRPr="00357E6F" w:rsidRDefault="00CB468F" w:rsidP="009C1438">
            <w:pPr>
              <w:spacing w:before="0" w:beforeAutospacing="0" w:after="0" w:afterAutospacing="0"/>
              <w:jc w:val="center"/>
              <w:rPr>
                <w:rFonts w:eastAsia="Times New Roman"/>
                <w:sz w:val="20"/>
                <w:szCs w:val="20"/>
              </w:rPr>
            </w:pPr>
          </w:p>
        </w:tc>
        <w:tc>
          <w:tcPr>
            <w:tcW w:w="3177" w:type="dxa"/>
          </w:tcPr>
          <w:p w:rsidR="00CB468F" w:rsidRPr="00357E6F" w:rsidRDefault="00CB468F" w:rsidP="009C1438">
            <w:pPr>
              <w:spacing w:before="0" w:beforeAutospacing="0" w:after="0" w:afterAutospacing="0"/>
              <w:jc w:val="center"/>
              <w:rPr>
                <w:rFonts w:eastAsia="Times New Roman"/>
                <w:b/>
                <w:sz w:val="20"/>
                <w:szCs w:val="20"/>
              </w:rPr>
            </w:pPr>
            <w:r w:rsidRPr="00357E6F">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CB468F" w:rsidRPr="00357E6F" w:rsidRDefault="00CB468F" w:rsidP="009C1438">
            <w:pPr>
              <w:spacing w:before="0" w:beforeAutospacing="0" w:after="0" w:afterAutospacing="0"/>
              <w:jc w:val="center"/>
              <w:rPr>
                <w:rFonts w:eastAsia="Times New Roman"/>
                <w:b/>
                <w:sz w:val="20"/>
                <w:szCs w:val="20"/>
              </w:rPr>
            </w:pPr>
            <w:r w:rsidRPr="00357E6F">
              <w:rPr>
                <w:rFonts w:eastAsia="Times New Roman"/>
                <w:b/>
                <w:sz w:val="20"/>
                <w:szCs w:val="20"/>
              </w:rPr>
              <w:t>(</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2693" w:type="dxa"/>
          </w:tcPr>
          <w:p w:rsidR="00CB468F" w:rsidRPr="00357E6F" w:rsidRDefault="00CB468F" w:rsidP="009C1438">
            <w:pPr>
              <w:spacing w:before="0" w:beforeAutospacing="0" w:after="0" w:afterAutospacing="0"/>
              <w:jc w:val="center"/>
              <w:rPr>
                <w:rFonts w:eastAsia="Times New Roman"/>
                <w:b/>
                <w:sz w:val="20"/>
                <w:szCs w:val="20"/>
              </w:rPr>
            </w:pPr>
            <w:r w:rsidRPr="00357E6F">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2091" w:type="dxa"/>
            <w:vMerge/>
            <w:vAlign w:val="center"/>
          </w:tcPr>
          <w:p w:rsidR="00CB468F" w:rsidRPr="00357E6F" w:rsidRDefault="00CB468F" w:rsidP="009C1438">
            <w:pPr>
              <w:spacing w:before="0" w:beforeAutospacing="0" w:after="0" w:afterAutospacing="0"/>
              <w:jc w:val="center"/>
              <w:rPr>
                <w:rFonts w:eastAsia="Times New Roman"/>
                <w:sz w:val="20"/>
                <w:szCs w:val="20"/>
              </w:rPr>
            </w:pPr>
          </w:p>
        </w:tc>
      </w:tr>
      <w:tr w:rsidR="00CB468F" w:rsidRPr="00357E6F" w:rsidTr="009C1438">
        <w:trPr>
          <w:trHeight w:val="171"/>
          <w:tblHeader/>
        </w:trPr>
        <w:tc>
          <w:tcPr>
            <w:tcW w:w="0" w:type="auto"/>
          </w:tcPr>
          <w:p w:rsidR="00CB468F" w:rsidRPr="00357E6F" w:rsidRDefault="00CB468F" w:rsidP="009C1438">
            <w:pPr>
              <w:spacing w:before="0" w:beforeAutospacing="0" w:after="0" w:afterAutospacing="0"/>
              <w:jc w:val="center"/>
              <w:rPr>
                <w:rFonts w:eastAsia="Times New Roman"/>
                <w:sz w:val="20"/>
                <w:szCs w:val="20"/>
              </w:rPr>
            </w:pPr>
            <w:r w:rsidRPr="00357E6F">
              <w:rPr>
                <w:rFonts w:eastAsia="Times New Roman"/>
                <w:sz w:val="20"/>
                <w:szCs w:val="20"/>
              </w:rPr>
              <w:t>1</w:t>
            </w:r>
          </w:p>
        </w:tc>
        <w:tc>
          <w:tcPr>
            <w:tcW w:w="3177" w:type="dxa"/>
          </w:tcPr>
          <w:p w:rsidR="00CB468F" w:rsidRPr="00357E6F" w:rsidRDefault="00CB468F" w:rsidP="009C1438">
            <w:pPr>
              <w:spacing w:before="0" w:beforeAutospacing="0" w:after="0" w:afterAutospacing="0"/>
              <w:jc w:val="center"/>
              <w:rPr>
                <w:rFonts w:eastAsia="Times New Roman"/>
                <w:sz w:val="20"/>
                <w:szCs w:val="20"/>
              </w:rPr>
            </w:pPr>
            <w:r w:rsidRPr="00357E6F">
              <w:rPr>
                <w:rFonts w:eastAsia="Times New Roman"/>
                <w:sz w:val="20"/>
                <w:szCs w:val="20"/>
              </w:rPr>
              <w:t>2</w:t>
            </w:r>
          </w:p>
        </w:tc>
        <w:tc>
          <w:tcPr>
            <w:tcW w:w="2693" w:type="dxa"/>
          </w:tcPr>
          <w:p w:rsidR="00CB468F" w:rsidRPr="00357E6F" w:rsidRDefault="00CB468F" w:rsidP="009C1438">
            <w:pPr>
              <w:spacing w:before="0" w:beforeAutospacing="0" w:after="0" w:afterAutospacing="0"/>
              <w:jc w:val="center"/>
              <w:rPr>
                <w:rFonts w:eastAsia="Times New Roman"/>
                <w:sz w:val="20"/>
                <w:szCs w:val="20"/>
              </w:rPr>
            </w:pPr>
            <w:r w:rsidRPr="00357E6F">
              <w:rPr>
                <w:rFonts w:eastAsia="Times New Roman"/>
                <w:sz w:val="20"/>
                <w:szCs w:val="20"/>
              </w:rPr>
              <w:t>3</w:t>
            </w:r>
          </w:p>
        </w:tc>
        <w:tc>
          <w:tcPr>
            <w:tcW w:w="2091" w:type="dxa"/>
          </w:tcPr>
          <w:p w:rsidR="00CB468F" w:rsidRPr="00357E6F" w:rsidRDefault="00CB468F" w:rsidP="009C1438">
            <w:pPr>
              <w:spacing w:before="0" w:beforeAutospacing="0" w:after="0" w:afterAutospacing="0"/>
              <w:jc w:val="center"/>
              <w:rPr>
                <w:rFonts w:eastAsia="Times New Roman"/>
                <w:sz w:val="20"/>
                <w:szCs w:val="20"/>
              </w:rPr>
            </w:pPr>
            <w:r w:rsidRPr="00357E6F">
              <w:rPr>
                <w:rFonts w:eastAsia="Times New Roman"/>
                <w:sz w:val="20"/>
                <w:szCs w:val="20"/>
              </w:rPr>
              <w:t>4</w:t>
            </w:r>
          </w:p>
        </w:tc>
      </w:tr>
      <w:tr w:rsidR="00CB468F" w:rsidRPr="00357E6F" w:rsidTr="009C1438">
        <w:tc>
          <w:tcPr>
            <w:tcW w:w="0" w:type="auto"/>
          </w:tcPr>
          <w:p w:rsidR="00CB468F" w:rsidRPr="00357E6F" w:rsidRDefault="00CB468F" w:rsidP="009C1438">
            <w:pPr>
              <w:spacing w:before="0" w:beforeAutospacing="0" w:after="0" w:afterAutospacing="0"/>
              <w:rPr>
                <w:rFonts w:eastAsia="Times New Roman"/>
                <w:b/>
                <w:sz w:val="20"/>
                <w:szCs w:val="20"/>
              </w:rPr>
            </w:pPr>
            <w:r w:rsidRPr="00357E6F">
              <w:rPr>
                <w:rFonts w:eastAsia="Times New Roman"/>
                <w:b/>
                <w:sz w:val="20"/>
                <w:szCs w:val="20"/>
              </w:rPr>
              <w:t>Лекционного типа (лекции)</w:t>
            </w:r>
          </w:p>
        </w:tc>
        <w:tc>
          <w:tcPr>
            <w:tcW w:w="3177" w:type="dxa"/>
            <w:vAlign w:val="center"/>
          </w:tcPr>
          <w:p w:rsidR="00CB468F" w:rsidRPr="00357E6F" w:rsidRDefault="00CB468F" w:rsidP="009C1438">
            <w:pPr>
              <w:spacing w:before="0" w:beforeAutospacing="0" w:after="0" w:afterAutospacing="0"/>
              <w:jc w:val="center"/>
              <w:rPr>
                <w:rFonts w:eastAsia="Times New Roman"/>
                <w:sz w:val="20"/>
                <w:szCs w:val="20"/>
              </w:rPr>
            </w:pPr>
            <w:r w:rsidRPr="00357E6F">
              <w:rPr>
                <w:rFonts w:eastAsia="Times New Roman"/>
                <w:sz w:val="20"/>
                <w:szCs w:val="20"/>
              </w:rPr>
              <w:t>2</w:t>
            </w:r>
          </w:p>
        </w:tc>
        <w:tc>
          <w:tcPr>
            <w:tcW w:w="2693" w:type="dxa"/>
            <w:vAlign w:val="center"/>
          </w:tcPr>
          <w:p w:rsidR="00CB468F" w:rsidRPr="00357E6F" w:rsidRDefault="00CB468F" w:rsidP="009C1438">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2091" w:type="dxa"/>
            <w:vAlign w:val="center"/>
          </w:tcPr>
          <w:p w:rsidR="00CB468F" w:rsidRPr="00357E6F" w:rsidRDefault="00CB468F" w:rsidP="009C1438">
            <w:pPr>
              <w:spacing w:before="0" w:beforeAutospacing="0" w:after="0" w:afterAutospacing="0"/>
              <w:jc w:val="center"/>
              <w:rPr>
                <w:rFonts w:eastAsia="Times New Roman"/>
                <w:b/>
                <w:sz w:val="20"/>
                <w:szCs w:val="20"/>
              </w:rPr>
            </w:pPr>
            <w:r w:rsidRPr="00357E6F">
              <w:rPr>
                <w:rFonts w:eastAsia="Times New Roman"/>
                <w:b/>
                <w:sz w:val="20"/>
                <w:szCs w:val="20"/>
              </w:rPr>
              <w:t>2</w:t>
            </w:r>
          </w:p>
          <w:p w:rsidR="00CB468F" w:rsidRPr="00357E6F" w:rsidRDefault="00CB468F" w:rsidP="009C1438">
            <w:pPr>
              <w:spacing w:before="0" w:beforeAutospacing="0" w:after="0" w:afterAutospacing="0"/>
              <w:jc w:val="center"/>
              <w:rPr>
                <w:rFonts w:eastAsia="Times New Roman"/>
                <w:b/>
                <w:sz w:val="20"/>
                <w:szCs w:val="20"/>
              </w:rPr>
            </w:pPr>
          </w:p>
        </w:tc>
      </w:tr>
      <w:tr w:rsidR="00CB468F" w:rsidRPr="00357E6F" w:rsidTr="009C1438">
        <w:trPr>
          <w:trHeight w:val="337"/>
        </w:trPr>
        <w:tc>
          <w:tcPr>
            <w:tcW w:w="0" w:type="auto"/>
          </w:tcPr>
          <w:p w:rsidR="00CB468F" w:rsidRPr="00357E6F" w:rsidRDefault="00CB468F"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CB468F" w:rsidRPr="00357E6F" w:rsidRDefault="00CB468F" w:rsidP="009C1438">
            <w:pPr>
              <w:spacing w:before="0" w:beforeAutospacing="0" w:after="0" w:afterAutospacing="0"/>
              <w:rPr>
                <w:rFonts w:eastAsia="Times New Roman"/>
                <w:b/>
                <w:sz w:val="20"/>
                <w:szCs w:val="20"/>
              </w:rPr>
            </w:pPr>
            <w:r w:rsidRPr="00357E6F">
              <w:rPr>
                <w:rFonts w:eastAsia="Times New Roman"/>
                <w:b/>
                <w:sz w:val="20"/>
                <w:szCs w:val="20"/>
              </w:rPr>
              <w:t>(семинар дискуссия)</w:t>
            </w:r>
          </w:p>
          <w:p w:rsidR="00CB468F" w:rsidRPr="00357E6F" w:rsidRDefault="00CB468F" w:rsidP="009C1438">
            <w:pPr>
              <w:spacing w:before="0" w:beforeAutospacing="0" w:after="0" w:afterAutospacing="0"/>
              <w:rPr>
                <w:rFonts w:eastAsia="Times New Roman"/>
                <w:b/>
                <w:sz w:val="20"/>
                <w:szCs w:val="20"/>
              </w:rPr>
            </w:pPr>
          </w:p>
        </w:tc>
        <w:tc>
          <w:tcPr>
            <w:tcW w:w="3177" w:type="dxa"/>
            <w:vAlign w:val="center"/>
          </w:tcPr>
          <w:p w:rsidR="00CB468F" w:rsidRPr="00357E6F" w:rsidRDefault="00CB468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CB468F" w:rsidRPr="00357E6F" w:rsidRDefault="00CB468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CB468F" w:rsidRPr="00357E6F" w:rsidRDefault="00CB468F" w:rsidP="009C1438">
            <w:pPr>
              <w:spacing w:before="0" w:beforeAutospacing="0" w:after="0" w:afterAutospacing="0"/>
              <w:jc w:val="center"/>
              <w:rPr>
                <w:rFonts w:eastAsia="Times New Roman"/>
                <w:b/>
                <w:sz w:val="20"/>
                <w:szCs w:val="20"/>
              </w:rPr>
            </w:pPr>
          </w:p>
        </w:tc>
      </w:tr>
      <w:tr w:rsidR="00CB468F" w:rsidRPr="00357E6F" w:rsidTr="009C1438">
        <w:tc>
          <w:tcPr>
            <w:tcW w:w="0" w:type="auto"/>
          </w:tcPr>
          <w:p w:rsidR="00CB468F" w:rsidRPr="00357E6F" w:rsidRDefault="00CB468F"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CB468F" w:rsidRPr="00357E6F" w:rsidRDefault="00CB468F" w:rsidP="009C1438">
            <w:pPr>
              <w:spacing w:before="0" w:beforeAutospacing="0" w:after="0" w:afterAutospacing="0"/>
              <w:rPr>
                <w:rFonts w:eastAsia="Times New Roman"/>
                <w:b/>
                <w:sz w:val="20"/>
                <w:szCs w:val="20"/>
              </w:rPr>
            </w:pPr>
            <w:r w:rsidRPr="00357E6F">
              <w:rPr>
                <w:rFonts w:eastAsia="Times New Roman"/>
                <w:b/>
                <w:sz w:val="20"/>
                <w:szCs w:val="20"/>
              </w:rPr>
              <w:t>(практические занятия)</w:t>
            </w:r>
          </w:p>
        </w:tc>
        <w:tc>
          <w:tcPr>
            <w:tcW w:w="3177" w:type="dxa"/>
            <w:vAlign w:val="center"/>
          </w:tcPr>
          <w:p w:rsidR="00CB468F" w:rsidRPr="00357E6F" w:rsidRDefault="00CB468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CB468F" w:rsidRPr="00357E6F" w:rsidRDefault="00CB468F" w:rsidP="009C1438">
            <w:pPr>
              <w:spacing w:before="0" w:beforeAutospacing="0" w:after="0" w:afterAutospacing="0"/>
              <w:jc w:val="center"/>
              <w:rPr>
                <w:rFonts w:eastAsia="Times New Roman"/>
                <w:sz w:val="20"/>
                <w:szCs w:val="20"/>
              </w:rPr>
            </w:pPr>
            <w:r w:rsidRPr="00357E6F">
              <w:rPr>
                <w:rFonts w:eastAsia="Times New Roman"/>
                <w:sz w:val="20"/>
                <w:szCs w:val="20"/>
              </w:rPr>
              <w:t>4</w:t>
            </w:r>
          </w:p>
        </w:tc>
        <w:tc>
          <w:tcPr>
            <w:tcW w:w="2091" w:type="dxa"/>
            <w:vAlign w:val="center"/>
          </w:tcPr>
          <w:p w:rsidR="00CB468F" w:rsidRPr="00357E6F" w:rsidRDefault="00CB468F" w:rsidP="009C1438">
            <w:pPr>
              <w:spacing w:before="0" w:beforeAutospacing="0" w:after="0" w:afterAutospacing="0"/>
              <w:jc w:val="center"/>
              <w:rPr>
                <w:rFonts w:eastAsia="Times New Roman"/>
                <w:b/>
                <w:sz w:val="20"/>
                <w:szCs w:val="20"/>
              </w:rPr>
            </w:pPr>
            <w:r w:rsidRPr="00357E6F">
              <w:rPr>
                <w:rFonts w:eastAsia="Times New Roman"/>
                <w:b/>
                <w:sz w:val="20"/>
                <w:szCs w:val="20"/>
              </w:rPr>
              <w:t>4</w:t>
            </w:r>
          </w:p>
        </w:tc>
      </w:tr>
      <w:tr w:rsidR="00CB468F" w:rsidRPr="00357E6F" w:rsidTr="009C1438">
        <w:tc>
          <w:tcPr>
            <w:tcW w:w="0" w:type="auto"/>
          </w:tcPr>
          <w:p w:rsidR="00CB468F" w:rsidRPr="00357E6F" w:rsidRDefault="00CB468F"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CB468F" w:rsidRPr="00357E6F" w:rsidRDefault="00CB468F" w:rsidP="009C1438">
            <w:pPr>
              <w:spacing w:before="0" w:beforeAutospacing="0" w:after="0" w:afterAutospacing="0"/>
              <w:rPr>
                <w:rFonts w:eastAsia="Times New Roman"/>
                <w:b/>
                <w:sz w:val="20"/>
                <w:szCs w:val="20"/>
              </w:rPr>
            </w:pPr>
            <w:r w:rsidRPr="00357E6F">
              <w:rPr>
                <w:rFonts w:eastAsia="Times New Roman"/>
                <w:b/>
                <w:sz w:val="20"/>
                <w:szCs w:val="20"/>
              </w:rPr>
              <w:t>(курсовое проектирование (работа))</w:t>
            </w:r>
          </w:p>
        </w:tc>
        <w:tc>
          <w:tcPr>
            <w:tcW w:w="3177" w:type="dxa"/>
            <w:vAlign w:val="center"/>
          </w:tcPr>
          <w:p w:rsidR="00CB468F" w:rsidRPr="00357E6F" w:rsidRDefault="00CB468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CB468F" w:rsidRPr="00357E6F" w:rsidRDefault="00CB468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CB468F" w:rsidRPr="00357E6F" w:rsidRDefault="00CB468F" w:rsidP="009C1438">
            <w:pPr>
              <w:spacing w:before="0" w:beforeAutospacing="0" w:after="0" w:afterAutospacing="0"/>
              <w:jc w:val="center"/>
              <w:rPr>
                <w:rFonts w:eastAsia="Times New Roman"/>
                <w:sz w:val="20"/>
                <w:szCs w:val="20"/>
              </w:rPr>
            </w:pPr>
          </w:p>
        </w:tc>
      </w:tr>
      <w:tr w:rsidR="00CB468F" w:rsidRPr="00357E6F" w:rsidTr="009C1438">
        <w:tc>
          <w:tcPr>
            <w:tcW w:w="0" w:type="auto"/>
          </w:tcPr>
          <w:p w:rsidR="00CB468F" w:rsidRPr="00357E6F" w:rsidRDefault="00CB468F"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CB468F" w:rsidRPr="00357E6F" w:rsidRDefault="00CB468F" w:rsidP="009C1438">
            <w:pPr>
              <w:spacing w:before="0" w:beforeAutospacing="0" w:after="0" w:afterAutospacing="0"/>
              <w:rPr>
                <w:rFonts w:eastAsia="Times New Roman"/>
                <w:b/>
                <w:sz w:val="20"/>
                <w:szCs w:val="20"/>
              </w:rPr>
            </w:pPr>
            <w:r w:rsidRPr="00357E6F">
              <w:rPr>
                <w:rFonts w:eastAsia="Times New Roman"/>
                <w:b/>
                <w:sz w:val="20"/>
                <w:szCs w:val="20"/>
              </w:rPr>
              <w:t>(лабораторные работы)</w:t>
            </w:r>
          </w:p>
        </w:tc>
        <w:tc>
          <w:tcPr>
            <w:tcW w:w="3177" w:type="dxa"/>
            <w:vAlign w:val="center"/>
          </w:tcPr>
          <w:p w:rsidR="00CB468F" w:rsidRPr="00357E6F" w:rsidRDefault="00CB468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CB468F" w:rsidRPr="00357E6F" w:rsidRDefault="00CB468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CB468F" w:rsidRPr="00357E6F" w:rsidRDefault="00CB468F" w:rsidP="009C1438">
            <w:pPr>
              <w:spacing w:before="0" w:beforeAutospacing="0" w:after="0" w:afterAutospacing="0"/>
              <w:jc w:val="center"/>
              <w:rPr>
                <w:rFonts w:eastAsia="Times New Roman"/>
                <w:sz w:val="20"/>
                <w:szCs w:val="20"/>
              </w:rPr>
            </w:pPr>
          </w:p>
        </w:tc>
      </w:tr>
      <w:tr w:rsidR="00CB468F" w:rsidRPr="00357E6F" w:rsidTr="009C1438">
        <w:tc>
          <w:tcPr>
            <w:tcW w:w="0" w:type="auto"/>
          </w:tcPr>
          <w:p w:rsidR="00CB468F" w:rsidRPr="00357E6F" w:rsidRDefault="00CB468F" w:rsidP="009C1438">
            <w:pPr>
              <w:spacing w:before="0" w:beforeAutospacing="0" w:after="0" w:afterAutospacing="0"/>
              <w:rPr>
                <w:rFonts w:eastAsia="Times New Roman"/>
                <w:b/>
                <w:sz w:val="20"/>
                <w:szCs w:val="20"/>
              </w:rPr>
            </w:pPr>
            <w:r w:rsidRPr="00357E6F">
              <w:rPr>
                <w:rFonts w:eastAsia="Times New Roman"/>
                <w:b/>
                <w:sz w:val="20"/>
                <w:szCs w:val="20"/>
              </w:rPr>
              <w:t>Промежуточная аттестация (зачет с оценкой)</w:t>
            </w:r>
          </w:p>
        </w:tc>
        <w:tc>
          <w:tcPr>
            <w:tcW w:w="3177" w:type="dxa"/>
            <w:vAlign w:val="center"/>
          </w:tcPr>
          <w:p w:rsidR="00CB468F" w:rsidRPr="00357E6F" w:rsidRDefault="00CB468F" w:rsidP="009C1438">
            <w:pPr>
              <w:spacing w:before="0" w:beforeAutospacing="0" w:after="0" w:afterAutospacing="0"/>
              <w:jc w:val="center"/>
              <w:rPr>
                <w:rFonts w:eastAsia="Times New Roman"/>
                <w:sz w:val="20"/>
                <w:szCs w:val="20"/>
              </w:rPr>
            </w:pPr>
            <w:r w:rsidRPr="00357E6F">
              <w:rPr>
                <w:rFonts w:eastAsia="Times New Roman"/>
                <w:sz w:val="20"/>
                <w:szCs w:val="20"/>
              </w:rPr>
              <w:t>2,2</w:t>
            </w:r>
          </w:p>
        </w:tc>
        <w:tc>
          <w:tcPr>
            <w:tcW w:w="2693" w:type="dxa"/>
            <w:vAlign w:val="center"/>
          </w:tcPr>
          <w:p w:rsidR="00CB468F" w:rsidRPr="00357E6F" w:rsidRDefault="00CB468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CB468F" w:rsidRPr="00357E6F" w:rsidRDefault="00CB468F" w:rsidP="009C1438">
            <w:pPr>
              <w:spacing w:before="0" w:beforeAutospacing="0" w:after="0" w:afterAutospacing="0"/>
              <w:jc w:val="center"/>
              <w:rPr>
                <w:rFonts w:eastAsia="Times New Roman"/>
                <w:b/>
                <w:sz w:val="20"/>
                <w:szCs w:val="20"/>
              </w:rPr>
            </w:pPr>
            <w:r w:rsidRPr="00357E6F">
              <w:rPr>
                <w:rFonts w:eastAsia="Times New Roman"/>
                <w:b/>
                <w:sz w:val="20"/>
                <w:szCs w:val="20"/>
              </w:rPr>
              <w:t>2,2</w:t>
            </w:r>
          </w:p>
        </w:tc>
      </w:tr>
      <w:tr w:rsidR="00CB468F" w:rsidRPr="00357E6F" w:rsidTr="009C1438">
        <w:trPr>
          <w:trHeight w:val="160"/>
        </w:trPr>
        <w:tc>
          <w:tcPr>
            <w:tcW w:w="0" w:type="auto"/>
            <w:vAlign w:val="center"/>
          </w:tcPr>
          <w:p w:rsidR="00CB468F" w:rsidRPr="00357E6F" w:rsidRDefault="00CB468F" w:rsidP="009C1438">
            <w:pPr>
              <w:spacing w:before="0" w:beforeAutospacing="0" w:after="0" w:afterAutospacing="0"/>
              <w:jc w:val="center"/>
              <w:rPr>
                <w:rFonts w:eastAsia="Times New Roman"/>
                <w:sz w:val="20"/>
                <w:szCs w:val="20"/>
              </w:rPr>
            </w:pPr>
            <w:r w:rsidRPr="00357E6F">
              <w:rPr>
                <w:rFonts w:eastAsia="Times New Roman"/>
                <w:sz w:val="20"/>
                <w:szCs w:val="20"/>
              </w:rPr>
              <w:t xml:space="preserve">Итого </w:t>
            </w:r>
          </w:p>
        </w:tc>
        <w:tc>
          <w:tcPr>
            <w:tcW w:w="3177" w:type="dxa"/>
            <w:vAlign w:val="center"/>
          </w:tcPr>
          <w:p w:rsidR="00CB468F" w:rsidRPr="00357E6F" w:rsidRDefault="00CB468F" w:rsidP="009C1438">
            <w:pPr>
              <w:spacing w:before="0" w:beforeAutospacing="0" w:after="0" w:afterAutospacing="0"/>
              <w:jc w:val="center"/>
              <w:rPr>
                <w:rFonts w:eastAsia="Times New Roman"/>
                <w:sz w:val="20"/>
                <w:szCs w:val="20"/>
              </w:rPr>
            </w:pPr>
            <w:r w:rsidRPr="00357E6F">
              <w:rPr>
                <w:rFonts w:eastAsia="Times New Roman"/>
                <w:sz w:val="20"/>
                <w:szCs w:val="20"/>
              </w:rPr>
              <w:t>4,2</w:t>
            </w:r>
          </w:p>
        </w:tc>
        <w:tc>
          <w:tcPr>
            <w:tcW w:w="2693" w:type="dxa"/>
            <w:vAlign w:val="center"/>
          </w:tcPr>
          <w:p w:rsidR="00CB468F" w:rsidRPr="00357E6F" w:rsidRDefault="00CB468F" w:rsidP="009C1438">
            <w:pPr>
              <w:spacing w:before="0" w:beforeAutospacing="0" w:after="0" w:afterAutospacing="0"/>
              <w:jc w:val="center"/>
              <w:rPr>
                <w:rFonts w:eastAsia="Times New Roman"/>
                <w:sz w:val="20"/>
                <w:szCs w:val="20"/>
              </w:rPr>
            </w:pPr>
            <w:r w:rsidRPr="00357E6F">
              <w:rPr>
                <w:rFonts w:eastAsia="Times New Roman"/>
                <w:sz w:val="20"/>
                <w:szCs w:val="20"/>
              </w:rPr>
              <w:t>4</w:t>
            </w:r>
          </w:p>
        </w:tc>
        <w:tc>
          <w:tcPr>
            <w:tcW w:w="2091" w:type="dxa"/>
            <w:vAlign w:val="center"/>
          </w:tcPr>
          <w:p w:rsidR="00CB468F" w:rsidRPr="00357E6F" w:rsidRDefault="00CB468F" w:rsidP="009C1438">
            <w:pPr>
              <w:spacing w:before="0" w:beforeAutospacing="0" w:after="0" w:afterAutospacing="0"/>
              <w:jc w:val="center"/>
              <w:rPr>
                <w:rFonts w:eastAsia="Times New Roman"/>
                <w:b/>
                <w:sz w:val="20"/>
                <w:szCs w:val="20"/>
              </w:rPr>
            </w:pPr>
            <w:r w:rsidRPr="00357E6F">
              <w:rPr>
                <w:rFonts w:eastAsia="Times New Roman"/>
                <w:b/>
                <w:sz w:val="20"/>
                <w:szCs w:val="20"/>
              </w:rPr>
              <w:t>8,2</w:t>
            </w:r>
          </w:p>
        </w:tc>
      </w:tr>
    </w:tbl>
    <w:p w:rsidR="00CB468F" w:rsidRPr="00357E6F" w:rsidRDefault="00CB468F" w:rsidP="00CB468F">
      <w:pPr>
        <w:spacing w:before="0" w:beforeAutospacing="0" w:after="0" w:afterAutospacing="0"/>
        <w:ind w:firstLine="680"/>
        <w:rPr>
          <w:i/>
          <w:sz w:val="20"/>
          <w:szCs w:val="20"/>
        </w:rPr>
      </w:pPr>
      <w:r w:rsidRPr="00357E6F">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 51 %</w:t>
      </w:r>
    </w:p>
    <w:p w:rsidR="00CB468F" w:rsidRPr="00357E6F" w:rsidRDefault="00CB468F" w:rsidP="00CB468F">
      <w:pPr>
        <w:spacing w:before="0" w:beforeAutospacing="0" w:after="0" w:afterAutospacing="0"/>
        <w:ind w:firstLine="680"/>
        <w:rPr>
          <w:i/>
          <w:sz w:val="20"/>
          <w:szCs w:val="20"/>
        </w:rPr>
      </w:pPr>
    </w:p>
    <w:p w:rsidR="00CB468F" w:rsidRPr="00357E6F" w:rsidRDefault="00CB468F" w:rsidP="00CB468F">
      <w:pPr>
        <w:pStyle w:val="1c"/>
        <w:tabs>
          <w:tab w:val="right" w:leader="dot" w:pos="9600"/>
        </w:tabs>
        <w:spacing w:before="0" w:beforeAutospacing="0" w:after="0" w:afterAutospacing="0"/>
        <w:ind w:left="0" w:firstLine="709"/>
        <w:rPr>
          <w:b/>
          <w:sz w:val="20"/>
        </w:rPr>
      </w:pPr>
      <w:r w:rsidRPr="00357E6F">
        <w:rPr>
          <w:b/>
          <w:sz w:val="20"/>
        </w:rPr>
        <w:t xml:space="preserve">6. Методические указания по освоению дисциплины </w:t>
      </w:r>
    </w:p>
    <w:p w:rsidR="00CB468F" w:rsidRPr="00357E6F" w:rsidRDefault="001478F7" w:rsidP="00CB468F">
      <w:pPr>
        <w:tabs>
          <w:tab w:val="center" w:pos="4677"/>
          <w:tab w:val="right" w:pos="9355"/>
        </w:tabs>
        <w:suppressAutoHyphens/>
        <w:spacing w:before="0" w:beforeAutospacing="0" w:after="0" w:afterAutospacing="0"/>
        <w:ind w:firstLine="709"/>
        <w:jc w:val="both"/>
        <w:rPr>
          <w:b/>
          <w:sz w:val="20"/>
          <w:szCs w:val="20"/>
        </w:rPr>
      </w:pPr>
      <w:r>
        <w:rPr>
          <w:b/>
          <w:sz w:val="20"/>
          <w:szCs w:val="20"/>
        </w:rPr>
        <w:t xml:space="preserve">6.1 </w:t>
      </w:r>
      <w:r w:rsidR="00CB468F" w:rsidRPr="00357E6F">
        <w:rPr>
          <w:b/>
          <w:sz w:val="20"/>
          <w:szCs w:val="20"/>
        </w:rPr>
        <w:t>Учебно-методическое обеспечение дисциплины</w:t>
      </w:r>
    </w:p>
    <w:p w:rsidR="00CB468F" w:rsidRPr="00357E6F" w:rsidRDefault="00CB468F" w:rsidP="00CB468F">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357E6F">
        <w:rPr>
          <w:i/>
          <w:sz w:val="20"/>
          <w:szCs w:val="20"/>
        </w:rPr>
        <w:t>Методические указания для преподавателя</w:t>
      </w:r>
    </w:p>
    <w:p w:rsidR="00CB468F" w:rsidRPr="00357E6F" w:rsidRDefault="00CB468F" w:rsidP="00CB468F">
      <w:pPr>
        <w:shd w:val="clear" w:color="auto" w:fill="FFFFFF"/>
        <w:spacing w:before="0" w:beforeAutospacing="0" w:after="0" w:afterAutospacing="0"/>
        <w:ind w:firstLine="709"/>
        <w:jc w:val="both"/>
        <w:rPr>
          <w:sz w:val="20"/>
          <w:szCs w:val="20"/>
        </w:rPr>
      </w:pPr>
      <w:r w:rsidRPr="00357E6F">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357E6F">
        <w:rPr>
          <w:spacing w:val="-1"/>
          <w:sz w:val="20"/>
          <w:szCs w:val="20"/>
        </w:rPr>
        <w:t xml:space="preserve">дисциплины, сформировать у обучающихся ориентиры для самостоятельной работы над </w:t>
      </w:r>
      <w:r w:rsidRPr="00357E6F">
        <w:rPr>
          <w:sz w:val="20"/>
          <w:szCs w:val="20"/>
        </w:rPr>
        <w:t>дисциплин</w:t>
      </w:r>
      <w:r w:rsidRPr="00357E6F">
        <w:rPr>
          <w:spacing w:val="-1"/>
          <w:sz w:val="20"/>
          <w:szCs w:val="20"/>
        </w:rPr>
        <w:t>ой.</w:t>
      </w:r>
    </w:p>
    <w:p w:rsidR="00CB468F" w:rsidRPr="00357E6F" w:rsidRDefault="00CB468F" w:rsidP="00CB468F">
      <w:pPr>
        <w:shd w:val="clear" w:color="auto" w:fill="FFFFFF"/>
        <w:spacing w:before="0" w:beforeAutospacing="0" w:after="0" w:afterAutospacing="0"/>
        <w:ind w:firstLine="709"/>
        <w:jc w:val="both"/>
        <w:rPr>
          <w:sz w:val="20"/>
          <w:szCs w:val="20"/>
        </w:rPr>
      </w:pPr>
      <w:r w:rsidRPr="00357E6F">
        <w:rPr>
          <w:sz w:val="20"/>
          <w:szCs w:val="20"/>
        </w:rPr>
        <w:t>Основной целью практических занятий является обсуждение наиболее сложных теоретических вопросов дисциплин</w:t>
      </w:r>
      <w:r w:rsidRPr="00357E6F">
        <w:rPr>
          <w:spacing w:val="-1"/>
          <w:sz w:val="20"/>
          <w:szCs w:val="20"/>
        </w:rPr>
        <w:t>ы</w:t>
      </w:r>
      <w:r w:rsidRPr="00357E6F">
        <w:rPr>
          <w:sz w:val="20"/>
          <w:szCs w:val="20"/>
        </w:rPr>
        <w:t>, их методологическая и методическая проработка. Они проводятся в форме опроса, диспута, тестирования, обсуждения докладов и пр.</w:t>
      </w:r>
    </w:p>
    <w:p w:rsidR="00CB468F" w:rsidRPr="00357E6F" w:rsidRDefault="00CB468F" w:rsidP="00CB468F">
      <w:pPr>
        <w:shd w:val="clear" w:color="auto" w:fill="FFFFFF"/>
        <w:spacing w:before="0" w:beforeAutospacing="0" w:after="0" w:afterAutospacing="0"/>
        <w:ind w:firstLine="709"/>
        <w:jc w:val="both"/>
        <w:rPr>
          <w:sz w:val="20"/>
          <w:szCs w:val="20"/>
        </w:rPr>
      </w:pPr>
      <w:r w:rsidRPr="00357E6F">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57E6F">
        <w:rPr>
          <w:sz w:val="20"/>
          <w:szCs w:val="20"/>
        </w:rPr>
        <w:t>тренинговыми</w:t>
      </w:r>
      <w:proofErr w:type="spellEnd"/>
      <w:r w:rsidRPr="00357E6F">
        <w:rPr>
          <w:sz w:val="20"/>
          <w:szCs w:val="20"/>
        </w:rPr>
        <w:t xml:space="preserve"> программами, информационными базами, образовательным ресурсов электронной информационно-образовательной среды и сети Интернет.</w:t>
      </w:r>
    </w:p>
    <w:p w:rsidR="00CB468F" w:rsidRPr="00357E6F" w:rsidRDefault="00CB468F" w:rsidP="00CB468F">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CB468F" w:rsidRPr="00357E6F" w:rsidRDefault="00CB468F" w:rsidP="00CB468F">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357E6F">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CB468F" w:rsidRPr="00357E6F" w:rsidRDefault="00CB468F" w:rsidP="00CB468F">
      <w:pPr>
        <w:tabs>
          <w:tab w:val="left" w:pos="900"/>
          <w:tab w:val="left" w:pos="1080"/>
        </w:tabs>
        <w:suppressAutoHyphens/>
        <w:spacing w:before="0" w:beforeAutospacing="0" w:after="0" w:afterAutospacing="0"/>
        <w:ind w:firstLine="709"/>
        <w:jc w:val="both"/>
        <w:rPr>
          <w:sz w:val="20"/>
          <w:szCs w:val="20"/>
        </w:rPr>
      </w:pPr>
      <w:r w:rsidRPr="00357E6F">
        <w:rPr>
          <w:sz w:val="20"/>
          <w:szCs w:val="20"/>
        </w:rPr>
        <w:t>Методические материалы доступны на сайте «Личная студия» в разделе «Методические указания и пособия».</w:t>
      </w:r>
    </w:p>
    <w:p w:rsidR="00CB468F" w:rsidRPr="00357E6F" w:rsidRDefault="001478F7" w:rsidP="00CB468F">
      <w:pPr>
        <w:numPr>
          <w:ilvl w:val="0"/>
          <w:numId w:val="71"/>
        </w:numPr>
        <w:tabs>
          <w:tab w:val="left" w:pos="900"/>
          <w:tab w:val="left" w:pos="1080"/>
          <w:tab w:val="left" w:pos="1260"/>
        </w:tabs>
        <w:spacing w:before="0" w:beforeAutospacing="0" w:after="0" w:afterAutospacing="0"/>
        <w:jc w:val="both"/>
        <w:rPr>
          <w:sz w:val="20"/>
          <w:szCs w:val="20"/>
        </w:rPr>
      </w:pPr>
      <w:r>
        <w:rPr>
          <w:sz w:val="20"/>
          <w:szCs w:val="20"/>
        </w:rPr>
        <w:t>Методические указания</w:t>
      </w:r>
      <w:r w:rsidR="00CB468F" w:rsidRPr="00357E6F">
        <w:rPr>
          <w:sz w:val="20"/>
          <w:szCs w:val="20"/>
        </w:rPr>
        <w:t xml:space="preserve"> «Введение в технологию обучения».</w:t>
      </w:r>
    </w:p>
    <w:p w:rsidR="00CB468F" w:rsidRPr="00357E6F" w:rsidRDefault="001478F7" w:rsidP="00CB468F">
      <w:pPr>
        <w:numPr>
          <w:ilvl w:val="0"/>
          <w:numId w:val="71"/>
        </w:numPr>
        <w:tabs>
          <w:tab w:val="left" w:pos="900"/>
          <w:tab w:val="left" w:pos="1080"/>
          <w:tab w:val="left" w:pos="1260"/>
        </w:tabs>
        <w:spacing w:before="0" w:beforeAutospacing="0" w:after="0" w:afterAutospacing="0"/>
        <w:ind w:left="0" w:firstLine="709"/>
        <w:jc w:val="both"/>
        <w:rPr>
          <w:sz w:val="20"/>
          <w:szCs w:val="20"/>
        </w:rPr>
      </w:pPr>
      <w:r>
        <w:rPr>
          <w:sz w:val="20"/>
          <w:szCs w:val="20"/>
        </w:rPr>
        <w:t>Методические указания</w:t>
      </w:r>
      <w:r w:rsidR="00CB468F" w:rsidRPr="00357E6F">
        <w:rPr>
          <w:sz w:val="20"/>
          <w:szCs w:val="20"/>
        </w:rPr>
        <w:t xml:space="preserve"> по проведению учебного занятия «</w:t>
      </w:r>
      <w:proofErr w:type="spellStart"/>
      <w:r w:rsidR="00CB468F" w:rsidRPr="00357E6F">
        <w:rPr>
          <w:sz w:val="20"/>
          <w:szCs w:val="20"/>
        </w:rPr>
        <w:t>Вебинар</w:t>
      </w:r>
      <w:proofErr w:type="spellEnd"/>
      <w:r w:rsidR="00CB468F" w:rsidRPr="00357E6F">
        <w:rPr>
          <w:sz w:val="20"/>
          <w:szCs w:val="20"/>
        </w:rPr>
        <w:t>».</w:t>
      </w:r>
    </w:p>
    <w:p w:rsidR="00CB468F" w:rsidRPr="00357E6F" w:rsidRDefault="00CB468F" w:rsidP="00CB468F">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«Семинар-обсуждение устного эссе», «Семинар-обсуждение устного доклада».</w:t>
      </w:r>
    </w:p>
    <w:p w:rsidR="00CB468F" w:rsidRPr="00357E6F" w:rsidRDefault="00CB468F" w:rsidP="00CB468F">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«Семинар – семинар-</w:t>
      </w:r>
      <w:proofErr w:type="spellStart"/>
      <w:r w:rsidRPr="00357E6F">
        <w:rPr>
          <w:sz w:val="20"/>
          <w:szCs w:val="20"/>
        </w:rPr>
        <w:t>асессмент</w:t>
      </w:r>
      <w:proofErr w:type="spellEnd"/>
      <w:r w:rsidRPr="00357E6F">
        <w:rPr>
          <w:sz w:val="20"/>
          <w:szCs w:val="20"/>
        </w:rPr>
        <w:t xml:space="preserve"> реферата».</w:t>
      </w:r>
    </w:p>
    <w:p w:rsidR="00CB468F" w:rsidRPr="00357E6F" w:rsidRDefault="00CB468F" w:rsidP="00CB468F">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«Семинар – </w:t>
      </w:r>
      <w:proofErr w:type="spellStart"/>
      <w:r w:rsidRPr="00357E6F">
        <w:rPr>
          <w:sz w:val="20"/>
          <w:szCs w:val="20"/>
        </w:rPr>
        <w:t>асессмент</w:t>
      </w:r>
      <w:proofErr w:type="spellEnd"/>
      <w:r w:rsidRPr="00357E6F">
        <w:rPr>
          <w:sz w:val="20"/>
          <w:szCs w:val="20"/>
        </w:rPr>
        <w:t xml:space="preserve"> дневника по физкультуре и спорту».</w:t>
      </w:r>
    </w:p>
    <w:p w:rsidR="00CB468F" w:rsidRPr="00357E6F" w:rsidRDefault="00CB468F" w:rsidP="00CB468F">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«Семинар – обсуждение реферата».</w:t>
      </w:r>
    </w:p>
    <w:p w:rsidR="00CB468F" w:rsidRPr="00357E6F" w:rsidRDefault="00CB468F" w:rsidP="00CB468F">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lastRenderedPageBreak/>
        <w:t>Методические указания по проведению учебного занятия с компьютерным средством обучения «Практическое занятие - тест-тренинг».</w:t>
      </w:r>
    </w:p>
    <w:p w:rsidR="00CB468F" w:rsidRPr="00357E6F" w:rsidRDefault="00CB468F" w:rsidP="00CB468F">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57E6F">
        <w:rPr>
          <w:sz w:val="20"/>
          <w:szCs w:val="20"/>
        </w:rPr>
        <w:t>глоссарный</w:t>
      </w:r>
      <w:proofErr w:type="spellEnd"/>
      <w:r w:rsidRPr="00357E6F">
        <w:rPr>
          <w:sz w:val="20"/>
          <w:szCs w:val="20"/>
        </w:rPr>
        <w:t xml:space="preserve"> тренинг».</w:t>
      </w:r>
    </w:p>
    <w:p w:rsidR="00CB468F" w:rsidRPr="00357E6F" w:rsidRDefault="00CB468F" w:rsidP="00CB468F">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«Практическое занятие - </w:t>
      </w:r>
      <w:proofErr w:type="spellStart"/>
      <w:r w:rsidRPr="00357E6F">
        <w:rPr>
          <w:sz w:val="20"/>
          <w:szCs w:val="20"/>
        </w:rPr>
        <w:t>позетовое</w:t>
      </w:r>
      <w:proofErr w:type="spellEnd"/>
      <w:r w:rsidRPr="00357E6F">
        <w:rPr>
          <w:sz w:val="20"/>
          <w:szCs w:val="20"/>
        </w:rPr>
        <w:t xml:space="preserve"> тестирование».</w:t>
      </w:r>
    </w:p>
    <w:p w:rsidR="00CB468F" w:rsidRPr="00357E6F" w:rsidRDefault="00CB468F" w:rsidP="00CB468F">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Положение о ре</w:t>
      </w:r>
      <w:r w:rsidR="001478F7">
        <w:rPr>
          <w:sz w:val="20"/>
          <w:szCs w:val="20"/>
        </w:rPr>
        <w:t>ализации электронного обучения,</w:t>
      </w:r>
      <w:r w:rsidRPr="00357E6F">
        <w:rPr>
          <w:sz w:val="20"/>
          <w:szCs w:val="20"/>
        </w:rPr>
        <w:t xml:space="preserve"> дистанционных образовательных технологий.</w:t>
      </w:r>
    </w:p>
    <w:p w:rsidR="00CB468F" w:rsidRPr="00357E6F" w:rsidRDefault="00CB468F" w:rsidP="00CB468F">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«Практическое занятие - алгоритмический тренинг».</w:t>
      </w:r>
    </w:p>
    <w:p w:rsidR="00CB468F" w:rsidRPr="00357E6F" w:rsidRDefault="00CB468F" w:rsidP="00CB468F">
      <w:pPr>
        <w:tabs>
          <w:tab w:val="left" w:pos="900"/>
          <w:tab w:val="left" w:pos="1080"/>
        </w:tabs>
        <w:spacing w:before="0" w:beforeAutospacing="0" w:after="0" w:afterAutospacing="0"/>
        <w:ind w:firstLine="709"/>
        <w:jc w:val="both"/>
        <w:rPr>
          <w:sz w:val="20"/>
          <w:szCs w:val="20"/>
        </w:rPr>
      </w:pPr>
      <w:r w:rsidRPr="00357E6F">
        <w:rPr>
          <w:sz w:val="20"/>
          <w:szCs w:val="20"/>
        </w:rPr>
        <w:t>Указанные методические материалы для обучающихся доступны в Личной студии обучающегося, в разделе ресурсы.</w:t>
      </w:r>
    </w:p>
    <w:p w:rsidR="00CB468F" w:rsidRPr="00357E6F" w:rsidRDefault="00CB468F" w:rsidP="00CB468F">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CB468F" w:rsidRPr="00357E6F" w:rsidRDefault="00CB468F" w:rsidP="00CB468F">
      <w:pPr>
        <w:spacing w:before="0" w:beforeAutospacing="0" w:after="0" w:afterAutospacing="0"/>
        <w:ind w:firstLine="680"/>
        <w:jc w:val="both"/>
        <w:rPr>
          <w:b/>
          <w:sz w:val="20"/>
          <w:szCs w:val="20"/>
        </w:rPr>
      </w:pPr>
      <w:r w:rsidRPr="00357E6F">
        <w:rPr>
          <w:b/>
          <w:sz w:val="20"/>
          <w:szCs w:val="20"/>
        </w:rPr>
        <w:t>6.3 Особенности реализации дисциплины в отношении лиц из числа инвалидов и лиц с ограниченными возможностями здоровья</w:t>
      </w:r>
    </w:p>
    <w:p w:rsidR="00290F29" w:rsidRPr="00290F29" w:rsidRDefault="00290F29" w:rsidP="00290F29">
      <w:pPr>
        <w:spacing w:before="0" w:beforeAutospacing="0" w:after="0" w:afterAutospacing="0"/>
        <w:ind w:firstLine="709"/>
        <w:rPr>
          <w:sz w:val="20"/>
          <w:szCs w:val="20"/>
        </w:rPr>
      </w:pPr>
      <w:r w:rsidRPr="00290F29">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290F29" w:rsidRPr="00290F29" w:rsidRDefault="00290F29" w:rsidP="00290F29">
      <w:pPr>
        <w:spacing w:before="0" w:beforeAutospacing="0" w:after="0" w:afterAutospacing="0"/>
        <w:ind w:firstLine="709"/>
        <w:rPr>
          <w:sz w:val="20"/>
          <w:szCs w:val="20"/>
        </w:rPr>
      </w:pPr>
      <w:r w:rsidRPr="00290F29">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290F29">
        <w:rPr>
          <w:sz w:val="20"/>
          <w:szCs w:val="20"/>
        </w:rPr>
        <w:t>тифлоинформационных</w:t>
      </w:r>
      <w:proofErr w:type="spellEnd"/>
      <w:r w:rsidRPr="00290F29">
        <w:rPr>
          <w:sz w:val="20"/>
          <w:szCs w:val="20"/>
        </w:rPr>
        <w:t xml:space="preserve"> устройств.</w:t>
      </w:r>
    </w:p>
    <w:p w:rsidR="00290F29" w:rsidRPr="00290F29" w:rsidRDefault="00290F29" w:rsidP="00290F29">
      <w:pPr>
        <w:spacing w:before="0" w:beforeAutospacing="0" w:after="0" w:afterAutospacing="0"/>
        <w:ind w:firstLine="709"/>
        <w:rPr>
          <w:sz w:val="20"/>
          <w:szCs w:val="20"/>
        </w:rPr>
      </w:pPr>
      <w:r w:rsidRPr="00290F29">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290F29" w:rsidRPr="00290F29" w:rsidRDefault="00290F29" w:rsidP="00290F29">
      <w:pPr>
        <w:spacing w:before="0" w:beforeAutospacing="0" w:after="0" w:afterAutospacing="0"/>
        <w:ind w:firstLine="709"/>
        <w:rPr>
          <w:sz w:val="20"/>
          <w:szCs w:val="20"/>
        </w:rPr>
      </w:pPr>
      <w:r w:rsidRPr="00290F29">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290F29" w:rsidRPr="00290F29" w:rsidRDefault="00290F29" w:rsidP="00290F29">
      <w:pPr>
        <w:spacing w:before="0" w:beforeAutospacing="0" w:after="0" w:afterAutospacing="0"/>
        <w:ind w:firstLine="709"/>
        <w:rPr>
          <w:sz w:val="20"/>
          <w:szCs w:val="20"/>
        </w:rPr>
      </w:pPr>
      <w:r w:rsidRPr="00290F29">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290F29" w:rsidRPr="00290F29" w:rsidRDefault="00290F29" w:rsidP="00290F29">
      <w:pPr>
        <w:spacing w:before="0" w:beforeAutospacing="0" w:after="0" w:afterAutospacing="0"/>
        <w:ind w:firstLine="709"/>
        <w:rPr>
          <w:sz w:val="20"/>
          <w:szCs w:val="20"/>
        </w:rPr>
      </w:pPr>
      <w:r w:rsidRPr="00290F29">
        <w:rPr>
          <w:sz w:val="20"/>
          <w:szCs w:val="20"/>
        </w:rPr>
        <w:t>При проведении промежуточной аттестации по дисциплине обеспечивается соблюдение следующих общих требований:</w:t>
      </w:r>
    </w:p>
    <w:p w:rsidR="00290F29" w:rsidRPr="00290F29" w:rsidRDefault="00290F29" w:rsidP="00290F29">
      <w:pPr>
        <w:spacing w:before="0" w:beforeAutospacing="0" w:after="0" w:afterAutospacing="0"/>
        <w:ind w:firstLine="709"/>
        <w:rPr>
          <w:sz w:val="20"/>
          <w:szCs w:val="20"/>
        </w:rPr>
      </w:pPr>
      <w:r w:rsidRPr="00290F29">
        <w:rPr>
          <w:sz w:val="20"/>
          <w:szCs w:val="20"/>
        </w:rPr>
        <w:t>-</w:t>
      </w:r>
      <w:r w:rsidRPr="00290F29">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290F29" w:rsidRPr="00290F29" w:rsidRDefault="00290F29" w:rsidP="00290F29">
      <w:pPr>
        <w:spacing w:before="0" w:beforeAutospacing="0" w:after="0" w:afterAutospacing="0"/>
        <w:ind w:firstLine="709"/>
        <w:rPr>
          <w:sz w:val="20"/>
          <w:szCs w:val="20"/>
        </w:rPr>
      </w:pPr>
      <w:r w:rsidRPr="00290F29">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290F29" w:rsidRPr="00290F29" w:rsidRDefault="00290F29" w:rsidP="00290F29">
      <w:pPr>
        <w:spacing w:before="0" w:beforeAutospacing="0" w:after="0" w:afterAutospacing="0"/>
        <w:ind w:firstLine="709"/>
        <w:rPr>
          <w:sz w:val="20"/>
          <w:szCs w:val="20"/>
        </w:rPr>
      </w:pPr>
      <w:r w:rsidRPr="00290F29">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290F29" w:rsidRPr="00290F29" w:rsidRDefault="00290F29" w:rsidP="00290F29">
      <w:pPr>
        <w:spacing w:before="0" w:beforeAutospacing="0" w:after="0" w:afterAutospacing="0"/>
        <w:ind w:firstLine="709"/>
        <w:rPr>
          <w:sz w:val="20"/>
          <w:szCs w:val="20"/>
        </w:rPr>
      </w:pPr>
      <w:r w:rsidRPr="00290F29">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290F29" w:rsidRPr="00290F29" w:rsidRDefault="00290F29" w:rsidP="00290F29">
      <w:pPr>
        <w:spacing w:before="0" w:beforeAutospacing="0" w:after="0" w:afterAutospacing="0"/>
        <w:ind w:firstLine="709"/>
        <w:rPr>
          <w:sz w:val="20"/>
          <w:szCs w:val="20"/>
        </w:rPr>
      </w:pPr>
      <w:r w:rsidRPr="00290F29">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290F29" w:rsidRPr="00290F29" w:rsidRDefault="00290F29" w:rsidP="00290F29">
      <w:pPr>
        <w:spacing w:before="0" w:beforeAutospacing="0" w:after="0" w:afterAutospacing="0"/>
        <w:ind w:firstLine="709"/>
        <w:rPr>
          <w:sz w:val="20"/>
          <w:szCs w:val="20"/>
        </w:rPr>
      </w:pPr>
      <w:r w:rsidRPr="00290F29">
        <w:rPr>
          <w:sz w:val="20"/>
          <w:szCs w:val="20"/>
        </w:rPr>
        <w:t>- продолжительность сдачи экзамена, проводимого в письменной форме, - не более чем на 90 минут;</w:t>
      </w:r>
    </w:p>
    <w:p w:rsidR="00290F29" w:rsidRPr="00290F29" w:rsidRDefault="00290F29" w:rsidP="00290F29">
      <w:pPr>
        <w:spacing w:before="0" w:beforeAutospacing="0" w:after="0" w:afterAutospacing="0"/>
        <w:ind w:firstLine="709"/>
        <w:rPr>
          <w:sz w:val="20"/>
          <w:szCs w:val="20"/>
        </w:rPr>
      </w:pPr>
      <w:r w:rsidRPr="00290F29">
        <w:rPr>
          <w:sz w:val="20"/>
          <w:szCs w:val="20"/>
        </w:rPr>
        <w:t>- продолжительность подготовки обучающегося к ответу на экзамене, проводимом в устной форме, - не более чем на 20 минут.</w:t>
      </w:r>
    </w:p>
    <w:p w:rsidR="00290F29" w:rsidRPr="00290F29" w:rsidRDefault="00290F29" w:rsidP="00290F29">
      <w:pPr>
        <w:spacing w:before="0" w:beforeAutospacing="0" w:after="0" w:afterAutospacing="0"/>
        <w:ind w:firstLine="709"/>
        <w:rPr>
          <w:sz w:val="20"/>
          <w:szCs w:val="20"/>
        </w:rPr>
      </w:pPr>
      <w:r w:rsidRPr="00290F29">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290F29" w:rsidRPr="00290F29" w:rsidRDefault="00290F29" w:rsidP="00290F29">
      <w:pPr>
        <w:spacing w:before="0" w:beforeAutospacing="0" w:after="0" w:afterAutospacing="0"/>
        <w:ind w:firstLine="709"/>
        <w:rPr>
          <w:sz w:val="20"/>
          <w:szCs w:val="20"/>
        </w:rPr>
      </w:pPr>
      <w:r w:rsidRPr="00290F29">
        <w:rPr>
          <w:sz w:val="20"/>
          <w:szCs w:val="20"/>
        </w:rPr>
        <w:t>а) для слепых:</w:t>
      </w:r>
    </w:p>
    <w:p w:rsidR="00290F29" w:rsidRPr="00290F29" w:rsidRDefault="00290F29" w:rsidP="00290F29">
      <w:pPr>
        <w:spacing w:before="0" w:beforeAutospacing="0" w:after="0" w:afterAutospacing="0"/>
        <w:ind w:firstLine="709"/>
        <w:rPr>
          <w:sz w:val="20"/>
          <w:szCs w:val="20"/>
        </w:rPr>
      </w:pPr>
      <w:r w:rsidRPr="00290F29">
        <w:rPr>
          <w:sz w:val="20"/>
          <w:szCs w:val="20"/>
        </w:rPr>
        <w:t>-</w:t>
      </w:r>
      <w:r w:rsidRPr="00290F29">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290F29" w:rsidRPr="00290F29" w:rsidRDefault="00290F29" w:rsidP="00290F29">
      <w:pPr>
        <w:spacing w:before="0" w:beforeAutospacing="0" w:after="0" w:afterAutospacing="0"/>
        <w:ind w:firstLine="709"/>
        <w:rPr>
          <w:sz w:val="20"/>
          <w:szCs w:val="20"/>
        </w:rPr>
      </w:pPr>
      <w:r w:rsidRPr="00290F29">
        <w:rPr>
          <w:sz w:val="20"/>
          <w:szCs w:val="20"/>
        </w:rPr>
        <w:t xml:space="preserve">- письменные задания выполняются обучающимися с использованием клавиатуры с азбукой Брайля, либо </w:t>
      </w:r>
      <w:proofErr w:type="spellStart"/>
      <w:r w:rsidRPr="00290F29">
        <w:rPr>
          <w:sz w:val="20"/>
          <w:szCs w:val="20"/>
        </w:rPr>
        <w:t>надиктовываются</w:t>
      </w:r>
      <w:proofErr w:type="spellEnd"/>
      <w:r w:rsidRPr="00290F29">
        <w:rPr>
          <w:sz w:val="20"/>
          <w:szCs w:val="20"/>
        </w:rPr>
        <w:t xml:space="preserve"> ассистенту;</w:t>
      </w:r>
    </w:p>
    <w:p w:rsidR="00290F29" w:rsidRPr="00290F29" w:rsidRDefault="00290F29" w:rsidP="00290F29">
      <w:pPr>
        <w:spacing w:before="0" w:beforeAutospacing="0" w:after="0" w:afterAutospacing="0"/>
        <w:ind w:firstLine="709"/>
        <w:rPr>
          <w:sz w:val="20"/>
          <w:szCs w:val="20"/>
        </w:rPr>
      </w:pPr>
      <w:r w:rsidRPr="00290F29">
        <w:rPr>
          <w:sz w:val="20"/>
          <w:szCs w:val="20"/>
        </w:rPr>
        <w:t>б) для слабовидящих:</w:t>
      </w:r>
    </w:p>
    <w:p w:rsidR="00290F29" w:rsidRPr="00290F29" w:rsidRDefault="00290F29" w:rsidP="00290F29">
      <w:pPr>
        <w:spacing w:before="0" w:beforeAutospacing="0" w:after="0" w:afterAutospacing="0"/>
        <w:ind w:firstLine="709"/>
        <w:rPr>
          <w:sz w:val="20"/>
          <w:szCs w:val="20"/>
        </w:rPr>
      </w:pPr>
      <w:r w:rsidRPr="00290F29">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290F29">
        <w:rPr>
          <w:sz w:val="20"/>
          <w:szCs w:val="20"/>
        </w:rPr>
        <w:t>Jaws</w:t>
      </w:r>
      <w:proofErr w:type="spellEnd"/>
      <w:r w:rsidRPr="00290F29">
        <w:rPr>
          <w:sz w:val="20"/>
          <w:szCs w:val="20"/>
        </w:rPr>
        <w:t>;</w:t>
      </w:r>
    </w:p>
    <w:p w:rsidR="00290F29" w:rsidRPr="00290F29" w:rsidRDefault="00290F29" w:rsidP="00290F29">
      <w:pPr>
        <w:spacing w:before="0" w:beforeAutospacing="0" w:after="0" w:afterAutospacing="0"/>
        <w:ind w:firstLine="709"/>
        <w:rPr>
          <w:sz w:val="20"/>
          <w:szCs w:val="20"/>
        </w:rPr>
      </w:pPr>
      <w:r w:rsidRPr="00290F29">
        <w:rPr>
          <w:sz w:val="20"/>
          <w:szCs w:val="20"/>
        </w:rPr>
        <w:t>- обеспечивается индивидуальное равномерное освещение не менее 300 люкс;</w:t>
      </w:r>
    </w:p>
    <w:p w:rsidR="00290F29" w:rsidRPr="00290F29" w:rsidRDefault="00290F29" w:rsidP="00290F29">
      <w:pPr>
        <w:spacing w:before="0" w:beforeAutospacing="0" w:after="0" w:afterAutospacing="0"/>
        <w:ind w:firstLine="709"/>
        <w:rPr>
          <w:sz w:val="20"/>
          <w:szCs w:val="20"/>
        </w:rPr>
      </w:pPr>
      <w:r w:rsidRPr="00290F29">
        <w:rPr>
          <w:sz w:val="20"/>
          <w:szCs w:val="20"/>
        </w:rPr>
        <w:t xml:space="preserve">- при необходимости обучающимся предоставляется увеличивающее </w:t>
      </w:r>
      <w:proofErr w:type="spellStart"/>
      <w:r w:rsidRPr="00290F29">
        <w:rPr>
          <w:sz w:val="20"/>
          <w:szCs w:val="20"/>
        </w:rPr>
        <w:t>устройство,допускается</w:t>
      </w:r>
      <w:proofErr w:type="spellEnd"/>
      <w:r w:rsidRPr="00290F29">
        <w:rPr>
          <w:sz w:val="20"/>
          <w:szCs w:val="20"/>
        </w:rPr>
        <w:t xml:space="preserve"> использование увеличивающих устройств, имеющихся у обучающихся;</w:t>
      </w:r>
    </w:p>
    <w:p w:rsidR="00290F29" w:rsidRPr="00290F29" w:rsidRDefault="00290F29" w:rsidP="00290F29">
      <w:pPr>
        <w:spacing w:before="0" w:beforeAutospacing="0" w:after="0" w:afterAutospacing="0"/>
        <w:ind w:firstLine="709"/>
        <w:rPr>
          <w:sz w:val="20"/>
          <w:szCs w:val="20"/>
        </w:rPr>
      </w:pPr>
      <w:r w:rsidRPr="00290F29">
        <w:rPr>
          <w:sz w:val="20"/>
          <w:szCs w:val="20"/>
        </w:rPr>
        <w:t>в) для глухих и слабослышащих, с тяжелыми нарушениями речи:</w:t>
      </w:r>
    </w:p>
    <w:p w:rsidR="00290F29" w:rsidRPr="00290F29" w:rsidRDefault="00290F29" w:rsidP="00290F29">
      <w:pPr>
        <w:spacing w:before="0" w:beforeAutospacing="0" w:after="0" w:afterAutospacing="0"/>
        <w:ind w:firstLine="709"/>
        <w:rPr>
          <w:sz w:val="20"/>
          <w:szCs w:val="20"/>
        </w:rPr>
      </w:pPr>
      <w:r w:rsidRPr="00290F29">
        <w:rPr>
          <w:sz w:val="20"/>
          <w:szCs w:val="20"/>
        </w:rPr>
        <w:lastRenderedPageBreak/>
        <w:t>- имеется в наличии информационная система "Исток" для слабослышащих коллективного пользования;</w:t>
      </w:r>
    </w:p>
    <w:p w:rsidR="00290F29" w:rsidRPr="00290F29" w:rsidRDefault="00290F29" w:rsidP="00290F29">
      <w:pPr>
        <w:spacing w:before="0" w:beforeAutospacing="0" w:after="0" w:afterAutospacing="0"/>
        <w:ind w:firstLine="709"/>
        <w:rPr>
          <w:sz w:val="20"/>
          <w:szCs w:val="20"/>
        </w:rPr>
      </w:pPr>
      <w:r w:rsidRPr="00290F29">
        <w:rPr>
          <w:sz w:val="20"/>
          <w:szCs w:val="20"/>
        </w:rPr>
        <w:t>- по их желанию испытания проводятся в электронной или письменной форме;</w:t>
      </w:r>
    </w:p>
    <w:p w:rsidR="00290F29" w:rsidRPr="00290F29" w:rsidRDefault="00290F29" w:rsidP="00290F29">
      <w:pPr>
        <w:spacing w:before="0" w:beforeAutospacing="0" w:after="0" w:afterAutospacing="0"/>
        <w:ind w:firstLine="709"/>
        <w:rPr>
          <w:sz w:val="20"/>
          <w:szCs w:val="20"/>
        </w:rPr>
      </w:pPr>
      <w:r w:rsidRPr="00290F29">
        <w:rPr>
          <w:sz w:val="20"/>
          <w:szCs w:val="20"/>
        </w:rPr>
        <w:t>г) для лиц с нарушениями опорно-двигательного аппарата:</w:t>
      </w:r>
    </w:p>
    <w:p w:rsidR="00290F29" w:rsidRPr="00290F29" w:rsidRDefault="00290F29" w:rsidP="00290F29">
      <w:pPr>
        <w:spacing w:before="0" w:beforeAutospacing="0" w:after="0" w:afterAutospacing="0"/>
        <w:ind w:firstLine="709"/>
        <w:rPr>
          <w:sz w:val="20"/>
          <w:szCs w:val="20"/>
        </w:rPr>
      </w:pPr>
      <w:r w:rsidRPr="00290F29">
        <w:rPr>
          <w:sz w:val="20"/>
          <w:szCs w:val="20"/>
        </w:rPr>
        <w:t xml:space="preserve">- тестовые и </w:t>
      </w:r>
      <w:proofErr w:type="spellStart"/>
      <w:r w:rsidRPr="00290F29">
        <w:rPr>
          <w:sz w:val="20"/>
          <w:szCs w:val="20"/>
        </w:rPr>
        <w:t>тренинговые</w:t>
      </w:r>
      <w:proofErr w:type="spellEnd"/>
      <w:r w:rsidRPr="00290F29">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290F29" w:rsidRPr="00290F29" w:rsidRDefault="00290F29" w:rsidP="00290F29">
      <w:pPr>
        <w:spacing w:before="0" w:beforeAutospacing="0" w:after="0" w:afterAutospacing="0"/>
        <w:ind w:firstLine="709"/>
        <w:rPr>
          <w:sz w:val="20"/>
          <w:szCs w:val="20"/>
        </w:rPr>
      </w:pPr>
      <w:r w:rsidRPr="00290F29">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290F29" w:rsidRPr="00290F29" w:rsidRDefault="00290F29" w:rsidP="00290F29">
      <w:pPr>
        <w:spacing w:before="0" w:beforeAutospacing="0" w:after="0" w:afterAutospacing="0"/>
        <w:ind w:firstLine="709"/>
        <w:rPr>
          <w:sz w:val="20"/>
          <w:szCs w:val="20"/>
        </w:rPr>
      </w:pPr>
      <w:r w:rsidRPr="00290F29">
        <w:rPr>
          <w:sz w:val="20"/>
          <w:szCs w:val="20"/>
        </w:rPr>
        <w:t>- по их желанию испытания проводятся в устной форме.</w:t>
      </w:r>
    </w:p>
    <w:p w:rsidR="00CB468F" w:rsidRDefault="00290F29" w:rsidP="00290F29">
      <w:pPr>
        <w:spacing w:before="0" w:beforeAutospacing="0" w:after="0" w:afterAutospacing="0"/>
        <w:ind w:firstLine="709"/>
        <w:rPr>
          <w:sz w:val="20"/>
          <w:szCs w:val="20"/>
        </w:rPr>
      </w:pPr>
      <w:r w:rsidRPr="00290F29">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290F29" w:rsidRPr="00357E6F" w:rsidRDefault="00290F29" w:rsidP="00290F29">
      <w:pPr>
        <w:spacing w:before="0" w:beforeAutospacing="0" w:after="0" w:afterAutospacing="0"/>
        <w:ind w:firstLine="709"/>
        <w:rPr>
          <w:b/>
          <w:sz w:val="20"/>
          <w:szCs w:val="20"/>
        </w:rPr>
      </w:pPr>
    </w:p>
    <w:p w:rsidR="00CB468F" w:rsidRPr="00357E6F" w:rsidRDefault="00CB468F" w:rsidP="00CB468F">
      <w:pPr>
        <w:spacing w:before="0" w:beforeAutospacing="0" w:after="0" w:afterAutospacing="0"/>
        <w:ind w:firstLine="709"/>
        <w:jc w:val="both"/>
        <w:rPr>
          <w:b/>
          <w:sz w:val="20"/>
          <w:szCs w:val="20"/>
        </w:rPr>
      </w:pPr>
      <w:r w:rsidRPr="00357E6F">
        <w:rPr>
          <w:b/>
          <w:sz w:val="20"/>
          <w:szCs w:val="20"/>
        </w:rPr>
        <w:t xml:space="preserve">6.4 Методические рекомендации по самостоятельной работе студентов </w:t>
      </w:r>
    </w:p>
    <w:p w:rsidR="00CB468F" w:rsidRPr="00357E6F" w:rsidRDefault="00CB468F" w:rsidP="00CB468F">
      <w:pPr>
        <w:shd w:val="clear" w:color="auto" w:fill="FFFFFF"/>
        <w:spacing w:before="0" w:beforeAutospacing="0" w:after="0" w:afterAutospacing="0"/>
        <w:ind w:firstLine="709"/>
        <w:jc w:val="both"/>
        <w:rPr>
          <w:sz w:val="20"/>
          <w:szCs w:val="20"/>
        </w:rPr>
      </w:pPr>
      <w:r w:rsidRPr="00357E6F">
        <w:rPr>
          <w:sz w:val="20"/>
          <w:szCs w:val="20"/>
        </w:rPr>
        <w:t>Цель самостоятельной работы - подготовка современного компетентного специалиста, формирование у него способностей и навыков к непрерывному самообразованию и профессиональному совершенствованию.</w:t>
      </w:r>
    </w:p>
    <w:p w:rsidR="00CB468F" w:rsidRPr="00357E6F" w:rsidRDefault="00CB468F" w:rsidP="00CB468F">
      <w:pPr>
        <w:shd w:val="clear" w:color="auto" w:fill="FFFFFF"/>
        <w:spacing w:before="0" w:beforeAutospacing="0" w:after="0" w:afterAutospacing="0"/>
        <w:ind w:firstLine="709"/>
        <w:jc w:val="both"/>
        <w:rPr>
          <w:sz w:val="20"/>
          <w:szCs w:val="20"/>
        </w:rPr>
      </w:pPr>
      <w:r w:rsidRPr="00357E6F">
        <w:rPr>
          <w:sz w:val="20"/>
          <w:szCs w:val="20"/>
        </w:rPr>
        <w:t>Реализация поставленной цели предполагает решение следующих задач:</w:t>
      </w:r>
    </w:p>
    <w:p w:rsidR="00CB468F" w:rsidRPr="00357E6F" w:rsidRDefault="00CB468F" w:rsidP="00CB468F">
      <w:pPr>
        <w:shd w:val="clear" w:color="auto" w:fill="FFFFFF"/>
        <w:tabs>
          <w:tab w:val="left" w:pos="893"/>
        </w:tabs>
        <w:spacing w:before="0" w:beforeAutospacing="0" w:after="0" w:afterAutospacing="0"/>
        <w:ind w:firstLine="709"/>
        <w:jc w:val="both"/>
        <w:rPr>
          <w:sz w:val="20"/>
          <w:szCs w:val="20"/>
        </w:rPr>
      </w:pPr>
      <w:r w:rsidRPr="00357E6F">
        <w:rPr>
          <w:sz w:val="20"/>
          <w:szCs w:val="20"/>
        </w:rPr>
        <w:t>-</w:t>
      </w:r>
      <w:r w:rsidRPr="00357E6F">
        <w:rPr>
          <w:sz w:val="20"/>
          <w:szCs w:val="20"/>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357E6F">
        <w:rPr>
          <w:sz w:val="20"/>
          <w:szCs w:val="20"/>
        </w:rPr>
        <w:t>межпредметных</w:t>
      </w:r>
      <w:proofErr w:type="spellEnd"/>
      <w:r w:rsidRPr="00357E6F">
        <w:rPr>
          <w:sz w:val="20"/>
          <w:szCs w:val="20"/>
        </w:rPr>
        <w:t xml:space="preserve"> связей;</w:t>
      </w:r>
    </w:p>
    <w:p w:rsidR="00CB468F" w:rsidRPr="00357E6F" w:rsidRDefault="00CB468F" w:rsidP="00CB468F">
      <w:pPr>
        <w:shd w:val="clear" w:color="auto" w:fill="FFFFFF"/>
        <w:tabs>
          <w:tab w:val="left" w:pos="984"/>
        </w:tabs>
        <w:spacing w:before="0" w:beforeAutospacing="0" w:after="0" w:afterAutospacing="0"/>
        <w:ind w:firstLine="709"/>
        <w:jc w:val="both"/>
        <w:rPr>
          <w:sz w:val="20"/>
          <w:szCs w:val="20"/>
        </w:rPr>
      </w:pPr>
      <w:r w:rsidRPr="00357E6F">
        <w:rPr>
          <w:sz w:val="20"/>
          <w:szCs w:val="20"/>
        </w:rPr>
        <w:t>-</w:t>
      </w:r>
      <w:r w:rsidRPr="00357E6F">
        <w:rPr>
          <w:sz w:val="20"/>
          <w:szCs w:val="20"/>
        </w:rPr>
        <w:tab/>
        <w:t>систематизация и закрепление полученных теоретических знаний и практических навыков;</w:t>
      </w:r>
    </w:p>
    <w:p w:rsidR="00CB468F" w:rsidRPr="00357E6F" w:rsidRDefault="00CB468F" w:rsidP="00CB468F">
      <w:pPr>
        <w:shd w:val="clear" w:color="auto" w:fill="FFFFFF"/>
        <w:tabs>
          <w:tab w:val="left" w:pos="907"/>
        </w:tabs>
        <w:spacing w:before="0" w:beforeAutospacing="0" w:after="0" w:afterAutospacing="0"/>
        <w:ind w:firstLine="709"/>
        <w:jc w:val="both"/>
        <w:rPr>
          <w:sz w:val="20"/>
          <w:szCs w:val="20"/>
        </w:rPr>
      </w:pPr>
      <w:r w:rsidRPr="00357E6F">
        <w:rPr>
          <w:sz w:val="20"/>
          <w:szCs w:val="20"/>
        </w:rPr>
        <w:t>-</w:t>
      </w:r>
      <w:r w:rsidRPr="00357E6F">
        <w:rPr>
          <w:sz w:val="20"/>
          <w:szCs w:val="20"/>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CB468F" w:rsidRPr="00357E6F" w:rsidRDefault="00CB468F" w:rsidP="00CB468F">
      <w:pPr>
        <w:shd w:val="clear" w:color="auto" w:fill="FFFFFF"/>
        <w:tabs>
          <w:tab w:val="left" w:pos="1037"/>
        </w:tabs>
        <w:spacing w:before="0" w:beforeAutospacing="0" w:after="0" w:afterAutospacing="0"/>
        <w:ind w:firstLine="709"/>
        <w:jc w:val="both"/>
        <w:rPr>
          <w:sz w:val="20"/>
          <w:szCs w:val="20"/>
        </w:rPr>
      </w:pPr>
      <w:r w:rsidRPr="00357E6F">
        <w:rPr>
          <w:sz w:val="20"/>
          <w:szCs w:val="20"/>
        </w:rPr>
        <w:t>-</w:t>
      </w:r>
      <w:r w:rsidRPr="00357E6F">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CB468F" w:rsidRPr="00357E6F" w:rsidRDefault="00CB468F" w:rsidP="00CB468F">
      <w:pPr>
        <w:shd w:val="clear" w:color="auto" w:fill="FFFFFF"/>
        <w:tabs>
          <w:tab w:val="left" w:pos="1090"/>
        </w:tabs>
        <w:spacing w:before="0" w:beforeAutospacing="0" w:after="0" w:afterAutospacing="0"/>
        <w:ind w:firstLine="709"/>
        <w:jc w:val="both"/>
        <w:rPr>
          <w:sz w:val="20"/>
          <w:szCs w:val="20"/>
        </w:rPr>
      </w:pPr>
      <w:r w:rsidRPr="00357E6F">
        <w:rPr>
          <w:sz w:val="20"/>
          <w:szCs w:val="20"/>
        </w:rPr>
        <w:t>-</w:t>
      </w:r>
      <w:r w:rsidRPr="00357E6F">
        <w:rPr>
          <w:sz w:val="20"/>
          <w:szCs w:val="20"/>
        </w:rPr>
        <w:tab/>
        <w:t>формирование самостоятельности мышления, способностей к саморазвитию, самообразованию, самосовершенствованию и самореализации;</w:t>
      </w:r>
    </w:p>
    <w:p w:rsidR="00CB468F" w:rsidRPr="00357E6F" w:rsidRDefault="00CB468F" w:rsidP="00CB468F">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развитие научно-исследовательских навыков;</w:t>
      </w:r>
    </w:p>
    <w:p w:rsidR="00CB468F" w:rsidRPr="00357E6F" w:rsidRDefault="00CB468F" w:rsidP="00CB468F">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формирование умения решать практические задачи профессиональной деятельности, используя приобретенные знания, способности и навыки.</w:t>
      </w:r>
    </w:p>
    <w:p w:rsidR="00CB468F" w:rsidRPr="00357E6F" w:rsidRDefault="00CB468F" w:rsidP="00CB468F">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является неотъемлемой частью образовательного процесса.</w:t>
      </w:r>
    </w:p>
    <w:p w:rsidR="00CB468F" w:rsidRPr="00357E6F" w:rsidRDefault="00CB468F" w:rsidP="00CB468F">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его ответственность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CB468F" w:rsidRPr="00357E6F" w:rsidRDefault="00CB468F" w:rsidP="00CB468F">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должна:</w:t>
      </w:r>
    </w:p>
    <w:p w:rsidR="00CB468F" w:rsidRPr="00357E6F" w:rsidRDefault="00CB468F" w:rsidP="00CB468F">
      <w:pPr>
        <w:shd w:val="clear" w:color="auto" w:fill="FFFFFF"/>
        <w:tabs>
          <w:tab w:val="left" w:pos="907"/>
        </w:tabs>
        <w:spacing w:before="0" w:beforeAutospacing="0" w:after="0" w:afterAutospacing="0"/>
        <w:ind w:firstLine="709"/>
        <w:jc w:val="both"/>
        <w:rPr>
          <w:sz w:val="20"/>
          <w:szCs w:val="20"/>
        </w:rPr>
      </w:pPr>
      <w:r w:rsidRPr="00357E6F">
        <w:rPr>
          <w:sz w:val="20"/>
          <w:szCs w:val="20"/>
        </w:rPr>
        <w:t>-</w:t>
      </w:r>
      <w:r w:rsidRPr="00357E6F">
        <w:rPr>
          <w:sz w:val="20"/>
          <w:szCs w:val="20"/>
        </w:rPr>
        <w:tab/>
        <w:t>быть выполнена индивидуально (или являться частью коллективной работы). В случае, когда самостоятельная работа подготовлена в порядке выполнения группового задания, в работе делается соответствующая оговорка;</w:t>
      </w:r>
    </w:p>
    <w:p w:rsidR="00CB468F" w:rsidRPr="00357E6F" w:rsidRDefault="00CB468F" w:rsidP="00CB468F">
      <w:pPr>
        <w:shd w:val="clear" w:color="auto" w:fill="FFFFFF"/>
        <w:tabs>
          <w:tab w:val="left" w:pos="1085"/>
        </w:tabs>
        <w:spacing w:before="0" w:beforeAutospacing="0" w:after="0" w:afterAutospacing="0"/>
        <w:ind w:firstLine="709"/>
        <w:jc w:val="both"/>
        <w:rPr>
          <w:sz w:val="20"/>
          <w:szCs w:val="20"/>
        </w:rPr>
      </w:pPr>
      <w:r w:rsidRPr="00357E6F">
        <w:rPr>
          <w:sz w:val="20"/>
          <w:szCs w:val="20"/>
        </w:rPr>
        <w:t>-</w:t>
      </w:r>
      <w:r w:rsidRPr="00357E6F">
        <w:rPr>
          <w:sz w:val="20"/>
          <w:szCs w:val="20"/>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CB468F" w:rsidRPr="00357E6F" w:rsidRDefault="00CB468F" w:rsidP="00CB468F">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отражать необходимую и достаточную компетентность автора;</w:t>
      </w:r>
    </w:p>
    <w:p w:rsidR="00CB468F" w:rsidRPr="00357E6F" w:rsidRDefault="00CB468F" w:rsidP="00CB468F">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иметь учебную, научную и/или практическую направленность;</w:t>
      </w:r>
    </w:p>
    <w:p w:rsidR="00CB468F" w:rsidRPr="00357E6F" w:rsidRDefault="00CB468F" w:rsidP="00CB468F">
      <w:pPr>
        <w:shd w:val="clear" w:color="auto" w:fill="FFFFFF"/>
        <w:tabs>
          <w:tab w:val="left" w:pos="970"/>
        </w:tabs>
        <w:spacing w:before="0" w:beforeAutospacing="0" w:after="0" w:afterAutospacing="0"/>
        <w:ind w:firstLine="709"/>
        <w:jc w:val="both"/>
        <w:rPr>
          <w:sz w:val="20"/>
          <w:szCs w:val="20"/>
        </w:rPr>
      </w:pPr>
      <w:r w:rsidRPr="00357E6F">
        <w:rPr>
          <w:sz w:val="20"/>
          <w:szCs w:val="20"/>
        </w:rPr>
        <w:t>-</w:t>
      </w:r>
      <w:r w:rsidRPr="00357E6F">
        <w:rPr>
          <w:sz w:val="20"/>
          <w:szCs w:val="20"/>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CB468F" w:rsidRPr="00357E6F" w:rsidRDefault="00CB468F" w:rsidP="00CB468F">
      <w:pPr>
        <w:shd w:val="clear" w:color="auto" w:fill="FFFFFF"/>
        <w:tabs>
          <w:tab w:val="left" w:pos="1109"/>
        </w:tabs>
        <w:spacing w:before="0" w:beforeAutospacing="0" w:after="0" w:afterAutospacing="0"/>
        <w:ind w:firstLine="709"/>
        <w:jc w:val="both"/>
        <w:rPr>
          <w:sz w:val="20"/>
          <w:szCs w:val="20"/>
        </w:rPr>
      </w:pPr>
      <w:r w:rsidRPr="00357E6F">
        <w:rPr>
          <w:sz w:val="20"/>
          <w:szCs w:val="20"/>
        </w:rPr>
        <w:t>-</w:t>
      </w:r>
      <w:r w:rsidRPr="00357E6F">
        <w:rPr>
          <w:sz w:val="20"/>
          <w:szCs w:val="20"/>
        </w:rPr>
        <w:tab/>
        <w:t>содержать краткие и четкие формулировки, убедительную аргументацию, доказательность и обоснованность выводов;</w:t>
      </w:r>
    </w:p>
    <w:p w:rsidR="00CB468F" w:rsidRPr="00357E6F" w:rsidRDefault="00CB468F" w:rsidP="000B757B">
      <w:pPr>
        <w:spacing w:before="0" w:beforeAutospacing="0" w:after="0" w:afterAutospacing="0"/>
        <w:ind w:firstLine="680"/>
        <w:rPr>
          <w:sz w:val="20"/>
          <w:szCs w:val="20"/>
        </w:rPr>
      </w:pPr>
      <w:r w:rsidRPr="00357E6F">
        <w:rPr>
          <w:sz w:val="20"/>
          <w:szCs w:val="20"/>
        </w:rPr>
        <w:t>-</w:t>
      </w:r>
      <w:r w:rsidRPr="00357E6F">
        <w:rPr>
          <w:sz w:val="20"/>
          <w:szCs w:val="20"/>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CB468F" w:rsidRPr="00357E6F" w:rsidRDefault="00CB468F" w:rsidP="00CB468F">
      <w:pPr>
        <w:spacing w:before="0" w:beforeAutospacing="0" w:after="0" w:afterAutospacing="0"/>
        <w:rPr>
          <w:sz w:val="20"/>
          <w:szCs w:val="20"/>
        </w:rPr>
      </w:pPr>
    </w:p>
    <w:p w:rsidR="00CB468F" w:rsidRPr="00357E6F" w:rsidRDefault="000B757B" w:rsidP="00300C64">
      <w:pPr>
        <w:pStyle w:val="1c"/>
        <w:tabs>
          <w:tab w:val="left" w:pos="1134"/>
          <w:tab w:val="right" w:leader="dot" w:pos="9600"/>
        </w:tabs>
        <w:spacing w:before="0" w:beforeAutospacing="0" w:after="0" w:afterAutospacing="0"/>
        <w:ind w:left="0" w:firstLine="850"/>
        <w:rPr>
          <w:b/>
          <w:sz w:val="20"/>
        </w:rPr>
      </w:pPr>
      <w:r>
        <w:rPr>
          <w:b/>
          <w:sz w:val="20"/>
        </w:rPr>
        <w:t>7</w:t>
      </w:r>
      <w:r w:rsidR="00CB468F" w:rsidRPr="00357E6F">
        <w:rPr>
          <w:b/>
          <w:sz w:val="20"/>
        </w:rPr>
        <w:t>. Учебно-методическое и информационное обеспечение дисциплины</w:t>
      </w:r>
    </w:p>
    <w:p w:rsidR="00CB468F" w:rsidRPr="00357E6F" w:rsidRDefault="000B757B" w:rsidP="00300C64">
      <w:pPr>
        <w:tabs>
          <w:tab w:val="left" w:pos="1134"/>
        </w:tabs>
        <w:spacing w:before="0" w:beforeAutospacing="0" w:after="0" w:afterAutospacing="0"/>
        <w:ind w:firstLine="850"/>
        <w:rPr>
          <w:b/>
          <w:sz w:val="20"/>
          <w:szCs w:val="20"/>
        </w:rPr>
      </w:pPr>
      <w:r>
        <w:rPr>
          <w:b/>
          <w:sz w:val="20"/>
          <w:szCs w:val="20"/>
        </w:rPr>
        <w:t>7</w:t>
      </w:r>
      <w:r w:rsidR="00CB468F" w:rsidRPr="00357E6F">
        <w:rPr>
          <w:b/>
          <w:sz w:val="20"/>
          <w:szCs w:val="20"/>
        </w:rPr>
        <w:t xml:space="preserve">.1. Рекомендуемая литература </w:t>
      </w:r>
    </w:p>
    <w:p w:rsidR="00CB468F" w:rsidRPr="00357E6F" w:rsidRDefault="00CB468F" w:rsidP="00300C64">
      <w:pPr>
        <w:pStyle w:val="1c"/>
        <w:tabs>
          <w:tab w:val="left" w:pos="1134"/>
          <w:tab w:val="right" w:leader="dot" w:pos="9600"/>
        </w:tabs>
        <w:spacing w:before="0" w:beforeAutospacing="0" w:after="0" w:afterAutospacing="0"/>
        <w:ind w:left="0" w:firstLine="850"/>
        <w:rPr>
          <w:b/>
          <w:sz w:val="20"/>
        </w:rPr>
      </w:pPr>
      <w:r w:rsidRPr="00357E6F">
        <w:rPr>
          <w:b/>
          <w:sz w:val="20"/>
        </w:rPr>
        <w:t>Основная литература</w:t>
      </w:r>
    </w:p>
    <w:p w:rsidR="00CB24CE" w:rsidRPr="00CB24CE" w:rsidRDefault="00CB24CE" w:rsidP="00E32AB5">
      <w:pPr>
        <w:pStyle w:val="affffffffff0"/>
        <w:numPr>
          <w:ilvl w:val="0"/>
          <w:numId w:val="77"/>
        </w:numPr>
        <w:tabs>
          <w:tab w:val="left" w:pos="1134"/>
        </w:tabs>
        <w:spacing w:before="0" w:beforeAutospacing="0" w:after="0" w:afterAutospacing="0"/>
        <w:ind w:left="1494"/>
        <w:jc w:val="both"/>
        <w:rPr>
          <w:rFonts w:ascii="Times New Roman" w:eastAsia="Times New Roman" w:hAnsi="Times New Roman" w:cs="Times New Roman"/>
          <w:color w:val="000000"/>
          <w:sz w:val="20"/>
          <w:szCs w:val="20"/>
        </w:rPr>
      </w:pPr>
      <w:r w:rsidRPr="00CB24CE">
        <w:rPr>
          <w:rFonts w:ascii="Times New Roman" w:eastAsia="Times New Roman" w:hAnsi="Times New Roman" w:cs="Times New Roman"/>
          <w:color w:val="000000"/>
          <w:sz w:val="20"/>
          <w:szCs w:val="20"/>
        </w:rPr>
        <w:t>Левина И.А. Информационные технологии и их роль в современном обществе [Электронный ресурс]: рабочий учебник / Левина И.А.  - 2022.   - http://library.roweb.online</w:t>
      </w:r>
    </w:p>
    <w:p w:rsidR="00CB24CE" w:rsidRPr="00CB24CE" w:rsidRDefault="00CB24CE" w:rsidP="00E32AB5">
      <w:pPr>
        <w:pStyle w:val="affffffffff0"/>
        <w:numPr>
          <w:ilvl w:val="0"/>
          <w:numId w:val="77"/>
        </w:numPr>
        <w:tabs>
          <w:tab w:val="left" w:pos="1134"/>
        </w:tabs>
        <w:spacing w:before="0" w:beforeAutospacing="0" w:after="0" w:afterAutospacing="0"/>
        <w:ind w:left="1494"/>
        <w:jc w:val="both"/>
        <w:rPr>
          <w:rFonts w:ascii="Times New Roman" w:eastAsia="Times New Roman" w:hAnsi="Times New Roman" w:cs="Times New Roman"/>
          <w:color w:val="000000"/>
          <w:sz w:val="20"/>
          <w:szCs w:val="20"/>
        </w:rPr>
      </w:pPr>
      <w:r w:rsidRPr="00CB24CE">
        <w:rPr>
          <w:rFonts w:ascii="Times New Roman" w:eastAsia="Times New Roman" w:hAnsi="Times New Roman" w:cs="Times New Roman"/>
          <w:color w:val="000000"/>
          <w:sz w:val="20"/>
          <w:szCs w:val="20"/>
        </w:rPr>
        <w:t>Левина И.А. Офисные компьютерные технологии в юриспруденции [Электронный ресурс]: рабочий учебник / Левина И.А.  - 2022.   - http://library.roweb.online</w:t>
      </w:r>
    </w:p>
    <w:p w:rsidR="00CB24CE" w:rsidRPr="00CB24CE" w:rsidRDefault="00CB24CE" w:rsidP="00E32AB5">
      <w:pPr>
        <w:pStyle w:val="affffffffff0"/>
        <w:numPr>
          <w:ilvl w:val="0"/>
          <w:numId w:val="77"/>
        </w:numPr>
        <w:tabs>
          <w:tab w:val="left" w:pos="1134"/>
        </w:tabs>
        <w:spacing w:before="0" w:beforeAutospacing="0" w:after="0" w:afterAutospacing="0"/>
        <w:ind w:left="1494"/>
        <w:jc w:val="both"/>
        <w:rPr>
          <w:rFonts w:ascii="Times New Roman" w:eastAsia="Times New Roman" w:hAnsi="Times New Roman" w:cs="Times New Roman"/>
          <w:color w:val="000000"/>
          <w:sz w:val="20"/>
          <w:szCs w:val="20"/>
        </w:rPr>
      </w:pPr>
      <w:r w:rsidRPr="00CB24CE">
        <w:rPr>
          <w:rFonts w:ascii="Times New Roman" w:eastAsia="Times New Roman" w:hAnsi="Times New Roman" w:cs="Times New Roman"/>
          <w:color w:val="000000"/>
          <w:sz w:val="20"/>
          <w:szCs w:val="20"/>
        </w:rPr>
        <w:t>Левина И.А. Сетевые информационные технологии в юридической деятельности.</w:t>
      </w:r>
    </w:p>
    <w:p w:rsidR="00CB24CE" w:rsidRPr="00CB24CE" w:rsidRDefault="00CB24CE" w:rsidP="00E32AB5">
      <w:pPr>
        <w:pStyle w:val="affffffffff0"/>
        <w:tabs>
          <w:tab w:val="left" w:pos="1134"/>
        </w:tabs>
        <w:spacing w:before="0" w:beforeAutospacing="0" w:after="0" w:afterAutospacing="0"/>
        <w:ind w:left="1494"/>
        <w:jc w:val="both"/>
        <w:rPr>
          <w:rFonts w:ascii="Times New Roman" w:eastAsia="Times New Roman" w:hAnsi="Times New Roman" w:cs="Times New Roman"/>
          <w:color w:val="000000"/>
          <w:sz w:val="20"/>
          <w:szCs w:val="20"/>
        </w:rPr>
      </w:pPr>
      <w:r w:rsidRPr="00CB24CE">
        <w:rPr>
          <w:rFonts w:ascii="Times New Roman" w:eastAsia="Times New Roman" w:hAnsi="Times New Roman" w:cs="Times New Roman"/>
          <w:color w:val="000000"/>
          <w:sz w:val="20"/>
          <w:szCs w:val="20"/>
        </w:rPr>
        <w:t xml:space="preserve">Информационно-правовые системы [Электронный ресурс]: рабочий учебник / Левина И.А.  - 2022. </w:t>
      </w:r>
      <w:r>
        <w:rPr>
          <w:rFonts w:ascii="Times New Roman" w:eastAsia="Times New Roman" w:hAnsi="Times New Roman" w:cs="Times New Roman"/>
          <w:color w:val="000000"/>
          <w:sz w:val="20"/>
          <w:szCs w:val="20"/>
        </w:rPr>
        <w:t xml:space="preserve">  - http://library.roweb.online</w:t>
      </w:r>
    </w:p>
    <w:p w:rsidR="00CB24CE" w:rsidRPr="00CB24CE" w:rsidRDefault="00CB24CE" w:rsidP="00E32AB5">
      <w:pPr>
        <w:pStyle w:val="affffffffff0"/>
        <w:numPr>
          <w:ilvl w:val="0"/>
          <w:numId w:val="77"/>
        </w:numPr>
        <w:tabs>
          <w:tab w:val="left" w:pos="1134"/>
        </w:tabs>
        <w:spacing w:before="0" w:beforeAutospacing="0" w:after="0" w:afterAutospacing="0"/>
        <w:ind w:left="1494"/>
        <w:jc w:val="both"/>
        <w:rPr>
          <w:rFonts w:ascii="Times New Roman" w:eastAsia="Times New Roman" w:hAnsi="Times New Roman" w:cs="Times New Roman"/>
          <w:color w:val="000000"/>
          <w:sz w:val="20"/>
          <w:szCs w:val="20"/>
        </w:rPr>
      </w:pPr>
      <w:r w:rsidRPr="00CB24CE">
        <w:rPr>
          <w:rFonts w:ascii="Times New Roman" w:eastAsia="Times New Roman" w:hAnsi="Times New Roman" w:cs="Times New Roman"/>
          <w:color w:val="000000"/>
          <w:sz w:val="20"/>
          <w:szCs w:val="20"/>
        </w:rPr>
        <w:lastRenderedPageBreak/>
        <w:t xml:space="preserve">Информационные технологии в юридической деятельности: учебное пособие / Е. В. Бурцева, А. В. </w:t>
      </w:r>
      <w:proofErr w:type="spellStart"/>
      <w:r w:rsidRPr="00CB24CE">
        <w:rPr>
          <w:rFonts w:ascii="Times New Roman" w:eastAsia="Times New Roman" w:hAnsi="Times New Roman" w:cs="Times New Roman"/>
          <w:color w:val="000000"/>
          <w:sz w:val="20"/>
          <w:szCs w:val="20"/>
        </w:rPr>
        <w:t>Платёнкин</w:t>
      </w:r>
      <w:proofErr w:type="spellEnd"/>
      <w:r w:rsidRPr="00CB24CE">
        <w:rPr>
          <w:rFonts w:ascii="Times New Roman" w:eastAsia="Times New Roman" w:hAnsi="Times New Roman" w:cs="Times New Roman"/>
          <w:color w:val="000000"/>
          <w:sz w:val="20"/>
          <w:szCs w:val="20"/>
        </w:rPr>
        <w:t>, И. П. Рак, А. В. Терехов. — Тамбов: Тамбовский государственный технический университет, ЭБС АСВ, 2019. — 80 c. — ISBN 978-5-8265-2058-1. — Текст: электронный // Электронно-библиотечная система IPR BOOKS: [сайт]. — URL: http://www.iprbookshop.ru/99761.html</w:t>
      </w:r>
    </w:p>
    <w:p w:rsidR="00CB24CE" w:rsidRDefault="00CB24CE" w:rsidP="00E32AB5">
      <w:pPr>
        <w:tabs>
          <w:tab w:val="left" w:pos="1134"/>
        </w:tabs>
        <w:spacing w:before="0" w:beforeAutospacing="0" w:after="0" w:afterAutospacing="0"/>
        <w:ind w:firstLine="850"/>
        <w:jc w:val="both"/>
        <w:rPr>
          <w:b/>
          <w:sz w:val="20"/>
          <w:szCs w:val="20"/>
        </w:rPr>
      </w:pPr>
    </w:p>
    <w:p w:rsidR="00CB468F" w:rsidRPr="00357E6F" w:rsidRDefault="00CB468F" w:rsidP="00E32AB5">
      <w:pPr>
        <w:tabs>
          <w:tab w:val="left" w:pos="1134"/>
        </w:tabs>
        <w:spacing w:before="0" w:beforeAutospacing="0" w:after="0" w:afterAutospacing="0"/>
        <w:ind w:firstLine="850"/>
        <w:jc w:val="both"/>
        <w:rPr>
          <w:b/>
          <w:sz w:val="20"/>
          <w:szCs w:val="20"/>
        </w:rPr>
      </w:pPr>
      <w:r w:rsidRPr="00357E6F">
        <w:rPr>
          <w:b/>
          <w:sz w:val="20"/>
          <w:szCs w:val="20"/>
        </w:rPr>
        <w:t>Дополнительная литература</w:t>
      </w:r>
    </w:p>
    <w:p w:rsidR="00CB24CE" w:rsidRPr="00CB24CE" w:rsidRDefault="00CB24CE" w:rsidP="00E32AB5">
      <w:pPr>
        <w:pStyle w:val="affffffffff0"/>
        <w:numPr>
          <w:ilvl w:val="0"/>
          <w:numId w:val="78"/>
        </w:numPr>
        <w:tabs>
          <w:tab w:val="left" w:pos="1134"/>
        </w:tabs>
        <w:spacing w:before="0" w:beforeAutospacing="0" w:after="0" w:afterAutospacing="0"/>
        <w:ind w:left="1494"/>
        <w:jc w:val="both"/>
        <w:rPr>
          <w:rFonts w:ascii="Times New Roman" w:eastAsia="Times New Roman" w:hAnsi="Times New Roman" w:cs="Times New Roman"/>
          <w:sz w:val="20"/>
          <w:szCs w:val="20"/>
        </w:rPr>
      </w:pPr>
      <w:proofErr w:type="spellStart"/>
      <w:r w:rsidRPr="00CB24CE">
        <w:rPr>
          <w:rFonts w:ascii="Times New Roman" w:eastAsia="Times New Roman" w:hAnsi="Times New Roman" w:cs="Times New Roman"/>
          <w:sz w:val="20"/>
          <w:szCs w:val="20"/>
        </w:rPr>
        <w:t>Шевко</w:t>
      </w:r>
      <w:proofErr w:type="spellEnd"/>
      <w:r w:rsidRPr="00CB24CE">
        <w:rPr>
          <w:rFonts w:ascii="Times New Roman" w:eastAsia="Times New Roman" w:hAnsi="Times New Roman" w:cs="Times New Roman"/>
          <w:sz w:val="20"/>
          <w:szCs w:val="20"/>
        </w:rPr>
        <w:t xml:space="preserve"> Н. Р. Информационные технологии в юридической деятельности: учебное пособие / Н. Р. </w:t>
      </w:r>
      <w:proofErr w:type="spellStart"/>
      <w:r w:rsidRPr="00CB24CE">
        <w:rPr>
          <w:rFonts w:ascii="Times New Roman" w:eastAsia="Times New Roman" w:hAnsi="Times New Roman" w:cs="Times New Roman"/>
          <w:sz w:val="20"/>
          <w:szCs w:val="20"/>
        </w:rPr>
        <w:t>Шевко</w:t>
      </w:r>
      <w:proofErr w:type="spellEnd"/>
      <w:r w:rsidRPr="00CB24CE">
        <w:rPr>
          <w:rFonts w:ascii="Times New Roman" w:eastAsia="Times New Roman" w:hAnsi="Times New Roman" w:cs="Times New Roman"/>
          <w:sz w:val="20"/>
          <w:szCs w:val="20"/>
        </w:rPr>
        <w:t xml:space="preserve">, С. Я. Казанцев, О. Э. </w:t>
      </w:r>
      <w:proofErr w:type="spellStart"/>
      <w:r w:rsidRPr="00CB24CE">
        <w:rPr>
          <w:rFonts w:ascii="Times New Roman" w:eastAsia="Times New Roman" w:hAnsi="Times New Roman" w:cs="Times New Roman"/>
          <w:sz w:val="20"/>
          <w:szCs w:val="20"/>
        </w:rPr>
        <w:t>Згадзай</w:t>
      </w:r>
      <w:proofErr w:type="spellEnd"/>
      <w:r w:rsidRPr="00CB24CE">
        <w:rPr>
          <w:rFonts w:ascii="Times New Roman" w:eastAsia="Times New Roman" w:hAnsi="Times New Roman" w:cs="Times New Roman"/>
          <w:sz w:val="20"/>
          <w:szCs w:val="20"/>
        </w:rPr>
        <w:t>; под редакцией С. Я. Казанцева. — Казань: Казанский юридический институт МВД России, 2016. — 230 c. — ISBN 978-5-901593-69-1. — Текст: электронный // Электронно-библиотечная система IPR BOOKS: [сайт]. — URL: http://www.iprbookshop.ru/86477.html</w:t>
      </w:r>
    </w:p>
    <w:p w:rsidR="00CB24CE" w:rsidRPr="00CB24CE" w:rsidRDefault="00CB24CE" w:rsidP="00CB24CE">
      <w:pPr>
        <w:tabs>
          <w:tab w:val="left" w:pos="1134"/>
        </w:tabs>
        <w:spacing w:before="0" w:beforeAutospacing="0" w:after="0" w:afterAutospacing="0"/>
        <w:ind w:firstLine="850"/>
        <w:jc w:val="both"/>
        <w:rPr>
          <w:rFonts w:eastAsia="Times New Roman"/>
          <w:sz w:val="20"/>
          <w:szCs w:val="20"/>
        </w:rPr>
      </w:pPr>
    </w:p>
    <w:p w:rsidR="00CB468F" w:rsidRPr="00357E6F" w:rsidRDefault="00CB468F" w:rsidP="00300C64">
      <w:pPr>
        <w:tabs>
          <w:tab w:val="left" w:pos="1134"/>
        </w:tabs>
        <w:spacing w:before="0" w:beforeAutospacing="0" w:after="0" w:afterAutospacing="0"/>
        <w:ind w:firstLine="850"/>
        <w:rPr>
          <w:b/>
          <w:sz w:val="20"/>
          <w:szCs w:val="20"/>
        </w:rPr>
      </w:pPr>
    </w:p>
    <w:p w:rsidR="00CB468F" w:rsidRPr="00357E6F" w:rsidRDefault="000B757B" w:rsidP="00300C64">
      <w:pPr>
        <w:pStyle w:val="1c"/>
        <w:tabs>
          <w:tab w:val="left" w:pos="1134"/>
          <w:tab w:val="right" w:leader="dot" w:pos="9600"/>
        </w:tabs>
        <w:spacing w:before="0" w:beforeAutospacing="0" w:after="0" w:afterAutospacing="0"/>
        <w:ind w:left="0" w:firstLine="709"/>
        <w:rPr>
          <w:sz w:val="20"/>
        </w:rPr>
      </w:pPr>
      <w:r>
        <w:rPr>
          <w:b/>
          <w:sz w:val="20"/>
        </w:rPr>
        <w:t>7</w:t>
      </w:r>
      <w:r w:rsidR="00CB468F" w:rsidRPr="00357E6F">
        <w:rPr>
          <w:b/>
          <w:sz w:val="20"/>
        </w:rPr>
        <w:t>.2. Ресурсы информационно-телекоммуникационной сети «Интернет»</w:t>
      </w:r>
    </w:p>
    <w:p w:rsidR="00300C64" w:rsidRPr="00146C56" w:rsidRDefault="00300C64" w:rsidP="00300C64">
      <w:pPr>
        <w:tabs>
          <w:tab w:val="left" w:pos="1134"/>
        </w:tabs>
        <w:spacing w:before="0" w:beforeAutospacing="0" w:after="0" w:afterAutospacing="0"/>
        <w:ind w:firstLine="709"/>
        <w:rPr>
          <w:sz w:val="20"/>
          <w:szCs w:val="20"/>
        </w:rPr>
      </w:pPr>
      <w:r w:rsidRPr="00146C56">
        <w:rPr>
          <w:sz w:val="20"/>
          <w:szCs w:val="20"/>
        </w:rPr>
        <w:t>1. Российская государственная библиотека http://www.rsl.ru</w:t>
      </w:r>
    </w:p>
    <w:p w:rsidR="00300C64" w:rsidRPr="00146C56" w:rsidRDefault="00300C64" w:rsidP="00300C64">
      <w:pPr>
        <w:tabs>
          <w:tab w:val="left" w:pos="1134"/>
        </w:tabs>
        <w:spacing w:before="0" w:beforeAutospacing="0" w:after="0" w:afterAutospacing="0"/>
        <w:ind w:firstLine="709"/>
        <w:rPr>
          <w:sz w:val="20"/>
          <w:szCs w:val="20"/>
        </w:rPr>
      </w:pPr>
      <w:r w:rsidRPr="00146C56">
        <w:rPr>
          <w:sz w:val="20"/>
          <w:szCs w:val="20"/>
        </w:rPr>
        <w:t>2. Государственная публичная научно-техническая библиотека России http://www.gpntb.ru</w:t>
      </w:r>
    </w:p>
    <w:p w:rsidR="00300C64" w:rsidRPr="00146C56" w:rsidRDefault="00300C64" w:rsidP="00300C64">
      <w:pPr>
        <w:spacing w:before="0" w:beforeAutospacing="0" w:after="0" w:afterAutospacing="0"/>
        <w:ind w:firstLine="709"/>
        <w:rPr>
          <w:sz w:val="20"/>
          <w:szCs w:val="20"/>
        </w:rPr>
      </w:pPr>
      <w:r w:rsidRPr="00146C56">
        <w:rPr>
          <w:sz w:val="20"/>
          <w:szCs w:val="20"/>
        </w:rPr>
        <w:t>3. Научная электронная библиотека http://elibrary.ru</w:t>
      </w:r>
    </w:p>
    <w:p w:rsidR="00300C64" w:rsidRPr="00146C56" w:rsidRDefault="00300C64" w:rsidP="00300C64">
      <w:pPr>
        <w:spacing w:before="0" w:beforeAutospacing="0" w:after="0" w:afterAutospacing="0"/>
        <w:ind w:firstLine="709"/>
        <w:rPr>
          <w:sz w:val="20"/>
          <w:szCs w:val="20"/>
        </w:rPr>
      </w:pPr>
      <w:r w:rsidRPr="00146C56">
        <w:rPr>
          <w:sz w:val="20"/>
          <w:szCs w:val="20"/>
        </w:rPr>
        <w:t>4. Электронно-библиотечная система «Университетская библиотека онлайн» http://biblioclub.ru</w:t>
      </w:r>
    </w:p>
    <w:p w:rsidR="00300C64" w:rsidRPr="00146C56" w:rsidRDefault="00300C64" w:rsidP="00300C64">
      <w:pPr>
        <w:spacing w:before="0" w:beforeAutospacing="0" w:after="0" w:afterAutospacing="0"/>
        <w:ind w:firstLine="709"/>
        <w:rPr>
          <w:sz w:val="20"/>
          <w:szCs w:val="20"/>
        </w:rPr>
      </w:pPr>
      <w:r w:rsidRPr="00146C56">
        <w:rPr>
          <w:sz w:val="20"/>
          <w:szCs w:val="20"/>
        </w:rPr>
        <w:t>5. Электронно-библиотечная система «</w:t>
      </w:r>
      <w:proofErr w:type="spellStart"/>
      <w:r w:rsidRPr="00146C56">
        <w:rPr>
          <w:sz w:val="20"/>
          <w:szCs w:val="20"/>
        </w:rPr>
        <w:t>IPRbooks</w:t>
      </w:r>
      <w:proofErr w:type="spellEnd"/>
      <w:r w:rsidRPr="00146C56">
        <w:rPr>
          <w:sz w:val="20"/>
          <w:szCs w:val="20"/>
        </w:rPr>
        <w:t>» http://www.iprbookshop.ru</w:t>
      </w:r>
    </w:p>
    <w:p w:rsidR="00300C64" w:rsidRPr="00146C56" w:rsidRDefault="00300C64" w:rsidP="00300C64">
      <w:pPr>
        <w:spacing w:before="0" w:beforeAutospacing="0" w:after="0" w:afterAutospacing="0"/>
        <w:ind w:firstLine="709"/>
        <w:rPr>
          <w:sz w:val="20"/>
          <w:szCs w:val="20"/>
        </w:rPr>
      </w:pPr>
      <w:r w:rsidRPr="00146C56">
        <w:rPr>
          <w:sz w:val="20"/>
          <w:szCs w:val="20"/>
        </w:rPr>
        <w:t>6. Электронно-библиотечная система (ЭБС) «</w:t>
      </w:r>
      <w:proofErr w:type="spellStart"/>
      <w:r w:rsidRPr="00146C56">
        <w:rPr>
          <w:sz w:val="20"/>
          <w:szCs w:val="20"/>
        </w:rPr>
        <w:t>Юрайт</w:t>
      </w:r>
      <w:proofErr w:type="spellEnd"/>
      <w:r w:rsidRPr="00146C56">
        <w:rPr>
          <w:sz w:val="20"/>
          <w:szCs w:val="20"/>
        </w:rPr>
        <w:t>» https://urait.ru</w:t>
      </w:r>
    </w:p>
    <w:p w:rsidR="00300C64" w:rsidRPr="00146C56" w:rsidRDefault="00300C64" w:rsidP="00300C64">
      <w:pPr>
        <w:spacing w:before="0" w:beforeAutospacing="0" w:after="0" w:afterAutospacing="0"/>
        <w:ind w:firstLine="709"/>
        <w:rPr>
          <w:sz w:val="20"/>
          <w:szCs w:val="20"/>
        </w:rPr>
      </w:pPr>
      <w:r w:rsidRPr="00146C56">
        <w:rPr>
          <w:sz w:val="20"/>
          <w:szCs w:val="20"/>
        </w:rPr>
        <w:t>7. Единая коллекция цифровых образовательных ресурсов http://school-collection.edu.ru</w:t>
      </w:r>
    </w:p>
    <w:p w:rsidR="00CB468F" w:rsidRPr="00300C64" w:rsidRDefault="00CB468F" w:rsidP="00300C64">
      <w:pPr>
        <w:pStyle w:val="1c"/>
        <w:tabs>
          <w:tab w:val="right" w:leader="dot" w:pos="9600"/>
        </w:tabs>
        <w:spacing w:before="0" w:beforeAutospacing="0" w:after="0" w:afterAutospacing="0"/>
        <w:ind w:left="0" w:firstLine="709"/>
        <w:rPr>
          <w:sz w:val="20"/>
        </w:rPr>
      </w:pPr>
    </w:p>
    <w:p w:rsidR="00280A66" w:rsidRDefault="000B757B" w:rsidP="00280A66">
      <w:pPr>
        <w:spacing w:before="0" w:beforeAutospacing="0" w:after="0" w:afterAutospacing="0"/>
        <w:ind w:firstLine="709"/>
        <w:jc w:val="both"/>
        <w:rPr>
          <w:b/>
          <w:sz w:val="20"/>
        </w:rPr>
      </w:pPr>
      <w:r>
        <w:rPr>
          <w:b/>
          <w:sz w:val="20"/>
        </w:rPr>
        <w:t>8</w:t>
      </w:r>
      <w:r w:rsidR="00280A66">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280A66" w:rsidRDefault="00280A66" w:rsidP="00280A66">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280A66" w:rsidRDefault="00280A66" w:rsidP="00280A66">
      <w:pPr>
        <w:spacing w:before="0" w:beforeAutospacing="0" w:after="0" w:afterAutospacing="0"/>
        <w:ind w:firstLine="709"/>
        <w:jc w:val="both"/>
        <w:rPr>
          <w:sz w:val="20"/>
        </w:rPr>
      </w:pPr>
      <w:r>
        <w:rPr>
          <w:sz w:val="20"/>
        </w:rPr>
        <w:t xml:space="preserve">- </w:t>
      </w:r>
      <w:r w:rsidR="0079328C" w:rsidRPr="0079328C">
        <w:rPr>
          <w:sz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280A66" w:rsidRDefault="00280A66" w:rsidP="00280A66">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CB468F" w:rsidRPr="00403BA1" w:rsidRDefault="00280A66" w:rsidP="00280A66">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rPr>
        <w:t>Программное обеспечение:</w:t>
      </w:r>
    </w:p>
    <w:p w:rsidR="00CB468F" w:rsidRPr="00403BA1" w:rsidRDefault="00CB468F" w:rsidP="00CB468F">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403BA1">
        <w:rPr>
          <w:i/>
          <w:sz w:val="20"/>
          <w:szCs w:val="20"/>
        </w:rPr>
        <w:t>Лицензионное программное обеспечение (в том числе, отечественного производства):</w:t>
      </w:r>
    </w:p>
    <w:p w:rsidR="00CB468F" w:rsidRPr="00403BA1" w:rsidRDefault="00CB468F" w:rsidP="00CB468F">
      <w:pPr>
        <w:spacing w:before="0" w:beforeAutospacing="0" w:after="0" w:afterAutospacing="0"/>
        <w:ind w:firstLine="709"/>
        <w:rPr>
          <w:sz w:val="20"/>
          <w:szCs w:val="20"/>
        </w:rPr>
      </w:pPr>
      <w:r w:rsidRPr="00403BA1">
        <w:rPr>
          <w:sz w:val="20"/>
          <w:szCs w:val="20"/>
        </w:rPr>
        <w:t xml:space="preserve">Операционная система </w:t>
      </w:r>
      <w:r w:rsidRPr="00403BA1">
        <w:rPr>
          <w:sz w:val="20"/>
          <w:szCs w:val="20"/>
          <w:lang w:val="en-US"/>
        </w:rPr>
        <w:t>Windows</w:t>
      </w:r>
      <w:r w:rsidRPr="00403BA1">
        <w:rPr>
          <w:sz w:val="20"/>
          <w:szCs w:val="20"/>
        </w:rPr>
        <w:t xml:space="preserve"> </w:t>
      </w:r>
      <w:r w:rsidRPr="00403BA1">
        <w:rPr>
          <w:sz w:val="20"/>
          <w:szCs w:val="20"/>
          <w:lang w:val="en-US"/>
        </w:rPr>
        <w:t>Professional</w:t>
      </w:r>
      <w:r w:rsidRPr="00403BA1">
        <w:rPr>
          <w:sz w:val="20"/>
          <w:szCs w:val="20"/>
        </w:rPr>
        <w:t xml:space="preserve"> 10</w:t>
      </w:r>
    </w:p>
    <w:p w:rsidR="00CB468F" w:rsidRPr="00403BA1" w:rsidRDefault="00CB468F" w:rsidP="00CB468F">
      <w:pPr>
        <w:spacing w:before="0" w:beforeAutospacing="0" w:after="0" w:afterAutospacing="0"/>
        <w:ind w:firstLine="709"/>
        <w:rPr>
          <w:sz w:val="20"/>
          <w:szCs w:val="20"/>
        </w:rPr>
      </w:pPr>
      <w:r w:rsidRPr="00403BA1">
        <w:rPr>
          <w:sz w:val="20"/>
          <w:szCs w:val="20"/>
        </w:rPr>
        <w:t>ПО браузер – приложение операционной системы, предназначенное для просмотра Web-страниц</w:t>
      </w:r>
    </w:p>
    <w:p w:rsidR="00CB468F" w:rsidRPr="00403BA1" w:rsidRDefault="00CB468F" w:rsidP="00CB468F">
      <w:pPr>
        <w:spacing w:before="0" w:beforeAutospacing="0" w:after="0" w:afterAutospacing="0"/>
        <w:ind w:firstLine="709"/>
        <w:rPr>
          <w:sz w:val="20"/>
          <w:szCs w:val="20"/>
        </w:rPr>
      </w:pPr>
      <w:r w:rsidRPr="00403BA1">
        <w:rPr>
          <w:sz w:val="20"/>
          <w:szCs w:val="20"/>
        </w:rPr>
        <w:t>Платформа проведения аттестационных процедур с использованием каналов связи (отечественное ПО)</w:t>
      </w:r>
    </w:p>
    <w:p w:rsidR="00CB468F" w:rsidRPr="00403BA1" w:rsidRDefault="00CB468F" w:rsidP="00CB468F">
      <w:pPr>
        <w:spacing w:before="0" w:beforeAutospacing="0" w:after="0" w:afterAutospacing="0"/>
        <w:ind w:firstLine="709"/>
        <w:rPr>
          <w:sz w:val="20"/>
          <w:szCs w:val="20"/>
        </w:rPr>
      </w:pPr>
      <w:r w:rsidRPr="00403BA1">
        <w:rPr>
          <w:sz w:val="20"/>
          <w:szCs w:val="20"/>
        </w:rPr>
        <w:t xml:space="preserve">Платформа проведения </w:t>
      </w:r>
      <w:proofErr w:type="spellStart"/>
      <w:r w:rsidRPr="00403BA1">
        <w:rPr>
          <w:sz w:val="20"/>
          <w:szCs w:val="20"/>
        </w:rPr>
        <w:t>вебинаров</w:t>
      </w:r>
      <w:proofErr w:type="spellEnd"/>
      <w:r w:rsidRPr="00403BA1">
        <w:rPr>
          <w:sz w:val="20"/>
          <w:szCs w:val="20"/>
        </w:rPr>
        <w:t xml:space="preserve"> (отечественное ПО)</w:t>
      </w:r>
    </w:p>
    <w:p w:rsidR="00CB468F" w:rsidRPr="00403BA1" w:rsidRDefault="00CB468F" w:rsidP="00CB468F">
      <w:pPr>
        <w:spacing w:before="0" w:beforeAutospacing="0" w:after="0" w:afterAutospacing="0"/>
        <w:ind w:firstLine="709"/>
        <w:rPr>
          <w:sz w:val="20"/>
          <w:szCs w:val="20"/>
        </w:rPr>
      </w:pPr>
      <w:r w:rsidRPr="00403BA1">
        <w:rPr>
          <w:sz w:val="20"/>
          <w:szCs w:val="20"/>
        </w:rPr>
        <w:t xml:space="preserve">Информационная технология. Онлайн тестирование цифровой платформы </w:t>
      </w:r>
      <w:proofErr w:type="spellStart"/>
      <w:r w:rsidRPr="00403BA1">
        <w:rPr>
          <w:sz w:val="20"/>
          <w:szCs w:val="20"/>
        </w:rPr>
        <w:t>Ровеб</w:t>
      </w:r>
      <w:proofErr w:type="spellEnd"/>
      <w:r w:rsidRPr="00403BA1">
        <w:rPr>
          <w:sz w:val="20"/>
          <w:szCs w:val="20"/>
        </w:rPr>
        <w:t xml:space="preserve"> (отечественное ПО)</w:t>
      </w:r>
    </w:p>
    <w:p w:rsidR="00CB468F" w:rsidRPr="00403BA1" w:rsidRDefault="00CB468F" w:rsidP="00CB468F">
      <w:pPr>
        <w:spacing w:before="0" w:beforeAutospacing="0" w:after="0" w:afterAutospacing="0"/>
        <w:ind w:firstLine="709"/>
        <w:rPr>
          <w:sz w:val="20"/>
          <w:szCs w:val="20"/>
        </w:rPr>
      </w:pPr>
      <w:r w:rsidRPr="00403BA1">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CB468F" w:rsidRPr="00403BA1" w:rsidRDefault="00CB468F" w:rsidP="00CB468F">
      <w:pPr>
        <w:spacing w:before="0" w:beforeAutospacing="0" w:after="0" w:afterAutospacing="0"/>
        <w:ind w:firstLine="709"/>
        <w:rPr>
          <w:sz w:val="20"/>
          <w:szCs w:val="20"/>
        </w:rPr>
      </w:pPr>
      <w:r w:rsidRPr="00403BA1">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CB468F" w:rsidRPr="00403BA1" w:rsidRDefault="00CB468F" w:rsidP="00CB468F">
      <w:pPr>
        <w:spacing w:before="0" w:beforeAutospacing="0" w:after="0" w:afterAutospacing="0"/>
        <w:ind w:firstLine="709"/>
        <w:rPr>
          <w:sz w:val="20"/>
          <w:szCs w:val="20"/>
        </w:rPr>
      </w:pPr>
      <w:r w:rsidRPr="00403BA1">
        <w:rPr>
          <w:sz w:val="20"/>
          <w:szCs w:val="20"/>
        </w:rPr>
        <w:t>Электронный информационный ресурс «Личная студия обучающегося» (отечественное ПО)</w:t>
      </w:r>
    </w:p>
    <w:p w:rsidR="00CB468F" w:rsidRPr="00403BA1" w:rsidRDefault="00CB468F" w:rsidP="00CB468F">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403BA1">
        <w:rPr>
          <w:i/>
          <w:sz w:val="20"/>
          <w:szCs w:val="20"/>
        </w:rPr>
        <w:t>Свободно распространяемое программное обеспечение (в том числе отечественного производства):</w:t>
      </w:r>
    </w:p>
    <w:p w:rsidR="00CB468F" w:rsidRPr="00403BA1" w:rsidRDefault="00CB468F" w:rsidP="00CB468F">
      <w:pPr>
        <w:spacing w:before="0" w:beforeAutospacing="0" w:after="0" w:afterAutospacing="0"/>
        <w:ind w:firstLine="709"/>
        <w:rPr>
          <w:sz w:val="20"/>
          <w:szCs w:val="20"/>
        </w:rPr>
      </w:pPr>
      <w:r w:rsidRPr="00403BA1">
        <w:rPr>
          <w:sz w:val="20"/>
          <w:szCs w:val="20"/>
        </w:rPr>
        <w:t>Мой Офис Веб-редакторы https://edit.myoffice.ru (отечественное ПО)</w:t>
      </w:r>
    </w:p>
    <w:p w:rsidR="00CB468F" w:rsidRPr="00403BA1" w:rsidRDefault="00CB468F" w:rsidP="00CB468F">
      <w:pPr>
        <w:spacing w:before="0" w:beforeAutospacing="0" w:after="0" w:afterAutospacing="0"/>
        <w:ind w:firstLine="709"/>
        <w:rPr>
          <w:sz w:val="20"/>
          <w:szCs w:val="20"/>
          <w:lang w:val="en-US"/>
        </w:rPr>
      </w:pPr>
      <w:r w:rsidRPr="00403BA1">
        <w:rPr>
          <w:sz w:val="20"/>
          <w:szCs w:val="20"/>
        </w:rPr>
        <w:t>ПО</w:t>
      </w:r>
      <w:r w:rsidRPr="00403BA1">
        <w:rPr>
          <w:sz w:val="20"/>
          <w:szCs w:val="20"/>
          <w:lang w:val="en-US"/>
        </w:rPr>
        <w:t xml:space="preserve"> OpenOffice.Org Calc. </w:t>
      </w:r>
    </w:p>
    <w:p w:rsidR="00CB468F" w:rsidRPr="00403BA1" w:rsidRDefault="00C34104" w:rsidP="00CB468F">
      <w:pPr>
        <w:spacing w:before="0" w:beforeAutospacing="0" w:after="0" w:afterAutospacing="0"/>
        <w:ind w:firstLine="709"/>
        <w:rPr>
          <w:sz w:val="20"/>
          <w:szCs w:val="20"/>
          <w:lang w:val="en-US"/>
        </w:rPr>
      </w:pPr>
      <w:hyperlink r:id="rId6" w:history="1">
        <w:r w:rsidR="00CB468F" w:rsidRPr="00403BA1">
          <w:rPr>
            <w:sz w:val="20"/>
            <w:szCs w:val="20"/>
            <w:lang w:val="en-US"/>
          </w:rPr>
          <w:t>http://qsp.su/tools/onlinehelp/about_license_gpl_russian.html</w:t>
        </w:r>
      </w:hyperlink>
      <w:r w:rsidR="00CB468F" w:rsidRPr="00403BA1">
        <w:rPr>
          <w:sz w:val="20"/>
          <w:szCs w:val="20"/>
          <w:lang w:val="en-US"/>
        </w:rPr>
        <w:t xml:space="preserve"> </w:t>
      </w:r>
    </w:p>
    <w:p w:rsidR="00CB468F" w:rsidRPr="00403BA1" w:rsidRDefault="00CB468F" w:rsidP="00CB468F">
      <w:pPr>
        <w:spacing w:before="0" w:beforeAutospacing="0" w:after="0" w:afterAutospacing="0"/>
        <w:ind w:firstLine="709"/>
        <w:rPr>
          <w:sz w:val="20"/>
          <w:szCs w:val="20"/>
        </w:rPr>
      </w:pPr>
      <w:r w:rsidRPr="00403BA1">
        <w:rPr>
          <w:sz w:val="20"/>
          <w:szCs w:val="20"/>
        </w:rPr>
        <w:t xml:space="preserve">ПО </w:t>
      </w:r>
      <w:proofErr w:type="spellStart"/>
      <w:r w:rsidRPr="00403BA1">
        <w:rPr>
          <w:sz w:val="20"/>
          <w:szCs w:val="20"/>
        </w:rPr>
        <w:t>OpenOffice.Org.Base</w:t>
      </w:r>
      <w:proofErr w:type="spellEnd"/>
    </w:p>
    <w:p w:rsidR="00CB468F" w:rsidRPr="00403BA1" w:rsidRDefault="00C34104" w:rsidP="00CB468F">
      <w:pPr>
        <w:spacing w:before="0" w:beforeAutospacing="0" w:after="0" w:afterAutospacing="0"/>
        <w:ind w:firstLine="709"/>
        <w:rPr>
          <w:sz w:val="20"/>
          <w:szCs w:val="20"/>
        </w:rPr>
      </w:pPr>
      <w:hyperlink r:id="rId7" w:history="1">
        <w:r w:rsidR="00CB468F" w:rsidRPr="00403BA1">
          <w:rPr>
            <w:sz w:val="20"/>
            <w:szCs w:val="20"/>
          </w:rPr>
          <w:t>http://qsp.su/tools/onlinehelp/about_license_gpl_russian.html</w:t>
        </w:r>
      </w:hyperlink>
    </w:p>
    <w:p w:rsidR="00CB468F" w:rsidRPr="00403BA1" w:rsidRDefault="00CB468F" w:rsidP="00CB468F">
      <w:pPr>
        <w:spacing w:before="0" w:beforeAutospacing="0" w:after="0" w:afterAutospacing="0"/>
        <w:ind w:firstLine="709"/>
        <w:rPr>
          <w:sz w:val="20"/>
          <w:szCs w:val="20"/>
          <w:lang w:val="en-US"/>
        </w:rPr>
      </w:pPr>
      <w:r w:rsidRPr="00403BA1">
        <w:rPr>
          <w:sz w:val="20"/>
          <w:szCs w:val="20"/>
        </w:rPr>
        <w:t>ПО</w:t>
      </w:r>
      <w:r w:rsidRPr="00403BA1">
        <w:rPr>
          <w:sz w:val="20"/>
          <w:szCs w:val="20"/>
          <w:lang w:val="en-US"/>
        </w:rPr>
        <w:t xml:space="preserve"> </w:t>
      </w:r>
      <w:proofErr w:type="spellStart"/>
      <w:r w:rsidRPr="00403BA1">
        <w:rPr>
          <w:sz w:val="20"/>
          <w:szCs w:val="20"/>
          <w:lang w:val="en-US"/>
        </w:rPr>
        <w:t>OpenOffice.org.Impress</w:t>
      </w:r>
      <w:proofErr w:type="spellEnd"/>
      <w:r w:rsidRPr="00403BA1">
        <w:rPr>
          <w:sz w:val="20"/>
          <w:szCs w:val="20"/>
          <w:lang w:val="en-US"/>
        </w:rPr>
        <w:t xml:space="preserve"> </w:t>
      </w:r>
    </w:p>
    <w:p w:rsidR="00CB468F" w:rsidRPr="00403BA1" w:rsidRDefault="00C34104" w:rsidP="00CB468F">
      <w:pPr>
        <w:spacing w:before="0" w:beforeAutospacing="0" w:after="0" w:afterAutospacing="0"/>
        <w:ind w:firstLine="709"/>
        <w:rPr>
          <w:sz w:val="20"/>
          <w:szCs w:val="20"/>
          <w:lang w:val="en-US"/>
        </w:rPr>
      </w:pPr>
      <w:hyperlink r:id="rId8" w:history="1">
        <w:r w:rsidR="00CB468F" w:rsidRPr="00403BA1">
          <w:rPr>
            <w:sz w:val="20"/>
            <w:szCs w:val="20"/>
            <w:lang w:val="en-US"/>
          </w:rPr>
          <w:t>http://qsp.su/tools/onlinehelp/about_license_gpl_russian.html</w:t>
        </w:r>
      </w:hyperlink>
      <w:r w:rsidR="00CB468F" w:rsidRPr="00403BA1">
        <w:rPr>
          <w:sz w:val="20"/>
          <w:szCs w:val="20"/>
          <w:lang w:val="en-US"/>
        </w:rPr>
        <w:t xml:space="preserve"> </w:t>
      </w:r>
    </w:p>
    <w:p w:rsidR="00CB468F" w:rsidRPr="00403BA1" w:rsidRDefault="00CB468F" w:rsidP="00CB468F">
      <w:pPr>
        <w:spacing w:before="0" w:beforeAutospacing="0" w:after="0" w:afterAutospacing="0"/>
        <w:ind w:firstLine="709"/>
        <w:rPr>
          <w:sz w:val="20"/>
          <w:szCs w:val="20"/>
          <w:lang w:val="en-US"/>
        </w:rPr>
      </w:pPr>
      <w:r w:rsidRPr="00403BA1">
        <w:rPr>
          <w:sz w:val="20"/>
          <w:szCs w:val="20"/>
        </w:rPr>
        <w:t>ПО</w:t>
      </w:r>
      <w:r w:rsidRPr="00403BA1">
        <w:rPr>
          <w:sz w:val="20"/>
          <w:szCs w:val="20"/>
          <w:lang w:val="en-US"/>
        </w:rPr>
        <w:t xml:space="preserve"> OpenOffice.Org Writer </w:t>
      </w:r>
    </w:p>
    <w:p w:rsidR="00CB468F" w:rsidRPr="00403BA1" w:rsidRDefault="00C34104" w:rsidP="00CB468F">
      <w:pPr>
        <w:spacing w:before="0" w:beforeAutospacing="0" w:after="0" w:afterAutospacing="0"/>
        <w:ind w:firstLine="709"/>
        <w:rPr>
          <w:sz w:val="20"/>
          <w:szCs w:val="20"/>
          <w:lang w:val="en-US"/>
        </w:rPr>
      </w:pPr>
      <w:hyperlink r:id="rId9" w:history="1">
        <w:r w:rsidR="00CB468F" w:rsidRPr="00403BA1">
          <w:rPr>
            <w:sz w:val="20"/>
            <w:szCs w:val="20"/>
            <w:lang w:val="en-US"/>
          </w:rPr>
          <w:t>http://qsp.su/tools/onlinehelp/about_license_gpl_russian.html</w:t>
        </w:r>
      </w:hyperlink>
    </w:p>
    <w:p w:rsidR="00CB468F" w:rsidRPr="00403BA1" w:rsidRDefault="00CB468F" w:rsidP="00CB468F">
      <w:pPr>
        <w:spacing w:before="0" w:beforeAutospacing="0" w:after="0" w:afterAutospacing="0"/>
        <w:ind w:firstLine="709"/>
        <w:rPr>
          <w:sz w:val="20"/>
          <w:szCs w:val="20"/>
          <w:lang w:val="en-US"/>
        </w:rPr>
      </w:pPr>
      <w:r w:rsidRPr="00403BA1">
        <w:rPr>
          <w:sz w:val="20"/>
          <w:szCs w:val="20"/>
        </w:rPr>
        <w:t>ПО</w:t>
      </w:r>
      <w:r w:rsidRPr="00403BA1">
        <w:rPr>
          <w:sz w:val="20"/>
          <w:szCs w:val="20"/>
          <w:lang w:val="en-US"/>
        </w:rPr>
        <w:t xml:space="preserve"> Open Office.org Draw</w:t>
      </w:r>
    </w:p>
    <w:p w:rsidR="00CB468F" w:rsidRPr="00403BA1" w:rsidRDefault="00C34104" w:rsidP="00CB468F">
      <w:pPr>
        <w:spacing w:before="0" w:beforeAutospacing="0" w:after="0" w:afterAutospacing="0"/>
        <w:ind w:firstLine="709"/>
        <w:rPr>
          <w:sz w:val="20"/>
          <w:szCs w:val="20"/>
          <w:lang w:val="en-US"/>
        </w:rPr>
      </w:pPr>
      <w:hyperlink r:id="rId10" w:history="1">
        <w:r w:rsidR="00CB468F" w:rsidRPr="00403BA1">
          <w:rPr>
            <w:sz w:val="20"/>
            <w:szCs w:val="20"/>
            <w:lang w:val="en-US"/>
          </w:rPr>
          <w:t>http://qsp.su/tools/onlinehelp/about_license_gpl_russian.html</w:t>
        </w:r>
      </w:hyperlink>
    </w:p>
    <w:p w:rsidR="00CB468F" w:rsidRPr="00403BA1" w:rsidRDefault="00CB468F" w:rsidP="00CB468F">
      <w:pPr>
        <w:spacing w:before="0" w:beforeAutospacing="0" w:after="0" w:afterAutospacing="0"/>
        <w:ind w:firstLine="709"/>
        <w:rPr>
          <w:sz w:val="20"/>
          <w:szCs w:val="20"/>
        </w:rPr>
      </w:pPr>
      <w:r w:rsidRPr="00403BA1">
        <w:rPr>
          <w:sz w:val="20"/>
          <w:szCs w:val="20"/>
        </w:rPr>
        <w:t xml:space="preserve">ПО «Блокнот» - стандартное приложение операционной системы (MS </w:t>
      </w:r>
      <w:proofErr w:type="spellStart"/>
      <w:r w:rsidRPr="00403BA1">
        <w:rPr>
          <w:sz w:val="20"/>
          <w:szCs w:val="20"/>
        </w:rPr>
        <w:t>Windows</w:t>
      </w:r>
      <w:proofErr w:type="spellEnd"/>
      <w:r w:rsidRPr="00403BA1">
        <w:rPr>
          <w:sz w:val="20"/>
          <w:szCs w:val="20"/>
        </w:rPr>
        <w:t xml:space="preserve">, </w:t>
      </w:r>
      <w:proofErr w:type="spellStart"/>
      <w:r w:rsidRPr="00403BA1">
        <w:rPr>
          <w:sz w:val="20"/>
          <w:szCs w:val="20"/>
        </w:rPr>
        <w:t>Android</w:t>
      </w:r>
      <w:proofErr w:type="spellEnd"/>
      <w:r w:rsidRPr="00403BA1">
        <w:rPr>
          <w:sz w:val="20"/>
          <w:szCs w:val="20"/>
        </w:rPr>
        <w:t xml:space="preserve"> и т.д.), </w:t>
      </w:r>
    </w:p>
    <w:p w:rsidR="00CB468F" w:rsidRPr="00403BA1" w:rsidRDefault="00CB468F" w:rsidP="00CB468F">
      <w:pPr>
        <w:spacing w:before="0" w:beforeAutospacing="0" w:after="0" w:afterAutospacing="0"/>
        <w:ind w:firstLine="709"/>
        <w:rPr>
          <w:sz w:val="20"/>
          <w:szCs w:val="20"/>
        </w:rPr>
      </w:pPr>
      <w:r w:rsidRPr="00403BA1">
        <w:rPr>
          <w:sz w:val="20"/>
          <w:szCs w:val="20"/>
        </w:rPr>
        <w:t xml:space="preserve">предназначенное для работы с текстами;  </w:t>
      </w:r>
    </w:p>
    <w:p w:rsidR="00CB468F" w:rsidRPr="00403BA1" w:rsidRDefault="00CB468F" w:rsidP="00CB468F">
      <w:pPr>
        <w:spacing w:before="0" w:beforeAutospacing="0" w:after="0" w:afterAutospacing="0"/>
        <w:ind w:firstLine="709"/>
        <w:rPr>
          <w:sz w:val="20"/>
          <w:szCs w:val="20"/>
        </w:rPr>
      </w:pPr>
      <w:r w:rsidRPr="00403BA1">
        <w:rPr>
          <w:sz w:val="20"/>
          <w:szCs w:val="20"/>
        </w:rPr>
        <w:t>ПО 1С: Предприятие 8.3</w:t>
      </w:r>
    </w:p>
    <w:p w:rsidR="00CB468F" w:rsidRPr="00403BA1" w:rsidRDefault="00CB468F" w:rsidP="00CB468F">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403BA1">
        <w:rPr>
          <w:i/>
          <w:sz w:val="20"/>
          <w:szCs w:val="20"/>
        </w:rPr>
        <w:t>Современные профессиональные базы данных:</w:t>
      </w:r>
    </w:p>
    <w:p w:rsidR="00B84A18" w:rsidRPr="00B84A18" w:rsidRDefault="00B84A18" w:rsidP="00B84A18">
      <w:pPr>
        <w:spacing w:before="0" w:beforeAutospacing="0" w:after="0" w:afterAutospacing="0"/>
        <w:ind w:firstLine="709"/>
        <w:rPr>
          <w:sz w:val="20"/>
          <w:szCs w:val="20"/>
        </w:rPr>
      </w:pPr>
      <w:r w:rsidRPr="00B84A18">
        <w:rPr>
          <w:sz w:val="20"/>
          <w:szCs w:val="20"/>
        </w:rPr>
        <w:t xml:space="preserve">Реестр профессиональных стандартов https://profstandart.rosmintrud.ru/obshchiy-informatsionnyy-blok/natsionalnyy-reestr-professionalnykh-standartov/reestr-professionalnykh-standartov/ </w:t>
      </w:r>
    </w:p>
    <w:p w:rsidR="00B84A18" w:rsidRPr="00B84A18" w:rsidRDefault="00B84A18" w:rsidP="00B84A18">
      <w:pPr>
        <w:spacing w:before="0" w:beforeAutospacing="0" w:after="0" w:afterAutospacing="0"/>
        <w:ind w:firstLine="709"/>
        <w:rPr>
          <w:sz w:val="20"/>
          <w:szCs w:val="20"/>
        </w:rPr>
      </w:pPr>
      <w:r w:rsidRPr="00B84A18">
        <w:rPr>
          <w:sz w:val="20"/>
          <w:szCs w:val="20"/>
        </w:rPr>
        <w:t>Реестр студентов/ординаторов/аспирантов/ассистентов-стажеров https://www.mos.ru/karta-moskvicha/services-proverka-grazhdanina-v-reestre-studentov/</w:t>
      </w:r>
    </w:p>
    <w:p w:rsidR="00B84A18" w:rsidRPr="00B84A18" w:rsidRDefault="00B84A18" w:rsidP="00B84A18">
      <w:pPr>
        <w:spacing w:before="0" w:beforeAutospacing="0" w:after="0" w:afterAutospacing="0"/>
        <w:ind w:firstLine="709"/>
        <w:rPr>
          <w:sz w:val="20"/>
          <w:szCs w:val="20"/>
        </w:rPr>
      </w:pPr>
      <w:r w:rsidRPr="00B84A18">
        <w:rPr>
          <w:sz w:val="20"/>
          <w:szCs w:val="20"/>
        </w:rPr>
        <w:lastRenderedPageBreak/>
        <w:t xml:space="preserve">Конституция РФ - http://www.constitution.ru/ </w:t>
      </w:r>
    </w:p>
    <w:p w:rsidR="00B84A18" w:rsidRPr="00B84A18" w:rsidRDefault="00B84A18" w:rsidP="00B84A18">
      <w:pPr>
        <w:spacing w:before="0" w:beforeAutospacing="0" w:after="0" w:afterAutospacing="0"/>
        <w:ind w:firstLine="709"/>
        <w:rPr>
          <w:sz w:val="20"/>
          <w:szCs w:val="20"/>
        </w:rPr>
      </w:pPr>
      <w:r w:rsidRPr="00B84A18">
        <w:rPr>
          <w:sz w:val="20"/>
          <w:szCs w:val="20"/>
        </w:rPr>
        <w:t>Общероссийская общественная организация «Ассоциация Юристов России» - http://www.alrf.ru/</w:t>
      </w:r>
    </w:p>
    <w:p w:rsidR="00B84A18" w:rsidRPr="00B84A18" w:rsidRDefault="00B84A18" w:rsidP="00B84A18">
      <w:pPr>
        <w:spacing w:before="0" w:beforeAutospacing="0" w:after="0" w:afterAutospacing="0"/>
        <w:ind w:firstLine="709"/>
        <w:rPr>
          <w:sz w:val="20"/>
          <w:szCs w:val="20"/>
        </w:rPr>
      </w:pPr>
      <w:r w:rsidRPr="00B84A18">
        <w:rPr>
          <w:sz w:val="20"/>
          <w:szCs w:val="20"/>
        </w:rPr>
        <w:t>Государственная Дума РФ- http://www.duma.gov.ru</w:t>
      </w:r>
    </w:p>
    <w:p w:rsidR="00B84A18" w:rsidRPr="00B84A18" w:rsidRDefault="00B84A18" w:rsidP="00B84A18">
      <w:pPr>
        <w:spacing w:before="0" w:beforeAutospacing="0" w:after="0" w:afterAutospacing="0"/>
        <w:ind w:firstLine="709"/>
        <w:rPr>
          <w:sz w:val="20"/>
          <w:szCs w:val="20"/>
        </w:rPr>
      </w:pPr>
      <w:r w:rsidRPr="00B84A18">
        <w:rPr>
          <w:sz w:val="20"/>
          <w:szCs w:val="20"/>
        </w:rPr>
        <w:t xml:space="preserve">Федеральная палата адвокатов- http://fparf.ru </w:t>
      </w:r>
    </w:p>
    <w:p w:rsidR="00B84A18" w:rsidRPr="00B84A18" w:rsidRDefault="00B84A18" w:rsidP="00B84A18">
      <w:pPr>
        <w:spacing w:before="0" w:beforeAutospacing="0" w:after="0" w:afterAutospacing="0"/>
        <w:ind w:firstLine="709"/>
        <w:rPr>
          <w:sz w:val="20"/>
          <w:szCs w:val="20"/>
        </w:rPr>
      </w:pPr>
      <w:r w:rsidRPr="00B84A18">
        <w:rPr>
          <w:sz w:val="20"/>
          <w:szCs w:val="20"/>
        </w:rPr>
        <w:t xml:space="preserve">Адвокатская палата города Москвы- http://www.advokatymoscow.ru </w:t>
      </w:r>
    </w:p>
    <w:p w:rsidR="00B84A18" w:rsidRPr="00B84A18" w:rsidRDefault="00B84A18" w:rsidP="00B84A18">
      <w:pPr>
        <w:spacing w:before="0" w:beforeAutospacing="0" w:after="0" w:afterAutospacing="0"/>
        <w:ind w:firstLine="709"/>
        <w:rPr>
          <w:sz w:val="20"/>
          <w:szCs w:val="20"/>
        </w:rPr>
      </w:pPr>
      <w:r w:rsidRPr="00B84A18">
        <w:rPr>
          <w:sz w:val="20"/>
          <w:szCs w:val="20"/>
        </w:rPr>
        <w:t xml:space="preserve">Конституционный суд РФ - http://www.ksrf.ru </w:t>
      </w:r>
    </w:p>
    <w:p w:rsidR="00B84A18" w:rsidRPr="00B84A18" w:rsidRDefault="00B84A18" w:rsidP="00B84A18">
      <w:pPr>
        <w:spacing w:before="0" w:beforeAutospacing="0" w:after="0" w:afterAutospacing="0"/>
        <w:ind w:firstLine="709"/>
        <w:rPr>
          <w:sz w:val="20"/>
          <w:szCs w:val="20"/>
        </w:rPr>
      </w:pPr>
      <w:r w:rsidRPr="00B84A18">
        <w:rPr>
          <w:sz w:val="20"/>
          <w:szCs w:val="20"/>
        </w:rPr>
        <w:t>Верховный Суд Российской Федерации - http://www.vsrf.ru</w:t>
      </w:r>
    </w:p>
    <w:p w:rsidR="00B84A18" w:rsidRPr="00B84A18" w:rsidRDefault="00B84A18" w:rsidP="00B84A18">
      <w:pPr>
        <w:spacing w:before="0" w:beforeAutospacing="0" w:after="0" w:afterAutospacing="0"/>
        <w:ind w:firstLine="709"/>
        <w:rPr>
          <w:sz w:val="20"/>
          <w:szCs w:val="20"/>
        </w:rPr>
      </w:pPr>
      <w:r w:rsidRPr="00B84A18">
        <w:rPr>
          <w:sz w:val="20"/>
          <w:szCs w:val="20"/>
        </w:rPr>
        <w:t xml:space="preserve">Федеральные Арбитражные Суды Российской Федерации - http://www.arbitr.ru </w:t>
      </w:r>
    </w:p>
    <w:p w:rsidR="00B84A18" w:rsidRPr="00B84A18" w:rsidRDefault="00B84A18" w:rsidP="00B84A18">
      <w:pPr>
        <w:spacing w:before="0" w:beforeAutospacing="0" w:after="0" w:afterAutospacing="0"/>
        <w:ind w:firstLine="709"/>
        <w:rPr>
          <w:sz w:val="20"/>
          <w:szCs w:val="20"/>
        </w:rPr>
      </w:pPr>
      <w:r w:rsidRPr="00B84A18">
        <w:rPr>
          <w:sz w:val="20"/>
          <w:szCs w:val="20"/>
        </w:rPr>
        <w:t>Федеральная служба по труду и занятости (</w:t>
      </w:r>
      <w:proofErr w:type="spellStart"/>
      <w:r w:rsidRPr="00B84A18">
        <w:rPr>
          <w:sz w:val="20"/>
          <w:szCs w:val="20"/>
        </w:rPr>
        <w:t>Роструд</w:t>
      </w:r>
      <w:proofErr w:type="spellEnd"/>
      <w:r w:rsidRPr="00B84A18">
        <w:rPr>
          <w:sz w:val="20"/>
          <w:szCs w:val="20"/>
        </w:rPr>
        <w:t xml:space="preserve">) - www.rostrud.ru </w:t>
      </w:r>
    </w:p>
    <w:p w:rsidR="00B84A18" w:rsidRPr="00B84A18" w:rsidRDefault="00B84A18" w:rsidP="00B84A18">
      <w:pPr>
        <w:spacing w:before="0" w:beforeAutospacing="0" w:after="0" w:afterAutospacing="0"/>
        <w:ind w:firstLine="709"/>
        <w:rPr>
          <w:sz w:val="20"/>
          <w:szCs w:val="20"/>
        </w:rPr>
      </w:pPr>
      <w:r w:rsidRPr="00B84A18">
        <w:rPr>
          <w:sz w:val="20"/>
          <w:szCs w:val="20"/>
        </w:rPr>
        <w:t xml:space="preserve">Федерация независимых профсоюзов России - http://www.finpr.ru </w:t>
      </w:r>
    </w:p>
    <w:p w:rsidR="00B84A18" w:rsidRDefault="00B84A18" w:rsidP="00B84A18">
      <w:pPr>
        <w:spacing w:before="0" w:beforeAutospacing="0" w:after="0" w:afterAutospacing="0"/>
        <w:ind w:firstLine="709"/>
        <w:rPr>
          <w:sz w:val="20"/>
          <w:szCs w:val="20"/>
        </w:rPr>
      </w:pPr>
      <w:r w:rsidRPr="00B84A18">
        <w:rPr>
          <w:sz w:val="20"/>
          <w:szCs w:val="20"/>
        </w:rPr>
        <w:t xml:space="preserve">Пенсионный фонд Российской Федерации - </w:t>
      </w:r>
      <w:hyperlink r:id="rId11" w:history="1">
        <w:r w:rsidRPr="006447E1">
          <w:rPr>
            <w:rStyle w:val="af1"/>
            <w:sz w:val="20"/>
            <w:szCs w:val="20"/>
          </w:rPr>
          <w:t>http://www.pfrf.ru</w:t>
        </w:r>
      </w:hyperlink>
      <w:r w:rsidRPr="00B84A18">
        <w:rPr>
          <w:sz w:val="20"/>
          <w:szCs w:val="20"/>
        </w:rPr>
        <w:t xml:space="preserve"> </w:t>
      </w:r>
    </w:p>
    <w:p w:rsidR="00CB468F" w:rsidRPr="00403BA1" w:rsidRDefault="00CB468F" w:rsidP="00B84A18">
      <w:pPr>
        <w:spacing w:before="0" w:beforeAutospacing="0" w:after="0" w:afterAutospacing="0"/>
        <w:ind w:firstLine="709"/>
        <w:rPr>
          <w:sz w:val="20"/>
          <w:szCs w:val="20"/>
        </w:rPr>
      </w:pPr>
      <w:r w:rsidRPr="00403BA1">
        <w:rPr>
          <w:sz w:val="20"/>
          <w:szCs w:val="20"/>
        </w:rPr>
        <w:t xml:space="preserve">Научная электронная библиотека. </w:t>
      </w:r>
      <w:r w:rsidRPr="00403BA1">
        <w:rPr>
          <w:sz w:val="20"/>
          <w:szCs w:val="20"/>
          <w:lang w:val="en-US"/>
        </w:rPr>
        <w:t>http</w:t>
      </w:r>
      <w:r w:rsidRPr="00403BA1">
        <w:rPr>
          <w:sz w:val="20"/>
          <w:szCs w:val="20"/>
        </w:rPr>
        <w:t>://</w:t>
      </w:r>
      <w:proofErr w:type="spellStart"/>
      <w:r w:rsidRPr="00403BA1">
        <w:rPr>
          <w:sz w:val="20"/>
          <w:szCs w:val="20"/>
          <w:lang w:val="en-US"/>
        </w:rPr>
        <w:t>elibrary</w:t>
      </w:r>
      <w:proofErr w:type="spellEnd"/>
      <w:r w:rsidRPr="00403BA1">
        <w:rPr>
          <w:sz w:val="20"/>
          <w:szCs w:val="20"/>
        </w:rPr>
        <w:t>.</w:t>
      </w:r>
      <w:proofErr w:type="spellStart"/>
      <w:r w:rsidRPr="00403BA1">
        <w:rPr>
          <w:sz w:val="20"/>
          <w:szCs w:val="20"/>
          <w:lang w:val="en-US"/>
        </w:rPr>
        <w:t>ru</w:t>
      </w:r>
      <w:proofErr w:type="spellEnd"/>
    </w:p>
    <w:p w:rsidR="00CB468F" w:rsidRPr="00403BA1" w:rsidRDefault="00CB468F" w:rsidP="00CB468F">
      <w:pPr>
        <w:spacing w:before="0" w:beforeAutospacing="0" w:after="0" w:afterAutospacing="0"/>
        <w:ind w:firstLine="709"/>
        <w:rPr>
          <w:sz w:val="20"/>
          <w:szCs w:val="20"/>
        </w:rPr>
      </w:pPr>
      <w:r w:rsidRPr="00403BA1">
        <w:rPr>
          <w:sz w:val="20"/>
          <w:szCs w:val="20"/>
        </w:rPr>
        <w:t xml:space="preserve">Электронно-библиотечная система </w:t>
      </w:r>
      <w:proofErr w:type="spellStart"/>
      <w:r w:rsidRPr="00403BA1">
        <w:rPr>
          <w:sz w:val="20"/>
          <w:szCs w:val="20"/>
          <w:lang w:val="en-US"/>
        </w:rPr>
        <w:t>IPRbooks</w:t>
      </w:r>
      <w:proofErr w:type="spellEnd"/>
      <w:r w:rsidRPr="00403BA1">
        <w:rPr>
          <w:sz w:val="20"/>
          <w:szCs w:val="20"/>
        </w:rPr>
        <w:t xml:space="preserve"> (ЭБС </w:t>
      </w:r>
      <w:proofErr w:type="spellStart"/>
      <w:r w:rsidRPr="00403BA1">
        <w:rPr>
          <w:sz w:val="20"/>
          <w:szCs w:val="20"/>
          <w:lang w:val="en-US"/>
        </w:rPr>
        <w:t>IPRbooks</w:t>
      </w:r>
      <w:proofErr w:type="spellEnd"/>
      <w:r w:rsidRPr="00403BA1">
        <w:rPr>
          <w:sz w:val="20"/>
          <w:szCs w:val="20"/>
        </w:rPr>
        <w:t xml:space="preserve">) – электронная библиотека по всем отраслям знаний </w:t>
      </w:r>
      <w:r w:rsidRPr="00403BA1">
        <w:rPr>
          <w:sz w:val="20"/>
          <w:szCs w:val="20"/>
          <w:lang w:val="en-US"/>
        </w:rPr>
        <w:t>http</w:t>
      </w:r>
      <w:r w:rsidRPr="00403BA1">
        <w:rPr>
          <w:sz w:val="20"/>
          <w:szCs w:val="20"/>
        </w:rPr>
        <w:t>://</w:t>
      </w:r>
      <w:r w:rsidRPr="00403BA1">
        <w:rPr>
          <w:sz w:val="20"/>
          <w:szCs w:val="20"/>
          <w:lang w:val="en-US"/>
        </w:rPr>
        <w:t>www</w:t>
      </w:r>
      <w:r w:rsidRPr="00403BA1">
        <w:rPr>
          <w:sz w:val="20"/>
          <w:szCs w:val="20"/>
        </w:rPr>
        <w:t>.</w:t>
      </w:r>
      <w:proofErr w:type="spellStart"/>
      <w:r w:rsidRPr="00403BA1">
        <w:rPr>
          <w:sz w:val="20"/>
          <w:szCs w:val="20"/>
          <w:lang w:val="en-US"/>
        </w:rPr>
        <w:t>iprbookshop</w:t>
      </w:r>
      <w:proofErr w:type="spellEnd"/>
      <w:r w:rsidRPr="00403BA1">
        <w:rPr>
          <w:sz w:val="20"/>
          <w:szCs w:val="20"/>
        </w:rPr>
        <w:t>.</w:t>
      </w:r>
      <w:proofErr w:type="spellStart"/>
      <w:r w:rsidRPr="00403BA1">
        <w:rPr>
          <w:sz w:val="20"/>
          <w:szCs w:val="20"/>
          <w:lang w:val="en-US"/>
        </w:rPr>
        <w:t>ru</w:t>
      </w:r>
      <w:proofErr w:type="spellEnd"/>
    </w:p>
    <w:p w:rsidR="004774DA" w:rsidRPr="00D52134" w:rsidRDefault="004774DA" w:rsidP="004774DA">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4774DA" w:rsidRPr="0048691E" w:rsidRDefault="004774DA" w:rsidP="004774DA">
      <w:pPr>
        <w:pStyle w:val="affffffffff0"/>
        <w:numPr>
          <w:ilvl w:val="0"/>
          <w:numId w:val="62"/>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4774DA" w:rsidRPr="00D52134" w:rsidRDefault="004774DA" w:rsidP="004774DA">
      <w:pPr>
        <w:pStyle w:val="affffffffff0"/>
        <w:numPr>
          <w:ilvl w:val="0"/>
          <w:numId w:val="62"/>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p w:rsidR="00841522" w:rsidRPr="00CB468F" w:rsidRDefault="00841522" w:rsidP="00CB468F"/>
    <w:sectPr w:rsidR="00841522" w:rsidRPr="00CB468F"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9"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1" w15:restartNumberingAfterBreak="0">
    <w:nsid w:val="064956C7"/>
    <w:multiLevelType w:val="multilevel"/>
    <w:tmpl w:val="064956C7"/>
    <w:lvl w:ilvl="0">
      <w:start w:val="65535"/>
      <w:numFmt w:val="bullet"/>
      <w:lvlText w:val="-"/>
      <w:lvlJc w:val="left"/>
      <w:pPr>
        <w:ind w:left="1429" w:hanging="360"/>
      </w:pPr>
      <w:rPr>
        <w:rFonts w:ascii="Times New Roman" w:hAnsi="Times New Roman" w:cs="Times New Roman"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2"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4"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5"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6"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7"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8"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9"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1B6C29A8"/>
    <w:multiLevelType w:val="hybridMultilevel"/>
    <w:tmpl w:val="96A0EF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3"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4"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5"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26"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24336879"/>
    <w:multiLevelType w:val="hybridMultilevel"/>
    <w:tmpl w:val="6D46B864"/>
    <w:lvl w:ilvl="0" w:tplc="0419000F">
      <w:start w:val="1"/>
      <w:numFmt w:val="decimal"/>
      <w:lvlText w:val="%1."/>
      <w:lvlJc w:val="left"/>
      <w:pPr>
        <w:ind w:left="1570" w:hanging="360"/>
      </w:pPr>
    </w:lvl>
    <w:lvl w:ilvl="1" w:tplc="04190019" w:tentative="1">
      <w:start w:val="1"/>
      <w:numFmt w:val="lowerLetter"/>
      <w:lvlText w:val="%2."/>
      <w:lvlJc w:val="left"/>
      <w:pPr>
        <w:ind w:left="2290" w:hanging="360"/>
      </w:pPr>
    </w:lvl>
    <w:lvl w:ilvl="2" w:tplc="0419001B" w:tentative="1">
      <w:start w:val="1"/>
      <w:numFmt w:val="lowerRoman"/>
      <w:lvlText w:val="%3."/>
      <w:lvlJc w:val="right"/>
      <w:pPr>
        <w:ind w:left="3010" w:hanging="180"/>
      </w:pPr>
    </w:lvl>
    <w:lvl w:ilvl="3" w:tplc="0419000F" w:tentative="1">
      <w:start w:val="1"/>
      <w:numFmt w:val="decimal"/>
      <w:lvlText w:val="%4."/>
      <w:lvlJc w:val="left"/>
      <w:pPr>
        <w:ind w:left="3730" w:hanging="360"/>
      </w:pPr>
    </w:lvl>
    <w:lvl w:ilvl="4" w:tplc="04190019" w:tentative="1">
      <w:start w:val="1"/>
      <w:numFmt w:val="lowerLetter"/>
      <w:lvlText w:val="%5."/>
      <w:lvlJc w:val="left"/>
      <w:pPr>
        <w:ind w:left="4450" w:hanging="360"/>
      </w:pPr>
    </w:lvl>
    <w:lvl w:ilvl="5" w:tplc="0419001B" w:tentative="1">
      <w:start w:val="1"/>
      <w:numFmt w:val="lowerRoman"/>
      <w:lvlText w:val="%6."/>
      <w:lvlJc w:val="right"/>
      <w:pPr>
        <w:ind w:left="5170" w:hanging="180"/>
      </w:pPr>
    </w:lvl>
    <w:lvl w:ilvl="6" w:tplc="0419000F" w:tentative="1">
      <w:start w:val="1"/>
      <w:numFmt w:val="decimal"/>
      <w:lvlText w:val="%7."/>
      <w:lvlJc w:val="left"/>
      <w:pPr>
        <w:ind w:left="5890" w:hanging="360"/>
      </w:pPr>
    </w:lvl>
    <w:lvl w:ilvl="7" w:tplc="04190019" w:tentative="1">
      <w:start w:val="1"/>
      <w:numFmt w:val="lowerLetter"/>
      <w:lvlText w:val="%8."/>
      <w:lvlJc w:val="left"/>
      <w:pPr>
        <w:ind w:left="6610" w:hanging="360"/>
      </w:pPr>
    </w:lvl>
    <w:lvl w:ilvl="8" w:tplc="0419001B" w:tentative="1">
      <w:start w:val="1"/>
      <w:numFmt w:val="lowerRoman"/>
      <w:lvlText w:val="%9."/>
      <w:lvlJc w:val="right"/>
      <w:pPr>
        <w:ind w:left="7330" w:hanging="180"/>
      </w:pPr>
    </w:lvl>
  </w:abstractNum>
  <w:abstractNum w:abstractNumId="28"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0" w15:restartNumberingAfterBreak="0">
    <w:nsid w:val="26984DE6"/>
    <w:multiLevelType w:val="multilevel"/>
    <w:tmpl w:val="26984DE6"/>
    <w:lvl w:ilvl="0">
      <w:start w:val="1"/>
      <w:numFmt w:val="bullet"/>
      <w:lvlText w:val=""/>
      <w:lvlJc w:val="left"/>
      <w:pPr>
        <w:ind w:left="1174" w:hanging="360"/>
      </w:pPr>
      <w:rPr>
        <w:rFonts w:ascii="Symbol" w:hAnsi="Symbol" w:hint="default"/>
      </w:rPr>
    </w:lvl>
    <w:lvl w:ilvl="1">
      <w:start w:val="1"/>
      <w:numFmt w:val="bullet"/>
      <w:lvlText w:val="o"/>
      <w:lvlJc w:val="left"/>
      <w:pPr>
        <w:ind w:left="1894" w:hanging="360"/>
      </w:pPr>
      <w:rPr>
        <w:rFonts w:ascii="Courier New" w:hAnsi="Courier New" w:cs="Times New Roman" w:hint="default"/>
      </w:rPr>
    </w:lvl>
    <w:lvl w:ilvl="2">
      <w:start w:val="1"/>
      <w:numFmt w:val="bullet"/>
      <w:lvlText w:val=""/>
      <w:lvlJc w:val="left"/>
      <w:pPr>
        <w:ind w:left="2614" w:hanging="360"/>
      </w:pPr>
      <w:rPr>
        <w:rFonts w:ascii="Wingdings" w:hAnsi="Wingdings" w:hint="default"/>
      </w:rPr>
    </w:lvl>
    <w:lvl w:ilvl="3">
      <w:start w:val="1"/>
      <w:numFmt w:val="bullet"/>
      <w:lvlText w:val=""/>
      <w:lvlJc w:val="left"/>
      <w:pPr>
        <w:ind w:left="3334" w:hanging="360"/>
      </w:pPr>
      <w:rPr>
        <w:rFonts w:ascii="Symbol" w:hAnsi="Symbol" w:hint="default"/>
      </w:rPr>
    </w:lvl>
    <w:lvl w:ilvl="4">
      <w:start w:val="1"/>
      <w:numFmt w:val="bullet"/>
      <w:lvlText w:val="o"/>
      <w:lvlJc w:val="left"/>
      <w:pPr>
        <w:ind w:left="4054" w:hanging="360"/>
      </w:pPr>
      <w:rPr>
        <w:rFonts w:ascii="Courier New" w:hAnsi="Courier New" w:cs="Times New Roman" w:hint="default"/>
      </w:rPr>
    </w:lvl>
    <w:lvl w:ilvl="5">
      <w:start w:val="1"/>
      <w:numFmt w:val="bullet"/>
      <w:lvlText w:val=""/>
      <w:lvlJc w:val="left"/>
      <w:pPr>
        <w:ind w:left="4774" w:hanging="360"/>
      </w:pPr>
      <w:rPr>
        <w:rFonts w:ascii="Wingdings" w:hAnsi="Wingdings" w:hint="default"/>
      </w:rPr>
    </w:lvl>
    <w:lvl w:ilvl="6">
      <w:start w:val="1"/>
      <w:numFmt w:val="bullet"/>
      <w:lvlText w:val=""/>
      <w:lvlJc w:val="left"/>
      <w:pPr>
        <w:ind w:left="5494" w:hanging="360"/>
      </w:pPr>
      <w:rPr>
        <w:rFonts w:ascii="Symbol" w:hAnsi="Symbol" w:hint="default"/>
      </w:rPr>
    </w:lvl>
    <w:lvl w:ilvl="7">
      <w:start w:val="1"/>
      <w:numFmt w:val="bullet"/>
      <w:lvlText w:val="o"/>
      <w:lvlJc w:val="left"/>
      <w:pPr>
        <w:ind w:left="6214" w:hanging="360"/>
      </w:pPr>
      <w:rPr>
        <w:rFonts w:ascii="Courier New" w:hAnsi="Courier New" w:cs="Times New Roman" w:hint="default"/>
      </w:rPr>
    </w:lvl>
    <w:lvl w:ilvl="8">
      <w:start w:val="1"/>
      <w:numFmt w:val="bullet"/>
      <w:lvlText w:val=""/>
      <w:lvlJc w:val="left"/>
      <w:pPr>
        <w:ind w:left="6934" w:hanging="360"/>
      </w:pPr>
      <w:rPr>
        <w:rFonts w:ascii="Wingdings" w:hAnsi="Wingdings" w:hint="default"/>
      </w:rPr>
    </w:lvl>
  </w:abstractNum>
  <w:abstractNum w:abstractNumId="31"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2"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3"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34"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5"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36"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38"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39"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0"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41"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42"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3"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4"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5"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6"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47"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9" w15:restartNumberingAfterBreak="0">
    <w:nsid w:val="469B7371"/>
    <w:multiLevelType w:val="multilevel"/>
    <w:tmpl w:val="2D30E29A"/>
    <w:lvl w:ilvl="0">
      <w:start w:val="1"/>
      <w:numFmt w:val="decimal"/>
      <w:lvlText w:val="%1."/>
      <w:lvlJc w:val="left"/>
      <w:pPr>
        <w:tabs>
          <w:tab w:val="num" w:pos="360"/>
        </w:tabs>
        <w:ind w:left="360" w:hanging="360"/>
      </w:pPr>
      <w:rPr>
        <w:rFonts w:ascii="Times New Roman" w:hAnsi="Times New Roman" w:hint="default"/>
        <w:sz w:val="20"/>
        <w:szCs w:val="2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0"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1" w15:restartNumberingAfterBreak="0">
    <w:nsid w:val="4FA709A9"/>
    <w:multiLevelType w:val="multilevel"/>
    <w:tmpl w:val="4FA709A9"/>
    <w:lvl w:ilvl="0">
      <w:start w:val="65535"/>
      <w:numFmt w:val="bullet"/>
      <w:lvlText w:val="-"/>
      <w:lvlJc w:val="left"/>
      <w:pPr>
        <w:ind w:left="1429" w:hanging="360"/>
      </w:pPr>
      <w:rPr>
        <w:rFonts w:ascii="Times New Roman" w:hAnsi="Times New Roman" w:cs="Times New Roman"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52"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53"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4" w15:restartNumberingAfterBreak="0">
    <w:nsid w:val="57006B6F"/>
    <w:multiLevelType w:val="multilevel"/>
    <w:tmpl w:val="E34A0C6E"/>
    <w:lvl w:ilvl="0">
      <w:start w:val="1"/>
      <w:numFmt w:val="decimal"/>
      <w:lvlText w:val="%1."/>
      <w:lvlJc w:val="left"/>
      <w:pPr>
        <w:tabs>
          <w:tab w:val="num" w:pos="360"/>
        </w:tabs>
        <w:ind w:left="360" w:hanging="360"/>
      </w:pPr>
      <w:rPr>
        <w:rFonts w:ascii="Times New Roman" w:hAnsi="Times New Roman" w:hint="default"/>
        <w:sz w:val="20"/>
        <w:szCs w:val="2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5" w15:restartNumberingAfterBreak="0">
    <w:nsid w:val="57FB10FE"/>
    <w:multiLevelType w:val="multilevel"/>
    <w:tmpl w:val="57FB10FE"/>
    <w:lvl w:ilvl="0">
      <w:start w:val="65535"/>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92D626C"/>
    <w:multiLevelType w:val="hybridMultilevel"/>
    <w:tmpl w:val="21B456D8"/>
    <w:lvl w:ilvl="0" w:tplc="0419000F">
      <w:start w:val="1"/>
      <w:numFmt w:val="decimal"/>
      <w:lvlText w:val="%1."/>
      <w:lvlJc w:val="left"/>
      <w:pPr>
        <w:ind w:left="1570" w:hanging="360"/>
      </w:pPr>
    </w:lvl>
    <w:lvl w:ilvl="1" w:tplc="04190019" w:tentative="1">
      <w:start w:val="1"/>
      <w:numFmt w:val="lowerLetter"/>
      <w:lvlText w:val="%2."/>
      <w:lvlJc w:val="left"/>
      <w:pPr>
        <w:ind w:left="2290" w:hanging="360"/>
      </w:pPr>
    </w:lvl>
    <w:lvl w:ilvl="2" w:tplc="0419001B" w:tentative="1">
      <w:start w:val="1"/>
      <w:numFmt w:val="lowerRoman"/>
      <w:lvlText w:val="%3."/>
      <w:lvlJc w:val="right"/>
      <w:pPr>
        <w:ind w:left="3010" w:hanging="180"/>
      </w:pPr>
    </w:lvl>
    <w:lvl w:ilvl="3" w:tplc="0419000F" w:tentative="1">
      <w:start w:val="1"/>
      <w:numFmt w:val="decimal"/>
      <w:lvlText w:val="%4."/>
      <w:lvlJc w:val="left"/>
      <w:pPr>
        <w:ind w:left="3730" w:hanging="360"/>
      </w:pPr>
    </w:lvl>
    <w:lvl w:ilvl="4" w:tplc="04190019" w:tentative="1">
      <w:start w:val="1"/>
      <w:numFmt w:val="lowerLetter"/>
      <w:lvlText w:val="%5."/>
      <w:lvlJc w:val="left"/>
      <w:pPr>
        <w:ind w:left="4450" w:hanging="360"/>
      </w:pPr>
    </w:lvl>
    <w:lvl w:ilvl="5" w:tplc="0419001B" w:tentative="1">
      <w:start w:val="1"/>
      <w:numFmt w:val="lowerRoman"/>
      <w:lvlText w:val="%6."/>
      <w:lvlJc w:val="right"/>
      <w:pPr>
        <w:ind w:left="5170" w:hanging="180"/>
      </w:pPr>
    </w:lvl>
    <w:lvl w:ilvl="6" w:tplc="0419000F" w:tentative="1">
      <w:start w:val="1"/>
      <w:numFmt w:val="decimal"/>
      <w:lvlText w:val="%7."/>
      <w:lvlJc w:val="left"/>
      <w:pPr>
        <w:ind w:left="5890" w:hanging="360"/>
      </w:pPr>
    </w:lvl>
    <w:lvl w:ilvl="7" w:tplc="04190019" w:tentative="1">
      <w:start w:val="1"/>
      <w:numFmt w:val="lowerLetter"/>
      <w:lvlText w:val="%8."/>
      <w:lvlJc w:val="left"/>
      <w:pPr>
        <w:ind w:left="6610" w:hanging="360"/>
      </w:pPr>
    </w:lvl>
    <w:lvl w:ilvl="8" w:tplc="0419001B" w:tentative="1">
      <w:start w:val="1"/>
      <w:numFmt w:val="lowerRoman"/>
      <w:lvlText w:val="%9."/>
      <w:lvlJc w:val="right"/>
      <w:pPr>
        <w:ind w:left="7330" w:hanging="180"/>
      </w:pPr>
    </w:lvl>
  </w:abstractNum>
  <w:abstractNum w:abstractNumId="57" w15:restartNumberingAfterBreak="0">
    <w:nsid w:val="5A715A78"/>
    <w:multiLevelType w:val="multilevel"/>
    <w:tmpl w:val="5A715A78"/>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58"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9"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60" w15:restartNumberingAfterBreak="0">
    <w:nsid w:val="5D9F5B6C"/>
    <w:multiLevelType w:val="multilevel"/>
    <w:tmpl w:val="2D30E29A"/>
    <w:lvl w:ilvl="0">
      <w:start w:val="1"/>
      <w:numFmt w:val="decimal"/>
      <w:lvlText w:val="%1."/>
      <w:lvlJc w:val="left"/>
      <w:pPr>
        <w:tabs>
          <w:tab w:val="num" w:pos="360"/>
        </w:tabs>
        <w:ind w:left="360" w:hanging="360"/>
      </w:pPr>
      <w:rPr>
        <w:rFonts w:ascii="Times New Roman" w:hAnsi="Times New Roman" w:hint="default"/>
        <w:sz w:val="20"/>
        <w:szCs w:val="2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1"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2"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3"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64"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5"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6" w15:restartNumberingAfterBreak="0">
    <w:nsid w:val="6F4D3A31"/>
    <w:multiLevelType w:val="multilevel"/>
    <w:tmpl w:val="6F4D3A31"/>
    <w:lvl w:ilvl="0">
      <w:start w:val="1"/>
      <w:numFmt w:val="decimal"/>
      <w:lvlText w:val="%1."/>
      <w:lvlJc w:val="left"/>
      <w:pPr>
        <w:tabs>
          <w:tab w:val="num" w:pos="1260"/>
        </w:tabs>
        <w:ind w:left="12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7" w15:restartNumberingAfterBreak="0">
    <w:nsid w:val="701A75CD"/>
    <w:multiLevelType w:val="hybridMultilevel"/>
    <w:tmpl w:val="96A0EF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9"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0" w15:restartNumberingAfterBreak="0">
    <w:nsid w:val="724E6256"/>
    <w:multiLevelType w:val="multilevel"/>
    <w:tmpl w:val="724E6256"/>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2" w15:restartNumberingAfterBreak="0">
    <w:nsid w:val="784B2444"/>
    <w:multiLevelType w:val="multilevel"/>
    <w:tmpl w:val="784B2444"/>
    <w:lvl w:ilvl="0">
      <w:start w:val="1"/>
      <w:numFmt w:val="decimal"/>
      <w:lvlText w:val="%1."/>
      <w:lvlJc w:val="left"/>
      <w:pPr>
        <w:ind w:left="1069"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74"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75"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0"/>
  </w:num>
  <w:num w:numId="9">
    <w:abstractNumId w:val="20"/>
    <w:lvlOverride w:ilvl="0">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71"/>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28"/>
  </w:num>
  <w:num w:numId="15">
    <w:abstractNumId w:val="59"/>
  </w:num>
  <w:num w:numId="16">
    <w:abstractNumId w:val="34"/>
  </w:num>
  <w:num w:numId="17">
    <w:abstractNumId w:val="62"/>
  </w:num>
  <w:num w:numId="18">
    <w:abstractNumId w:val="68"/>
  </w:num>
  <w:num w:numId="19">
    <w:abstractNumId w:val="63"/>
  </w:num>
  <w:num w:numId="20">
    <w:abstractNumId w:val="9"/>
  </w:num>
  <w:num w:numId="21">
    <w:abstractNumId w:val="12"/>
  </w:num>
  <w:num w:numId="22">
    <w:abstractNumId w:val="15"/>
  </w:num>
  <w:num w:numId="23">
    <w:abstractNumId w:val="18"/>
  </w:num>
  <w:num w:numId="24">
    <w:abstractNumId w:val="22"/>
  </w:num>
  <w:num w:numId="25">
    <w:abstractNumId w:val="24"/>
  </w:num>
  <w:num w:numId="26">
    <w:abstractNumId w:val="32"/>
  </w:num>
  <w:num w:numId="27">
    <w:abstractNumId w:val="39"/>
  </w:num>
  <w:num w:numId="28">
    <w:abstractNumId w:val="40"/>
  </w:num>
  <w:num w:numId="29">
    <w:abstractNumId w:val="44"/>
  </w:num>
  <w:num w:numId="30">
    <w:abstractNumId w:val="45"/>
  </w:num>
  <w:num w:numId="31">
    <w:abstractNumId w:val="53"/>
  </w:num>
  <w:num w:numId="32">
    <w:abstractNumId w:val="58"/>
  </w:num>
  <w:num w:numId="33">
    <w:abstractNumId w:val="65"/>
  </w:num>
  <w:num w:numId="34">
    <w:abstractNumId w:val="69"/>
  </w:num>
  <w:num w:numId="35">
    <w:abstractNumId w:val="74"/>
  </w:num>
  <w:num w:numId="36">
    <w:abstractNumId w:val="75"/>
  </w:num>
  <w:num w:numId="37">
    <w:abstractNumId w:val="52"/>
  </w:num>
  <w:num w:numId="38">
    <w:abstractNumId w:val="43"/>
  </w:num>
  <w:num w:numId="39">
    <w:abstractNumId w:val="10"/>
  </w:num>
  <w:num w:numId="40">
    <w:abstractNumId w:val="8"/>
  </w:num>
  <w:num w:numId="41">
    <w:abstractNumId w:val="41"/>
  </w:num>
  <w:num w:numId="42">
    <w:abstractNumId w:val="33"/>
  </w:num>
  <w:num w:numId="43">
    <w:abstractNumId w:val="42"/>
  </w:num>
  <w:num w:numId="44">
    <w:abstractNumId w:val="38"/>
  </w:num>
  <w:num w:numId="45">
    <w:abstractNumId w:val="13"/>
  </w:num>
  <w:num w:numId="46">
    <w:abstractNumId w:val="25"/>
  </w:num>
  <w:num w:numId="47">
    <w:abstractNumId w:val="46"/>
  </w:num>
  <w:num w:numId="48">
    <w:abstractNumId w:val="14"/>
  </w:num>
  <w:num w:numId="49">
    <w:abstractNumId w:val="37"/>
  </w:num>
  <w:num w:numId="50">
    <w:abstractNumId w:val="35"/>
  </w:num>
  <w:num w:numId="51">
    <w:abstractNumId w:val="29"/>
  </w:num>
  <w:num w:numId="52">
    <w:abstractNumId w:val="31"/>
  </w:num>
  <w:num w:numId="53">
    <w:abstractNumId w:val="26"/>
  </w:num>
  <w:num w:numId="54">
    <w:abstractNumId w:val="47"/>
  </w:num>
  <w:num w:numId="55">
    <w:abstractNumId w:val="6"/>
  </w:num>
  <w:num w:numId="56">
    <w:abstractNumId w:val="17"/>
  </w:num>
  <w:num w:numId="57">
    <w:abstractNumId w:val="19"/>
  </w:num>
  <w:num w:numId="58">
    <w:abstractNumId w:val="20"/>
  </w:num>
  <w:num w:numId="59">
    <w:abstractNumId w:val="48"/>
  </w:num>
  <w:num w:numId="60">
    <w:abstractNumId w:val="61"/>
  </w:num>
  <w:num w:numId="61">
    <w:abstractNumId w:val="73"/>
  </w:num>
  <w:num w:numId="62">
    <w:abstractNumId w:val="36"/>
  </w:num>
  <w:num w:numId="63">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70"/>
  </w:num>
  <w:num w:numId="65">
    <w:abstractNumId w:val="30"/>
  </w:num>
  <w:num w:numId="66">
    <w:abstractNumId w:val="11"/>
  </w:num>
  <w:num w:numId="67">
    <w:abstractNumId w:val="51"/>
  </w:num>
  <w:num w:numId="68">
    <w:abstractNumId w:val="55"/>
  </w:num>
  <w:num w:numId="69">
    <w:abstractNumId w:val="57"/>
  </w:num>
  <w:num w:numId="70">
    <w:abstractNumId w:val="72"/>
  </w:num>
  <w:num w:numId="71">
    <w:abstractNumId w:val="66"/>
  </w:num>
  <w:num w:numId="72">
    <w:abstractNumId w:val="49"/>
  </w:num>
  <w:num w:numId="73">
    <w:abstractNumId w:val="21"/>
  </w:num>
  <w:num w:numId="74">
    <w:abstractNumId w:val="67"/>
  </w:num>
  <w:num w:numId="75">
    <w:abstractNumId w:val="54"/>
  </w:num>
  <w:num w:numId="76">
    <w:abstractNumId w:val="60"/>
  </w:num>
  <w:num w:numId="77">
    <w:abstractNumId w:val="56"/>
  </w:num>
  <w:num w:numId="78">
    <w:abstractNumId w:val="27"/>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63455"/>
    <w:rsid w:val="00077FC3"/>
    <w:rsid w:val="00082353"/>
    <w:rsid w:val="000B757B"/>
    <w:rsid w:val="001478F7"/>
    <w:rsid w:val="00152EE5"/>
    <w:rsid w:val="001E775D"/>
    <w:rsid w:val="001F5317"/>
    <w:rsid w:val="002466FE"/>
    <w:rsid w:val="00280A66"/>
    <w:rsid w:val="002908BA"/>
    <w:rsid w:val="00290F29"/>
    <w:rsid w:val="00297BC5"/>
    <w:rsid w:val="002E660F"/>
    <w:rsid w:val="002F6CAA"/>
    <w:rsid w:val="00300C64"/>
    <w:rsid w:val="003146D7"/>
    <w:rsid w:val="0043448A"/>
    <w:rsid w:val="00435998"/>
    <w:rsid w:val="004774DA"/>
    <w:rsid w:val="004C5D7C"/>
    <w:rsid w:val="004E4FF8"/>
    <w:rsid w:val="005101C0"/>
    <w:rsid w:val="005260DA"/>
    <w:rsid w:val="005B6C2C"/>
    <w:rsid w:val="0061043F"/>
    <w:rsid w:val="0063114A"/>
    <w:rsid w:val="006C4E93"/>
    <w:rsid w:val="00702859"/>
    <w:rsid w:val="0079328C"/>
    <w:rsid w:val="007F1255"/>
    <w:rsid w:val="00841522"/>
    <w:rsid w:val="00851BE6"/>
    <w:rsid w:val="00857814"/>
    <w:rsid w:val="008C5BB4"/>
    <w:rsid w:val="008D1C1D"/>
    <w:rsid w:val="00970959"/>
    <w:rsid w:val="00986055"/>
    <w:rsid w:val="00A37989"/>
    <w:rsid w:val="00A76440"/>
    <w:rsid w:val="00B811EE"/>
    <w:rsid w:val="00B84A18"/>
    <w:rsid w:val="00C34104"/>
    <w:rsid w:val="00CA6F83"/>
    <w:rsid w:val="00CB24CE"/>
    <w:rsid w:val="00CB468F"/>
    <w:rsid w:val="00CB6A3E"/>
    <w:rsid w:val="00D02ACF"/>
    <w:rsid w:val="00D33156"/>
    <w:rsid w:val="00D60C5D"/>
    <w:rsid w:val="00D62302"/>
    <w:rsid w:val="00D9329B"/>
    <w:rsid w:val="00E32AB5"/>
    <w:rsid w:val="00E70D4B"/>
    <w:rsid w:val="00E771D6"/>
    <w:rsid w:val="00F077F2"/>
    <w:rsid w:val="00F231D8"/>
    <w:rsid w:val="00F25FD5"/>
    <w:rsid w:val="00F3023E"/>
    <w:rsid w:val="00FC45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6C8BD3"/>
  <w15:docId w15:val="{747CF339-F4A4-4A61-9075-B0410F39D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uiPriority="99"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iPriority="99"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iPriority="99" w:unhideWhenUsed="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uiPriority="39"/>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qFormat/>
    <w:rsid w:val="00986055"/>
    <w:pPr>
      <w:keepNext/>
      <w:spacing w:before="240" w:beforeAutospacing="0" w:after="60" w:afterAutospacing="0"/>
      <w:outlineLvl w:val="3"/>
    </w:pPr>
    <w:rPr>
      <w:b/>
      <w:sz w:val="28"/>
      <w:szCs w:val="20"/>
    </w:rPr>
  </w:style>
  <w:style w:type="paragraph" w:styleId="52">
    <w:name w:val="heading 5"/>
    <w:basedOn w:val="a8"/>
    <w:next w:val="a8"/>
    <w:link w:val="53"/>
    <w:qFormat/>
    <w:rsid w:val="00986055"/>
    <w:pPr>
      <w:spacing w:before="240" w:beforeAutospacing="0" w:after="60" w:afterAutospacing="0"/>
      <w:outlineLvl w:val="4"/>
    </w:pPr>
    <w:rPr>
      <w:b/>
      <w:i/>
      <w:sz w:val="26"/>
      <w:szCs w:val="20"/>
    </w:rPr>
  </w:style>
  <w:style w:type="paragraph" w:styleId="6">
    <w:name w:val="heading 6"/>
    <w:basedOn w:val="a8"/>
    <w:next w:val="a8"/>
    <w:link w:val="60"/>
    <w:qFormat/>
    <w:rsid w:val="00986055"/>
    <w:pPr>
      <w:spacing w:before="240" w:beforeAutospacing="0" w:after="60" w:afterAutospacing="0"/>
      <w:outlineLvl w:val="5"/>
    </w:pPr>
    <w:rPr>
      <w:b/>
      <w:sz w:val="20"/>
      <w:szCs w:val="20"/>
    </w:rPr>
  </w:style>
  <w:style w:type="paragraph" w:styleId="7">
    <w:name w:val="heading 7"/>
    <w:basedOn w:val="a8"/>
    <w:next w:val="a8"/>
    <w:link w:val="70"/>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
    <w:basedOn w:val="a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qFormat/>
    <w:rsid w:val="00986055"/>
    <w:rPr>
      <w:rFonts w:ascii="Times New Roman" w:eastAsia="Calibri" w:hAnsi="Times New Roman" w:cs="Times New Roman"/>
      <w:b/>
      <w:sz w:val="28"/>
      <w:szCs w:val="20"/>
    </w:rPr>
  </w:style>
  <w:style w:type="character" w:customStyle="1" w:styleId="53">
    <w:name w:val="Заголовок 5 Знак"/>
    <w:basedOn w:val="a9"/>
    <w:link w:val="52"/>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qFormat/>
    <w:locked/>
    <w:rsid w:val="00986055"/>
    <w:rPr>
      <w:rFonts w:ascii="Arial" w:eastAsia="Calibri" w:hAnsi="Arial" w:cs="Times New Roman"/>
      <w:b/>
      <w:sz w:val="26"/>
      <w:szCs w:val="20"/>
    </w:rPr>
  </w:style>
  <w:style w:type="character" w:styleId="HTML">
    <w:name w:val="HTML Sample"/>
    <w:qFormat/>
    <w:rsid w:val="00986055"/>
    <w:rPr>
      <w:rFonts w:ascii="Courier New" w:hAnsi="Courier New"/>
    </w:rPr>
  </w:style>
  <w:style w:type="character" w:styleId="ac">
    <w:name w:val="FollowedHyperlink"/>
    <w:qFormat/>
    <w:rsid w:val="00986055"/>
    <w:rPr>
      <w:color w:val="800080"/>
      <w:u w:val="single"/>
    </w:rPr>
  </w:style>
  <w:style w:type="character" w:styleId="ad">
    <w:name w:val="footnote reference"/>
    <w:aliases w:val="Знак сноски-FN,Ciae niinee-FN,Знак сноски 1,ftref"/>
    <w:qFormat/>
    <w:rsid w:val="00986055"/>
    <w:rPr>
      <w:vertAlign w:val="superscript"/>
    </w:rPr>
  </w:style>
  <w:style w:type="character" w:styleId="ae">
    <w:name w:val="annotation reference"/>
    <w:qFormat/>
    <w:rsid w:val="00986055"/>
    <w:rPr>
      <w:sz w:val="16"/>
    </w:rPr>
  </w:style>
  <w:style w:type="character" w:styleId="af">
    <w:name w:val="endnote reference"/>
    <w:qFormat/>
    <w:rsid w:val="00986055"/>
    <w:rPr>
      <w:rFonts w:cs="Times New Roman"/>
      <w:vertAlign w:val="superscript"/>
    </w:rPr>
  </w:style>
  <w:style w:type="character" w:styleId="HTML0">
    <w:name w:val="HTML Acronym"/>
    <w:qFormat/>
    <w:rsid w:val="00986055"/>
  </w:style>
  <w:style w:type="character" w:styleId="af0">
    <w:name w:val="Emphasis"/>
    <w:uiPriority w:val="20"/>
    <w:qFormat/>
    <w:rsid w:val="00986055"/>
    <w:rPr>
      <w:rFonts w:ascii="Times New Roman" w:hAnsi="Times New Roman"/>
      <w:i/>
    </w:rPr>
  </w:style>
  <w:style w:type="character" w:styleId="af1">
    <w:name w:val="Hyperlink"/>
    <w:uiPriority w:val="99"/>
    <w:rsid w:val="00986055"/>
    <w:rPr>
      <w:color w:val="000000"/>
      <w:u w:val="single"/>
    </w:rPr>
  </w:style>
  <w:style w:type="character" w:styleId="HTML1">
    <w:name w:val="HTML Code"/>
    <w:qFormat/>
    <w:rsid w:val="00986055"/>
    <w:rPr>
      <w:rFonts w:ascii="Courier New" w:hAnsi="Courier New"/>
      <w:sz w:val="20"/>
    </w:rPr>
  </w:style>
  <w:style w:type="character" w:styleId="af2">
    <w:name w:val="page number"/>
    <w:qFormat/>
    <w:rsid w:val="00986055"/>
  </w:style>
  <w:style w:type="character" w:styleId="af3">
    <w:name w:val="line number"/>
    <w:qFormat/>
    <w:rsid w:val="00986055"/>
  </w:style>
  <w:style w:type="character" w:styleId="HTML2">
    <w:name w:val="HTML Definition"/>
    <w:qFormat/>
    <w:rsid w:val="00986055"/>
    <w:rPr>
      <w:i/>
    </w:rPr>
  </w:style>
  <w:style w:type="character" w:styleId="HTML3">
    <w:name w:val="HTML Variable"/>
    <w:qFormat/>
    <w:rsid w:val="00986055"/>
    <w:rPr>
      <w:i/>
    </w:rPr>
  </w:style>
  <w:style w:type="character" w:styleId="HTML4">
    <w:name w:val="HTML Typewriter"/>
    <w:qFormat/>
    <w:rsid w:val="00986055"/>
    <w:rPr>
      <w:rFonts w:ascii="Courier New" w:hAnsi="Courier New"/>
      <w:sz w:val="20"/>
    </w:rPr>
  </w:style>
  <w:style w:type="character" w:styleId="af4">
    <w:name w:val="Strong"/>
    <w:uiPriority w:val="22"/>
    <w:qFormat/>
    <w:rsid w:val="00986055"/>
    <w:rPr>
      <w:b/>
    </w:rPr>
  </w:style>
  <w:style w:type="character" w:styleId="HTML5">
    <w:name w:val="HTML Cite"/>
    <w:qFormat/>
    <w:rsid w:val="00986055"/>
    <w:rPr>
      <w:i/>
    </w:rPr>
  </w:style>
  <w:style w:type="paragraph" w:styleId="af5">
    <w:name w:val="Balloon Text"/>
    <w:basedOn w:val="a8"/>
    <w:link w:val="af6"/>
    <w:qFormat/>
    <w:rsid w:val="00986055"/>
    <w:pPr>
      <w:spacing w:before="0" w:after="0"/>
    </w:pPr>
    <w:rPr>
      <w:rFonts w:ascii="Tahoma" w:hAnsi="Tahoma"/>
      <w:sz w:val="16"/>
      <w:szCs w:val="20"/>
    </w:rPr>
  </w:style>
  <w:style w:type="character" w:customStyle="1" w:styleId="af6">
    <w:name w:val="Текст выноски Знак"/>
    <w:basedOn w:val="a9"/>
    <w:link w:val="af5"/>
    <w:qFormat/>
    <w:rsid w:val="00986055"/>
    <w:rPr>
      <w:rFonts w:ascii="Tahoma" w:eastAsia="Calibri" w:hAnsi="Tahoma" w:cs="Times New Roman"/>
      <w:sz w:val="16"/>
      <w:szCs w:val="20"/>
    </w:rPr>
  </w:style>
  <w:style w:type="paragraph" w:styleId="28">
    <w:name w:val="Body Text 2"/>
    <w:basedOn w:val="a8"/>
    <w:link w:val="29"/>
    <w:qFormat/>
    <w:rsid w:val="00986055"/>
    <w:pPr>
      <w:spacing w:after="120" w:line="480" w:lineRule="auto"/>
    </w:pPr>
    <w:rPr>
      <w:sz w:val="20"/>
      <w:szCs w:val="20"/>
    </w:rPr>
  </w:style>
  <w:style w:type="character" w:customStyle="1" w:styleId="29">
    <w:name w:val="Основной текст 2 Знак"/>
    <w:basedOn w:val="a9"/>
    <w:link w:val="28"/>
    <w:qFormat/>
    <w:rsid w:val="00986055"/>
    <w:rPr>
      <w:rFonts w:ascii="Times New Roman" w:eastAsia="Calibri" w:hAnsi="Times New Roman" w:cs="Times New Roman"/>
      <w:sz w:val="20"/>
      <w:szCs w:val="20"/>
    </w:rPr>
  </w:style>
  <w:style w:type="paragraph" w:styleId="5">
    <w:name w:val="List Number 5"/>
    <w:basedOn w:val="a8"/>
    <w:qFormat/>
    <w:rsid w:val="00986055"/>
    <w:pPr>
      <w:numPr>
        <w:numId w:val="1"/>
      </w:numPr>
      <w:tabs>
        <w:tab w:val="clear" w:pos="643"/>
        <w:tab w:val="left" w:pos="1492"/>
      </w:tabs>
      <w:ind w:left="1492"/>
      <w:contextualSpacing/>
    </w:pPr>
  </w:style>
  <w:style w:type="paragraph" w:styleId="af7">
    <w:name w:val="Normal Indent"/>
    <w:basedOn w:val="a8"/>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qFormat/>
    <w:rsid w:val="00986055"/>
    <w:rPr>
      <w:rFonts w:ascii="Courier New" w:eastAsia="Calibri" w:hAnsi="Courier New" w:cs="Times New Roman"/>
      <w:sz w:val="20"/>
      <w:szCs w:val="20"/>
      <w:lang w:eastAsia="ru-RU"/>
    </w:rPr>
  </w:style>
  <w:style w:type="paragraph" w:styleId="36">
    <w:name w:val="Body Text Indent 3"/>
    <w:basedOn w:val="a8"/>
    <w:link w:val="330"/>
    <w:uiPriority w:val="99"/>
    <w:qFormat/>
    <w:rsid w:val="00986055"/>
    <w:pPr>
      <w:spacing w:after="120"/>
      <w:ind w:left="283"/>
    </w:pPr>
    <w:rPr>
      <w:sz w:val="16"/>
      <w:szCs w:val="20"/>
    </w:rPr>
  </w:style>
  <w:style w:type="character" w:customStyle="1" w:styleId="37">
    <w:name w:val="Основной текст с отступом 3 Знак"/>
    <w:basedOn w:val="a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uiPriority w:val="99"/>
    <w:qFormat/>
    <w:locked/>
    <w:rsid w:val="00986055"/>
    <w:rPr>
      <w:rFonts w:ascii="Times New Roman" w:eastAsia="Calibri" w:hAnsi="Times New Roman" w:cs="Times New Roman"/>
      <w:sz w:val="16"/>
      <w:szCs w:val="20"/>
    </w:rPr>
  </w:style>
  <w:style w:type="paragraph" w:styleId="afa">
    <w:name w:val="endnote text"/>
    <w:basedOn w:val="a8"/>
    <w:link w:val="afb"/>
    <w:qFormat/>
    <w:rsid w:val="00986055"/>
    <w:pPr>
      <w:spacing w:before="0" w:after="0"/>
    </w:pPr>
    <w:rPr>
      <w:color w:val="000000"/>
      <w:szCs w:val="20"/>
    </w:rPr>
  </w:style>
  <w:style w:type="character" w:customStyle="1" w:styleId="afb">
    <w:name w:val="Текст концевой сноски Знак"/>
    <w:basedOn w:val="a9"/>
    <w:link w:val="afa"/>
    <w:qFormat/>
    <w:rsid w:val="00986055"/>
    <w:rPr>
      <w:rFonts w:ascii="Times New Roman" w:eastAsia="Calibri" w:hAnsi="Times New Roman" w:cs="Times New Roman"/>
      <w:color w:val="000000"/>
      <w:sz w:val="24"/>
      <w:szCs w:val="20"/>
    </w:rPr>
  </w:style>
  <w:style w:type="paragraph" w:styleId="afc">
    <w:name w:val="caption"/>
    <w:basedOn w:val="a8"/>
    <w:next w:val="a8"/>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qFormat/>
    <w:rsid w:val="00986055"/>
    <w:rPr>
      <w:sz w:val="20"/>
      <w:szCs w:val="20"/>
    </w:rPr>
  </w:style>
  <w:style w:type="character" w:customStyle="1" w:styleId="afe">
    <w:name w:val="Текст примечания Знак"/>
    <w:basedOn w:val="a9"/>
    <w:link w:val="afd"/>
    <w:qFormat/>
    <w:rsid w:val="00986055"/>
    <w:rPr>
      <w:rFonts w:ascii="Times New Roman" w:eastAsia="Calibri" w:hAnsi="Times New Roman" w:cs="Times New Roman"/>
      <w:sz w:val="20"/>
      <w:szCs w:val="20"/>
      <w:lang w:eastAsia="ru-RU"/>
    </w:rPr>
  </w:style>
  <w:style w:type="paragraph" w:styleId="1e">
    <w:name w:val="index 1"/>
    <w:basedOn w:val="a8"/>
    <w:next w:val="a8"/>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qFormat/>
    <w:rsid w:val="00986055"/>
    <w:rPr>
      <w:b/>
    </w:rPr>
  </w:style>
  <w:style w:type="character" w:customStyle="1" w:styleId="aff0">
    <w:name w:val="Тема примечания Знак"/>
    <w:basedOn w:val="afe"/>
    <w:link w:val="aff"/>
    <w:qFormat/>
    <w:rsid w:val="00986055"/>
    <w:rPr>
      <w:rFonts w:ascii="Times New Roman" w:eastAsia="Calibri" w:hAnsi="Times New Roman" w:cs="Times New Roman"/>
      <w:b/>
      <w:sz w:val="20"/>
      <w:szCs w:val="20"/>
      <w:lang w:eastAsia="ru-RU"/>
    </w:rPr>
  </w:style>
  <w:style w:type="paragraph" w:styleId="aff1">
    <w:name w:val="Document Map"/>
    <w:basedOn w:val="a8"/>
    <w:link w:val="aff2"/>
    <w:qFormat/>
    <w:rsid w:val="00986055"/>
    <w:pPr>
      <w:spacing w:before="0" w:after="0"/>
    </w:pPr>
    <w:rPr>
      <w:rFonts w:ascii="Tahoma" w:hAnsi="Tahoma"/>
      <w:sz w:val="20"/>
      <w:szCs w:val="20"/>
    </w:rPr>
  </w:style>
  <w:style w:type="character" w:customStyle="1" w:styleId="aff2">
    <w:name w:val="Схема документа Знак"/>
    <w:basedOn w:val="a9"/>
    <w:link w:val="aff1"/>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qFormat/>
    <w:rsid w:val="00986055"/>
    <w:rPr>
      <w:rFonts w:ascii="Courier New" w:eastAsia="Calibri" w:hAnsi="Courier New" w:cs="Times New Roman"/>
      <w:color w:val="000000"/>
      <w:sz w:val="24"/>
      <w:szCs w:val="20"/>
    </w:rPr>
  </w:style>
  <w:style w:type="paragraph" w:styleId="82">
    <w:name w:val="toc 8"/>
    <w:basedOn w:val="a8"/>
    <w:next w:val="a8"/>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qFormat/>
    <w:rsid w:val="00986055"/>
    <w:pPr>
      <w:numPr>
        <w:numId w:val="2"/>
      </w:numPr>
      <w:tabs>
        <w:tab w:val="left" w:pos="926"/>
      </w:tabs>
      <w:contextualSpacing/>
    </w:pPr>
  </w:style>
  <w:style w:type="paragraph" w:styleId="HTML6">
    <w:name w:val="HTML Address"/>
    <w:basedOn w:val="a8"/>
    <w:link w:val="HTML7"/>
    <w:qFormat/>
    <w:rsid w:val="00986055"/>
    <w:pPr>
      <w:spacing w:before="0" w:beforeAutospacing="0" w:after="0" w:afterAutospacing="0"/>
    </w:pPr>
    <w:rPr>
      <w:i/>
      <w:szCs w:val="20"/>
    </w:rPr>
  </w:style>
  <w:style w:type="character" w:customStyle="1" w:styleId="HTML7">
    <w:name w:val="Адрес HTML Знак"/>
    <w:basedOn w:val="a9"/>
    <w:link w:val="HTML6"/>
    <w:qFormat/>
    <w:rsid w:val="00986055"/>
    <w:rPr>
      <w:rFonts w:ascii="Times New Roman" w:eastAsia="Calibri" w:hAnsi="Times New Roman" w:cs="Times New Roman"/>
      <w:i/>
      <w:sz w:val="24"/>
      <w:szCs w:val="20"/>
      <w:lang w:eastAsia="ru-RU"/>
    </w:rPr>
  </w:style>
  <w:style w:type="paragraph" w:styleId="aff5">
    <w:name w:val="header"/>
    <w:basedOn w:val="a8"/>
    <w:link w:val="aff6"/>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qFormat/>
    <w:rsid w:val="00986055"/>
    <w:rPr>
      <w:rFonts w:ascii="Times New Roman" w:eastAsia="Calibri" w:hAnsi="Times New Roman" w:cs="Times New Roman"/>
      <w:sz w:val="24"/>
      <w:szCs w:val="20"/>
    </w:rPr>
  </w:style>
  <w:style w:type="paragraph" w:styleId="92">
    <w:name w:val="toc 9"/>
    <w:basedOn w:val="a8"/>
    <w:next w:val="a8"/>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qFormat/>
    <w:locked/>
    <w:rsid w:val="00986055"/>
    <w:rPr>
      <w:rFonts w:ascii="Times New Roman" w:eastAsia="Calibri" w:hAnsi="Times New Roman" w:cs="Times New Roman"/>
      <w:b/>
      <w:sz w:val="20"/>
      <w:szCs w:val="20"/>
    </w:rPr>
  </w:style>
  <w:style w:type="paragraph" w:styleId="affa">
    <w:name w:val="macro"/>
    <w:link w:val="affb"/>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qFormat/>
    <w:rsid w:val="00986055"/>
    <w:rPr>
      <w:rFonts w:ascii="Courier New" w:eastAsia="Calibri" w:hAnsi="Courier New" w:cs="Times New Roman"/>
      <w:szCs w:val="20"/>
      <w:lang w:val="en-US"/>
    </w:rPr>
  </w:style>
  <w:style w:type="paragraph" w:styleId="61">
    <w:name w:val="toc 6"/>
    <w:basedOn w:val="a8"/>
    <w:next w:val="a8"/>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rsid w:val="00986055"/>
    <w:pPr>
      <w:spacing w:before="0" w:beforeAutospacing="0" w:after="0" w:afterAutospacing="0"/>
      <w:ind w:left="480"/>
    </w:pPr>
  </w:style>
  <w:style w:type="paragraph" w:styleId="2a">
    <w:name w:val="toc 2"/>
    <w:basedOn w:val="a8"/>
    <w:next w:val="a8"/>
    <w:rsid w:val="00986055"/>
    <w:pPr>
      <w:spacing w:before="0" w:beforeAutospacing="0" w:after="0" w:afterAutospacing="0"/>
      <w:ind w:left="240"/>
    </w:pPr>
  </w:style>
  <w:style w:type="paragraph" w:styleId="4">
    <w:name w:val="toc 4"/>
    <w:basedOn w:val="a8"/>
    <w:next w:val="a8"/>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qFormat/>
    <w:rsid w:val="00986055"/>
    <w:rPr>
      <w:rFonts w:ascii="Times New Roman" w:eastAsia="Calibri" w:hAnsi="Times New Roman" w:cs="Times New Roman"/>
      <w:sz w:val="24"/>
      <w:szCs w:val="24"/>
      <w:lang w:eastAsia="ru-RU"/>
    </w:rPr>
  </w:style>
  <w:style w:type="paragraph" w:styleId="2b">
    <w:name w:val="Body Text First Indent 2"/>
    <w:basedOn w:val="1c"/>
    <w:link w:val="2c"/>
    <w:qFormat/>
    <w:rsid w:val="00986055"/>
    <w:pPr>
      <w:spacing w:after="100"/>
      <w:ind w:left="360" w:firstLine="360"/>
      <w:outlineLvl w:val="9"/>
    </w:pPr>
  </w:style>
  <w:style w:type="character" w:customStyle="1" w:styleId="2c">
    <w:name w:val="Красная строка 2 Знак"/>
    <w:basedOn w:val="afff"/>
    <w:link w:val="2b"/>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qFormat/>
    <w:rsid w:val="00986055"/>
    <w:pPr>
      <w:tabs>
        <w:tab w:val="left" w:pos="643"/>
      </w:tabs>
      <w:spacing w:before="0" w:beforeAutospacing="0" w:after="0" w:afterAutospacing="0"/>
      <w:ind w:left="643" w:hanging="360"/>
    </w:pPr>
  </w:style>
  <w:style w:type="paragraph" w:styleId="39">
    <w:name w:val="List Bullet 3"/>
    <w:basedOn w:val="a8"/>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qFormat/>
    <w:rsid w:val="00986055"/>
    <w:rPr>
      <w:rFonts w:ascii="Times New Roman" w:eastAsia="Calibri" w:hAnsi="Times New Roman" w:cs="Times New Roman"/>
      <w:sz w:val="24"/>
      <w:szCs w:val="20"/>
    </w:rPr>
  </w:style>
  <w:style w:type="paragraph" w:styleId="a">
    <w:name w:val="List Number"/>
    <w:basedOn w:val="a8"/>
    <w:qFormat/>
    <w:rsid w:val="00986055"/>
    <w:pPr>
      <w:numPr>
        <w:numId w:val="4"/>
      </w:numPr>
      <w:tabs>
        <w:tab w:val="clear" w:pos="1492"/>
        <w:tab w:val="left" w:pos="360"/>
      </w:tabs>
      <w:ind w:left="360"/>
      <w:contextualSpacing/>
    </w:pPr>
  </w:style>
  <w:style w:type="paragraph" w:styleId="2">
    <w:name w:val="List Number 2"/>
    <w:basedOn w:val="a8"/>
    <w:qFormat/>
    <w:rsid w:val="00986055"/>
    <w:pPr>
      <w:numPr>
        <w:numId w:val="5"/>
      </w:numPr>
      <w:tabs>
        <w:tab w:val="left" w:pos="643"/>
      </w:tabs>
      <w:contextualSpacing/>
    </w:pPr>
  </w:style>
  <w:style w:type="paragraph" w:styleId="afff5">
    <w:name w:val="List"/>
    <w:basedOn w:val="a8"/>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uiPriority w:val="9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uiPriority w:val="99"/>
    <w:qFormat/>
    <w:locked/>
    <w:rsid w:val="00986055"/>
    <w:rPr>
      <w:rFonts w:ascii="Times New Roman" w:eastAsia="Calibri" w:hAnsi="Times New Roman" w:cs="Times New Roman"/>
      <w:sz w:val="16"/>
      <w:szCs w:val="20"/>
    </w:rPr>
  </w:style>
  <w:style w:type="paragraph" w:styleId="2f">
    <w:name w:val="Body Text Indent 2"/>
    <w:basedOn w:val="a8"/>
    <w:link w:val="220"/>
    <w:qFormat/>
    <w:rsid w:val="00986055"/>
    <w:pPr>
      <w:spacing w:after="120" w:line="480" w:lineRule="auto"/>
      <w:ind w:left="283"/>
    </w:pPr>
    <w:rPr>
      <w:szCs w:val="20"/>
    </w:rPr>
  </w:style>
  <w:style w:type="character" w:customStyle="1" w:styleId="2f0">
    <w:name w:val="Основной текст с отступом 2 Знак"/>
    <w:basedOn w:val="a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qFormat/>
    <w:rsid w:val="00986055"/>
    <w:pPr>
      <w:spacing w:before="0" w:beforeAutospacing="0" w:after="120" w:afterAutospacing="0"/>
      <w:ind w:left="566"/>
    </w:pPr>
    <w:rPr>
      <w:sz w:val="20"/>
      <w:szCs w:val="20"/>
    </w:rPr>
  </w:style>
  <w:style w:type="paragraph" w:styleId="2f2">
    <w:name w:val="List 2"/>
    <w:basedOn w:val="a8"/>
    <w:rsid w:val="00986055"/>
    <w:pPr>
      <w:spacing w:before="0" w:beforeAutospacing="0" w:after="0" w:afterAutospacing="0"/>
      <w:ind w:left="566" w:hanging="283"/>
    </w:pPr>
    <w:rPr>
      <w:sz w:val="20"/>
      <w:szCs w:val="20"/>
    </w:rPr>
  </w:style>
  <w:style w:type="paragraph" w:styleId="3c">
    <w:name w:val="List 3"/>
    <w:basedOn w:val="a8"/>
    <w:rsid w:val="00986055"/>
    <w:pPr>
      <w:spacing w:before="0" w:beforeAutospacing="0" w:after="0" w:afterAutospacing="0"/>
      <w:ind w:left="849" w:hanging="283"/>
    </w:pPr>
  </w:style>
  <w:style w:type="paragraph" w:styleId="48">
    <w:name w:val="List 4"/>
    <w:basedOn w:val="a8"/>
    <w:rsid w:val="00986055"/>
    <w:pPr>
      <w:spacing w:before="0" w:beforeAutospacing="0" w:after="0" w:afterAutospacing="0"/>
      <w:ind w:left="1132" w:hanging="283"/>
    </w:pPr>
  </w:style>
  <w:style w:type="paragraph" w:styleId="HTML8">
    <w:name w:val="HTML Preformatted"/>
    <w:basedOn w:val="a8"/>
    <w:link w:val="HTML30"/>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qFormat/>
    <w:locked/>
    <w:rsid w:val="00986055"/>
    <w:rPr>
      <w:rFonts w:ascii="Courier New" w:eastAsia="Calibri" w:hAnsi="Courier New" w:cs="Times New Roman"/>
      <w:sz w:val="20"/>
      <w:szCs w:val="20"/>
      <w:lang w:eastAsia="ru-RU"/>
    </w:rPr>
  </w:style>
  <w:style w:type="paragraph" w:styleId="afffa">
    <w:name w:val="Block Text"/>
    <w:basedOn w:val="a8"/>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uiPriority w:val="39"/>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qFormat/>
    <w:locked/>
    <w:rsid w:val="00986055"/>
    <w:rPr>
      <w:rFonts w:ascii="Cambria" w:hAnsi="Cambria"/>
      <w:b/>
      <w:kern w:val="32"/>
      <w:sz w:val="32"/>
    </w:rPr>
  </w:style>
  <w:style w:type="character" w:customStyle="1" w:styleId="Heading2Char">
    <w:name w:val="Heading 2 Char"/>
    <w:aliases w:val="Знак3 Знак Char"/>
    <w:qFormat/>
    <w:locked/>
    <w:rsid w:val="00986055"/>
    <w:rPr>
      <w:rFonts w:ascii="Cambria" w:hAnsi="Cambria"/>
      <w:b/>
      <w:i/>
      <w:sz w:val="28"/>
    </w:rPr>
  </w:style>
  <w:style w:type="character" w:customStyle="1" w:styleId="Heading3Char">
    <w:name w:val="Heading 3 Char"/>
    <w:aliases w:val="Знак2 Char"/>
    <w:qFormat/>
    <w:locked/>
    <w:rsid w:val="00986055"/>
    <w:rPr>
      <w:rFonts w:ascii="Arial" w:hAnsi="Arial"/>
      <w:b/>
      <w:sz w:val="26"/>
      <w:lang w:val="ru-RU" w:eastAsia="ru-RU"/>
    </w:rPr>
  </w:style>
  <w:style w:type="character" w:customStyle="1" w:styleId="Heading4Char">
    <w:name w:val="Heading 4 Char"/>
    <w:qFormat/>
    <w:locked/>
    <w:rsid w:val="00986055"/>
    <w:rPr>
      <w:rFonts w:ascii="Cambria" w:hAnsi="Cambria"/>
      <w:b/>
      <w:i/>
      <w:color w:val="4F81BD"/>
      <w:sz w:val="22"/>
      <w:lang w:val="ru-RU" w:eastAsia="ru-RU"/>
    </w:rPr>
  </w:style>
  <w:style w:type="character" w:customStyle="1" w:styleId="Heading5Char">
    <w:name w:val="Heading 5 Char"/>
    <w:qFormat/>
    <w:locked/>
    <w:rsid w:val="00986055"/>
    <w:rPr>
      <w:sz w:val="22"/>
      <w:lang w:val="ru-RU" w:eastAsia="en-US"/>
    </w:rPr>
  </w:style>
  <w:style w:type="character" w:customStyle="1" w:styleId="Heading6Char">
    <w:name w:val="Heading 6 Char"/>
    <w:qFormat/>
    <w:locked/>
    <w:rsid w:val="00986055"/>
    <w:rPr>
      <w:i/>
      <w:sz w:val="22"/>
      <w:lang w:val="ru-RU" w:eastAsia="en-US"/>
    </w:rPr>
  </w:style>
  <w:style w:type="character" w:customStyle="1" w:styleId="Heading7Char">
    <w:name w:val="Heading 7 Char"/>
    <w:qFormat/>
    <w:locked/>
    <w:rsid w:val="00986055"/>
    <w:rPr>
      <w:rFonts w:ascii="Times New Roman" w:hAnsi="Times New Roman"/>
      <w:sz w:val="24"/>
      <w:lang w:eastAsia="ru-RU"/>
    </w:rPr>
  </w:style>
  <w:style w:type="character" w:customStyle="1" w:styleId="Heading8Char">
    <w:name w:val="Heading 8 Char"/>
    <w:qFormat/>
    <w:locked/>
    <w:rsid w:val="00986055"/>
    <w:rPr>
      <w:i/>
      <w:lang w:val="ru-RU" w:eastAsia="en-US"/>
    </w:rPr>
  </w:style>
  <w:style w:type="character" w:customStyle="1" w:styleId="Heading9Char">
    <w:name w:val="Heading 9 Char"/>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uiPriority w:val="99"/>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
    <w:qFormat/>
    <w:locked/>
    <w:rsid w:val="00986055"/>
    <w:rPr>
      <w:rFonts w:ascii="Arial" w:hAnsi="Arial"/>
      <w:b/>
      <w:i/>
      <w:sz w:val="28"/>
      <w:lang w:val="ru-RU" w:eastAsia="en-US"/>
    </w:rPr>
  </w:style>
  <w:style w:type="character" w:customStyle="1" w:styleId="HTMLPreformattedChar">
    <w:name w:val="HTML Preformatted Char"/>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qFormat/>
    <w:locked/>
    <w:rsid w:val="00986055"/>
    <w:rPr>
      <w:i/>
      <w:color w:val="000000"/>
      <w:sz w:val="24"/>
    </w:rPr>
  </w:style>
  <w:style w:type="paragraph" w:customStyle="1" w:styleId="240">
    <w:name w:val="Цитата 24"/>
    <w:basedOn w:val="a8"/>
    <w:next w:val="a8"/>
    <w:link w:val="QuoteChar3"/>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qFormat/>
    <w:locked/>
    <w:rsid w:val="00986055"/>
    <w:rPr>
      <w:b/>
      <w:i/>
      <w:color w:val="4F81BD"/>
      <w:sz w:val="24"/>
    </w:rPr>
  </w:style>
  <w:style w:type="paragraph" w:customStyle="1" w:styleId="49">
    <w:name w:val="Выделенная цитата4"/>
    <w:basedOn w:val="a8"/>
    <w:next w:val="a8"/>
    <w:link w:val="IntenseQuoteChar3"/>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qFormat/>
    <w:locked/>
    <w:rsid w:val="00986055"/>
    <w:rPr>
      <w:rFonts w:ascii="Arial" w:hAnsi="Arial"/>
      <w:color w:val="622423"/>
      <w:sz w:val="32"/>
      <w:shd w:val="clear" w:color="auto" w:fill="F2DBDB"/>
    </w:rPr>
  </w:style>
  <w:style w:type="paragraph" w:customStyle="1" w:styleId="3e">
    <w:name w:val="Стиль3"/>
    <w:basedOn w:val="1c"/>
    <w:next w:val="a8"/>
    <w:link w:val="3d"/>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qFormat/>
    <w:rsid w:val="00986055"/>
    <w:pPr>
      <w:spacing w:before="0" w:beforeAutospacing="0" w:after="0" w:afterAutospacing="0"/>
    </w:pPr>
  </w:style>
  <w:style w:type="paragraph" w:customStyle="1" w:styleId="afffe">
    <w:name w:val="список с точками"/>
    <w:basedOn w:val="a8"/>
    <w:uiPriority w:val="99"/>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qFormat/>
    <w:rsid w:val="00986055"/>
    <w:pPr>
      <w:widowControl w:val="0"/>
      <w:autoSpaceDE w:val="0"/>
      <w:autoSpaceDN w:val="0"/>
      <w:adjustRightInd w:val="0"/>
      <w:spacing w:before="0" w:beforeAutospacing="0" w:after="0" w:afterAutospacing="0"/>
    </w:pPr>
  </w:style>
  <w:style w:type="paragraph" w:customStyle="1" w:styleId="Style1">
    <w:name w:val="Style1"/>
    <w:basedOn w:val="a8"/>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uiPriority w:val="99"/>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qFormat/>
    <w:rsid w:val="00986055"/>
    <w:pPr>
      <w:autoSpaceDE w:val="0"/>
      <w:autoSpaceDN w:val="0"/>
      <w:adjustRightInd w:val="0"/>
      <w:spacing w:before="0" w:beforeAutospacing="0" w:after="0" w:afterAutospacing="0"/>
    </w:pPr>
  </w:style>
  <w:style w:type="paragraph" w:customStyle="1" w:styleId="2f3">
    <w:name w:val="Стиль2"/>
    <w:basedOn w:val="a8"/>
    <w:next w:val="a"/>
    <w:qFormat/>
    <w:rsid w:val="00986055"/>
    <w:pPr>
      <w:spacing w:before="0" w:beforeAutospacing="0" w:after="0" w:afterAutospacing="0"/>
    </w:pPr>
    <w:rPr>
      <w:b/>
      <w:sz w:val="20"/>
    </w:rPr>
  </w:style>
  <w:style w:type="paragraph" w:customStyle="1" w:styleId="Style23">
    <w:name w:val="Style23"/>
    <w:basedOn w:val="a8"/>
    <w:uiPriority w:val="99"/>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qFormat/>
    <w:rsid w:val="00986055"/>
    <w:pPr>
      <w:spacing w:before="75" w:beforeAutospacing="0"/>
      <w:jc w:val="both"/>
    </w:pPr>
    <w:rPr>
      <w:rFonts w:ascii="Arial" w:hAnsi="Arial" w:cs="Arial"/>
      <w:color w:val="000000"/>
      <w:sz w:val="20"/>
      <w:szCs w:val="20"/>
    </w:rPr>
  </w:style>
  <w:style w:type="paragraph" w:customStyle="1" w:styleId="Style16">
    <w:name w:val="Style16"/>
    <w:basedOn w:val="a8"/>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qFormat/>
    <w:locked/>
    <w:rsid w:val="00986055"/>
    <w:rPr>
      <w:rFonts w:ascii="Calibri" w:hAnsi="Calibri"/>
    </w:rPr>
  </w:style>
  <w:style w:type="paragraph" w:customStyle="1" w:styleId="ListParagraph1">
    <w:name w:val="List Paragraph1"/>
    <w:basedOn w:val="a8"/>
    <w:link w:val="ListParagraphChar1"/>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qFormat/>
    <w:locked/>
    <w:rsid w:val="00986055"/>
    <w:rPr>
      <w:rFonts w:ascii="Arial" w:eastAsia="Times New Roman" w:hAnsi="Arial" w:cs="Arial"/>
    </w:rPr>
  </w:style>
  <w:style w:type="paragraph" w:customStyle="1" w:styleId="ConsPlusNormal0">
    <w:name w:val="ConsPlusNormal"/>
    <w:link w:val="ConsPlusNormal"/>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qFormat/>
    <w:locked/>
    <w:rsid w:val="00986055"/>
    <w:rPr>
      <w:rFonts w:ascii="Calibri" w:hAnsi="Calibri"/>
      <w:sz w:val="24"/>
    </w:rPr>
  </w:style>
  <w:style w:type="paragraph" w:customStyle="1" w:styleId="1f8">
    <w:name w:val="Абзац списка1"/>
    <w:basedOn w:val="a8"/>
    <w:link w:val="ListParagraphChar"/>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qFormat/>
    <w:locked/>
    <w:rsid w:val="00986055"/>
    <w:rPr>
      <w:b/>
      <w:sz w:val="24"/>
    </w:rPr>
  </w:style>
  <w:style w:type="paragraph" w:customStyle="1" w:styleId="affff4">
    <w:name w:val="Темы"/>
    <w:basedOn w:val="a8"/>
    <w:link w:val="affff3"/>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qFormat/>
    <w:rsid w:val="00986055"/>
    <w:rPr>
      <w:iCs/>
    </w:rPr>
  </w:style>
  <w:style w:type="paragraph" w:customStyle="1" w:styleId="2TimesNewRoman121">
    <w:name w:val="Стиль Заголовок 2 + Times New Roman 12 пт"/>
    <w:basedOn w:val="26"/>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qFormat/>
    <w:rsid w:val="00986055"/>
  </w:style>
  <w:style w:type="paragraph" w:customStyle="1" w:styleId="acxspmiddle">
    <w:name w:val="acxspmiddle"/>
    <w:basedOn w:val="a8"/>
    <w:qFormat/>
    <w:rsid w:val="00986055"/>
  </w:style>
  <w:style w:type="paragraph" w:customStyle="1" w:styleId="ConsPlusTitle">
    <w:name w:val="ConsPlusTitle"/>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qFormat/>
    <w:rsid w:val="00986055"/>
    <w:pPr>
      <w:spacing w:before="0" w:beforeAutospacing="0" w:after="0" w:afterAutospacing="0"/>
      <w:ind w:firstLine="454"/>
      <w:jc w:val="both"/>
    </w:pPr>
  </w:style>
  <w:style w:type="paragraph" w:customStyle="1" w:styleId="1KGK9">
    <w:name w:val="1KG=K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qFormat/>
    <w:locked/>
    <w:rsid w:val="00986055"/>
    <w:rPr>
      <w:b/>
      <w:sz w:val="26"/>
    </w:rPr>
  </w:style>
  <w:style w:type="paragraph" w:customStyle="1" w:styleId="133">
    <w:name w:val="табл_заголовок_13"/>
    <w:basedOn w:val="a8"/>
    <w:link w:val="132"/>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qFormat/>
    <w:locked/>
    <w:rsid w:val="00986055"/>
    <w:rPr>
      <w:rFonts w:ascii="Arial" w:eastAsia="Times New Roman" w:hAnsi="Arial" w:cs="Arial"/>
    </w:rPr>
  </w:style>
  <w:style w:type="paragraph" w:customStyle="1" w:styleId="FR20">
    <w:name w:val="FR2"/>
    <w:link w:val="FR2"/>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qFormat/>
    <w:locked/>
    <w:rsid w:val="00986055"/>
    <w:rPr>
      <w:sz w:val="24"/>
    </w:rPr>
  </w:style>
  <w:style w:type="paragraph" w:customStyle="1" w:styleId="affff8">
    <w:name w:val="Основной тект"/>
    <w:basedOn w:val="a8"/>
    <w:link w:val="affff7"/>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qFormat/>
    <w:rsid w:val="00986055"/>
    <w:pPr>
      <w:spacing w:before="0" w:beforeAutospacing="0" w:after="0" w:afterAutospacing="0"/>
      <w:ind w:firstLine="454"/>
      <w:jc w:val="both"/>
    </w:pPr>
    <w:rPr>
      <w:i/>
    </w:rPr>
  </w:style>
  <w:style w:type="paragraph" w:customStyle="1" w:styleId="Style6">
    <w:name w:val="Style6"/>
    <w:basedOn w:val="a8"/>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qFormat/>
    <w:rsid w:val="00986055"/>
  </w:style>
  <w:style w:type="paragraph" w:customStyle="1" w:styleId="affffd">
    <w:name w:val="Нормальный (таблица)"/>
    <w:basedOn w:val="a8"/>
    <w:next w:val="a8"/>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qFormat/>
    <w:rsid w:val="00986055"/>
    <w:pPr>
      <w:suppressAutoHyphens/>
      <w:spacing w:before="0" w:beforeAutospacing="0" w:after="120" w:afterAutospacing="0"/>
      <w:ind w:left="283"/>
    </w:pPr>
    <w:rPr>
      <w:sz w:val="16"/>
      <w:szCs w:val="16"/>
      <w:lang w:eastAsia="ar-SA"/>
    </w:rPr>
  </w:style>
  <w:style w:type="paragraph" w:customStyle="1" w:styleId="affffe">
    <w:name w:val="Стиль"/>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qFormat/>
    <w:rsid w:val="00986055"/>
    <w:rPr>
      <w:rFonts w:ascii="Tahoma" w:hAnsi="Tahoma" w:cs="Tahoma"/>
      <w:sz w:val="20"/>
      <w:szCs w:val="20"/>
      <w:lang w:val="en-US" w:eastAsia="en-US"/>
    </w:rPr>
  </w:style>
  <w:style w:type="paragraph" w:customStyle="1" w:styleId="western">
    <w:name w:val="western"/>
    <w:basedOn w:val="a8"/>
    <w:qFormat/>
    <w:rsid w:val="00986055"/>
    <w:pPr>
      <w:spacing w:after="115" w:afterAutospacing="0"/>
    </w:pPr>
    <w:rPr>
      <w:color w:val="000000"/>
      <w:sz w:val="20"/>
      <w:szCs w:val="20"/>
    </w:rPr>
  </w:style>
  <w:style w:type="paragraph" w:customStyle="1" w:styleId="cjk">
    <w:name w:val="cjk"/>
    <w:basedOn w:val="a8"/>
    <w:qFormat/>
    <w:rsid w:val="00986055"/>
    <w:pPr>
      <w:spacing w:after="115" w:afterAutospacing="0"/>
    </w:pPr>
    <w:rPr>
      <w:color w:val="000000"/>
      <w:sz w:val="20"/>
      <w:szCs w:val="20"/>
    </w:rPr>
  </w:style>
  <w:style w:type="paragraph" w:customStyle="1" w:styleId="ctl">
    <w:name w:val="ctl"/>
    <w:basedOn w:val="a8"/>
    <w:qFormat/>
    <w:rsid w:val="00986055"/>
    <w:pPr>
      <w:spacing w:after="115" w:afterAutospacing="0"/>
    </w:pPr>
    <w:rPr>
      <w:rFonts w:ascii="Calibri" w:hAnsi="Calibri"/>
      <w:color w:val="000000"/>
      <w:sz w:val="20"/>
      <w:szCs w:val="20"/>
    </w:rPr>
  </w:style>
  <w:style w:type="paragraph" w:customStyle="1" w:styleId="2f6">
    <w:name w:val="[О] Загол. 2 ур."/>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qFormat/>
    <w:rsid w:val="00986055"/>
    <w:pPr>
      <w:widowControl/>
      <w:snapToGrid/>
      <w:spacing w:line="240" w:lineRule="auto"/>
      <w:ind w:firstLine="0"/>
    </w:pPr>
    <w:rPr>
      <w:i/>
      <w:sz w:val="26"/>
    </w:rPr>
  </w:style>
  <w:style w:type="paragraph" w:customStyle="1" w:styleId="BodyText22">
    <w:name w:val="Body Text 22"/>
    <w:basedOn w:val="a8"/>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qFormat/>
    <w:rsid w:val="00986055"/>
    <w:pPr>
      <w:widowControl w:val="0"/>
      <w:autoSpaceDE w:val="0"/>
      <w:autoSpaceDN w:val="0"/>
      <w:adjustRightInd w:val="0"/>
      <w:spacing w:before="0" w:beforeAutospacing="0" w:after="0" w:afterAutospacing="0"/>
    </w:pPr>
  </w:style>
  <w:style w:type="paragraph" w:customStyle="1" w:styleId="Style17">
    <w:name w:val="Style17"/>
    <w:basedOn w:val="a8"/>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qFormat/>
    <w:locked/>
    <w:rsid w:val="00986055"/>
    <w:rPr>
      <w:sz w:val="24"/>
    </w:rPr>
  </w:style>
  <w:style w:type="paragraph" w:customStyle="1" w:styleId="afffff4">
    <w:name w:val="Обычный текст"/>
    <w:basedOn w:val="a8"/>
    <w:link w:val="afffff3"/>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qFormat/>
    <w:rsid w:val="00986055"/>
    <w:pPr>
      <w:spacing w:after="0"/>
      <w:ind w:firstLine="720"/>
      <w:jc w:val="both"/>
    </w:pPr>
  </w:style>
  <w:style w:type="paragraph" w:customStyle="1" w:styleId="BodyText21">
    <w:name w:val="Body Text 21"/>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qFormat/>
    <w:rsid w:val="00986055"/>
    <w:pPr>
      <w:widowControl w:val="0"/>
      <w:autoSpaceDE w:val="0"/>
      <w:autoSpaceDN w:val="0"/>
      <w:adjustRightInd w:val="0"/>
      <w:spacing w:before="0" w:beforeAutospacing="0" w:after="0" w:afterAutospacing="0"/>
    </w:pPr>
  </w:style>
  <w:style w:type="paragraph" w:customStyle="1" w:styleId="1ff3">
    <w:name w:val="стиль1"/>
    <w:basedOn w:val="a8"/>
    <w:qFormat/>
    <w:rsid w:val="00986055"/>
  </w:style>
  <w:style w:type="paragraph" w:customStyle="1" w:styleId="2Arial">
    <w:name w:val="Стиль Заголовок 2 + Arial"/>
    <w:basedOn w:val="26"/>
    <w:qFormat/>
    <w:rsid w:val="00986055"/>
    <w:pPr>
      <w:tabs>
        <w:tab w:val="left" w:pos="792"/>
      </w:tabs>
      <w:ind w:left="792" w:hanging="432"/>
    </w:pPr>
    <w:rPr>
      <w:sz w:val="24"/>
      <w:szCs w:val="28"/>
    </w:rPr>
  </w:style>
  <w:style w:type="paragraph" w:customStyle="1" w:styleId="116">
    <w:name w:val="Заголовок 1.1"/>
    <w:basedOn w:val="a8"/>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qFormat/>
    <w:locked/>
    <w:rsid w:val="00986055"/>
    <w:rPr>
      <w:rFonts w:ascii="Arial" w:eastAsia="Times New Roman" w:hAnsi="Arial" w:cs="Arial"/>
    </w:rPr>
  </w:style>
  <w:style w:type="paragraph" w:customStyle="1" w:styleId="ConsNormal0">
    <w:name w:val="ConsNormal"/>
    <w:link w:val="ConsNormal"/>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qFormat/>
    <w:rsid w:val="00986055"/>
    <w:pPr>
      <w:ind w:firstLine="600"/>
      <w:jc w:val="both"/>
    </w:pPr>
    <w:rPr>
      <w:rFonts w:ascii="Arial Unicode MS" w:eastAsia="Arial Unicode MS" w:hAnsi="Arial Unicode MS" w:cs="Arial Unicode MS"/>
    </w:rPr>
  </w:style>
  <w:style w:type="paragraph" w:customStyle="1" w:styleId="H5">
    <w:name w:val="H5"/>
    <w:basedOn w:val="a8"/>
    <w:next w:val="a8"/>
    <w:qFormat/>
    <w:rsid w:val="00986055"/>
    <w:pPr>
      <w:keepNext/>
      <w:snapToGrid w:val="0"/>
      <w:spacing w:beforeAutospacing="0" w:afterAutospacing="0"/>
      <w:outlineLvl w:val="5"/>
    </w:pPr>
    <w:rPr>
      <w:b/>
      <w:sz w:val="20"/>
      <w:szCs w:val="20"/>
    </w:rPr>
  </w:style>
  <w:style w:type="paragraph" w:customStyle="1" w:styleId="Style66">
    <w:name w:val="Style66"/>
    <w:basedOn w:val="a8"/>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qFormat/>
    <w:rsid w:val="00986055"/>
    <w:pPr>
      <w:widowControl w:val="0"/>
      <w:autoSpaceDE w:val="0"/>
      <w:autoSpaceDN w:val="0"/>
      <w:adjustRightInd w:val="0"/>
      <w:spacing w:before="0" w:beforeAutospacing="0" w:after="0" w:afterAutospacing="0"/>
    </w:pPr>
  </w:style>
  <w:style w:type="paragraph" w:customStyle="1" w:styleId="Style12">
    <w:name w:val="Style12"/>
    <w:basedOn w:val="a8"/>
    <w:qFormat/>
    <w:rsid w:val="00986055"/>
    <w:pPr>
      <w:widowControl w:val="0"/>
      <w:autoSpaceDE w:val="0"/>
      <w:autoSpaceDN w:val="0"/>
      <w:adjustRightInd w:val="0"/>
      <w:spacing w:before="0" w:beforeAutospacing="0" w:after="0" w:afterAutospacing="0"/>
    </w:pPr>
  </w:style>
  <w:style w:type="paragraph" w:customStyle="1" w:styleId="Style4">
    <w:name w:val="Style4"/>
    <w:basedOn w:val="a8"/>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qFormat/>
    <w:rsid w:val="00986055"/>
    <w:pPr>
      <w:spacing w:before="0" w:beforeAutospacing="0" w:after="0" w:afterAutospacing="0"/>
      <w:jc w:val="both"/>
    </w:pPr>
    <w:rPr>
      <w:sz w:val="28"/>
      <w:szCs w:val="20"/>
    </w:rPr>
  </w:style>
  <w:style w:type="paragraph" w:customStyle="1" w:styleId="1ff4">
    <w:name w:val="абзац1"/>
    <w:basedOn w:val="a8"/>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qFormat/>
    <w:rsid w:val="00986055"/>
    <w:pPr>
      <w:spacing w:before="0" w:beforeAutospacing="0" w:after="0" w:afterAutospacing="0"/>
    </w:pPr>
    <w:rPr>
      <w:sz w:val="20"/>
    </w:rPr>
  </w:style>
  <w:style w:type="paragraph" w:customStyle="1" w:styleId="62">
    <w:name w:val="Стиль6"/>
    <w:basedOn w:val="a8"/>
    <w:next w:val="a"/>
    <w:qFormat/>
    <w:rsid w:val="00986055"/>
    <w:pPr>
      <w:tabs>
        <w:tab w:val="left" w:pos="851"/>
      </w:tabs>
      <w:spacing w:before="0" w:beforeAutospacing="0" w:after="0" w:afterAutospacing="0"/>
      <w:ind w:left="851" w:hanging="511"/>
    </w:pPr>
    <w:rPr>
      <w:sz w:val="20"/>
    </w:rPr>
  </w:style>
  <w:style w:type="paragraph" w:customStyle="1" w:styleId="72">
    <w:name w:val="Стиль7"/>
    <w:basedOn w:val="1c"/>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qFormat/>
    <w:rsid w:val="00986055"/>
    <w:pPr>
      <w:keepNext/>
      <w:widowControl/>
      <w:snapToGrid/>
      <w:ind w:left="0" w:firstLine="0"/>
      <w:outlineLvl w:val="2"/>
    </w:pPr>
    <w:rPr>
      <w:sz w:val="24"/>
    </w:rPr>
  </w:style>
  <w:style w:type="paragraph" w:customStyle="1" w:styleId="BodyText1">
    <w:name w:val="Body Text1"/>
    <w:basedOn w:val="Normal1"/>
    <w:qFormat/>
    <w:rsid w:val="00986055"/>
    <w:pPr>
      <w:widowControl/>
      <w:snapToGrid/>
      <w:spacing w:line="360" w:lineRule="auto"/>
      <w:ind w:left="0" w:firstLine="0"/>
    </w:pPr>
    <w:rPr>
      <w:sz w:val="24"/>
    </w:rPr>
  </w:style>
  <w:style w:type="paragraph" w:customStyle="1" w:styleId="afffff6">
    <w:name w:val="ненормальный"/>
    <w:basedOn w:val="a8"/>
    <w:qFormat/>
    <w:rsid w:val="00986055"/>
    <w:pPr>
      <w:spacing w:before="0" w:beforeAutospacing="0" w:after="0" w:afterAutospacing="0" w:line="360" w:lineRule="auto"/>
      <w:ind w:firstLine="709"/>
      <w:jc w:val="both"/>
    </w:pPr>
    <w:rPr>
      <w:sz w:val="28"/>
      <w:szCs w:val="20"/>
    </w:rPr>
  </w:style>
  <w:style w:type="paragraph" w:customStyle="1" w:styleId="FR4">
    <w:name w:val="FR4"/>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qFormat/>
    <w:rsid w:val="00986055"/>
    <w:pPr>
      <w:spacing w:before="0" w:beforeAutospacing="0" w:after="0" w:afterAutospacing="0" w:line="360" w:lineRule="auto"/>
      <w:jc w:val="both"/>
    </w:pPr>
    <w:rPr>
      <w:szCs w:val="20"/>
    </w:rPr>
  </w:style>
  <w:style w:type="paragraph" w:customStyle="1" w:styleId="bodytxt">
    <w:name w:val="bodytxt"/>
    <w:basedOn w:val="a8"/>
    <w:qFormat/>
    <w:rsid w:val="00986055"/>
    <w:rPr>
      <w:rFonts w:ascii="Tahoma" w:eastAsia="Times New Roman" w:hAnsi="Tahoma" w:cs="Tahoma"/>
      <w:color w:val="111111"/>
      <w:sz w:val="33"/>
      <w:szCs w:val="33"/>
    </w:rPr>
  </w:style>
  <w:style w:type="paragraph" w:customStyle="1" w:styleId="FR5">
    <w:name w:val="FR5"/>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qFormat/>
    <w:locked/>
    <w:rsid w:val="00986055"/>
    <w:rPr>
      <w:b/>
      <w:sz w:val="14"/>
      <w:shd w:val="clear" w:color="auto" w:fill="FFFFFF"/>
    </w:rPr>
  </w:style>
  <w:style w:type="paragraph" w:customStyle="1" w:styleId="401">
    <w:name w:val="Основной текст (40)1"/>
    <w:basedOn w:val="a8"/>
    <w:link w:val="400"/>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qFormat/>
    <w:locked/>
    <w:rsid w:val="00986055"/>
    <w:rPr>
      <w:b/>
      <w:sz w:val="16"/>
      <w:shd w:val="clear" w:color="auto" w:fill="FFFFFF"/>
    </w:rPr>
  </w:style>
  <w:style w:type="paragraph" w:customStyle="1" w:styleId="1410">
    <w:name w:val="Основной текст (14)1"/>
    <w:basedOn w:val="a8"/>
    <w:link w:val="144"/>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qFormat/>
    <w:locked/>
    <w:rsid w:val="00986055"/>
    <w:rPr>
      <w:rFonts w:ascii="Garamond" w:hAnsi="Garamond"/>
      <w:sz w:val="24"/>
      <w:shd w:val="clear" w:color="auto" w:fill="FFFFFF"/>
    </w:rPr>
  </w:style>
  <w:style w:type="paragraph" w:customStyle="1" w:styleId="410">
    <w:name w:val="Основной текст (4)1"/>
    <w:basedOn w:val="a8"/>
    <w:link w:val="4c"/>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qFormat/>
    <w:locked/>
    <w:rsid w:val="00986055"/>
    <w:rPr>
      <w:rFonts w:ascii="Garamond" w:hAnsi="Garamond"/>
      <w:sz w:val="24"/>
      <w:shd w:val="clear" w:color="auto" w:fill="FFFFFF"/>
    </w:rPr>
  </w:style>
  <w:style w:type="paragraph" w:customStyle="1" w:styleId="214">
    <w:name w:val="Подпись к картинке (2)1"/>
    <w:basedOn w:val="a8"/>
    <w:link w:val="2f8"/>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qFormat/>
    <w:locked/>
    <w:rsid w:val="00986055"/>
    <w:rPr>
      <w:rFonts w:ascii="Garamond" w:hAnsi="Garamond"/>
      <w:b/>
      <w:sz w:val="18"/>
      <w:shd w:val="clear" w:color="auto" w:fill="FFFFFF"/>
    </w:rPr>
  </w:style>
  <w:style w:type="paragraph" w:customStyle="1" w:styleId="261">
    <w:name w:val="Основной текст (26)1"/>
    <w:basedOn w:val="a8"/>
    <w:link w:val="260"/>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qFormat/>
    <w:locked/>
    <w:rsid w:val="00986055"/>
    <w:rPr>
      <w:rFonts w:ascii="Century Schoolbook" w:hAnsi="Century Schoolbook"/>
      <w:shd w:val="clear" w:color="auto" w:fill="FFFFFF"/>
    </w:rPr>
  </w:style>
  <w:style w:type="paragraph" w:customStyle="1" w:styleId="531">
    <w:name w:val="Основной текст (53)1"/>
    <w:basedOn w:val="a8"/>
    <w:link w:val="530"/>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qFormat/>
    <w:locked/>
    <w:rsid w:val="00986055"/>
    <w:rPr>
      <w:rFonts w:ascii="Trebuchet MS" w:hAnsi="Trebuchet MS"/>
      <w:b/>
      <w:sz w:val="14"/>
      <w:shd w:val="clear" w:color="auto" w:fill="FFFFFF"/>
    </w:rPr>
  </w:style>
  <w:style w:type="paragraph" w:customStyle="1" w:styleId="811">
    <w:name w:val="Основной текст (81)1"/>
    <w:basedOn w:val="a8"/>
    <w:link w:val="810"/>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qFormat/>
    <w:locked/>
    <w:rsid w:val="00986055"/>
    <w:rPr>
      <w:sz w:val="10"/>
      <w:shd w:val="clear" w:color="auto" w:fill="FFFFFF"/>
      <w:lang w:val="ru-RU" w:eastAsia="ru-RU"/>
    </w:rPr>
  </w:style>
  <w:style w:type="paragraph" w:customStyle="1" w:styleId="741">
    <w:name w:val="Основной текст (74)1"/>
    <w:basedOn w:val="a8"/>
    <w:link w:val="74"/>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qFormat/>
    <w:rsid w:val="00986055"/>
    <w:pPr>
      <w:spacing w:before="0" w:beforeAutospacing="0" w:after="0" w:afterAutospacing="0"/>
      <w:ind w:firstLine="720"/>
      <w:jc w:val="both"/>
    </w:pPr>
    <w:rPr>
      <w:szCs w:val="20"/>
    </w:rPr>
  </w:style>
  <w:style w:type="paragraph" w:customStyle="1" w:styleId="ConsNonformat">
    <w:name w:val="ConsNonformat"/>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qFormat/>
    <w:rsid w:val="00986055"/>
    <w:pPr>
      <w:snapToGrid w:val="0"/>
    </w:pPr>
    <w:rPr>
      <w:kern w:val="0"/>
      <w:sz w:val="24"/>
    </w:rPr>
  </w:style>
  <w:style w:type="paragraph" w:customStyle="1" w:styleId="1ff6">
    <w:name w:val="1 уровень"/>
    <w:basedOn w:val="a8"/>
    <w:qFormat/>
    <w:rsid w:val="00986055"/>
    <w:pPr>
      <w:keepNext/>
      <w:spacing w:before="520" w:beforeAutospacing="0" w:after="260" w:afterAutospacing="0"/>
      <w:jc w:val="center"/>
      <w:outlineLvl w:val="0"/>
    </w:pPr>
    <w:rPr>
      <w:b/>
    </w:rPr>
  </w:style>
  <w:style w:type="paragraph" w:customStyle="1" w:styleId="Heading">
    <w:name w:val="Heading"/>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qFormat/>
    <w:rsid w:val="00986055"/>
    <w:pPr>
      <w:jc w:val="center"/>
    </w:pPr>
    <w:rPr>
      <w:b/>
      <w:bCs/>
    </w:rPr>
  </w:style>
  <w:style w:type="paragraph" w:customStyle="1" w:styleId="1ff8">
    <w:name w:val="Стиль Заголовок 1 + не полужирный По левому краю Междустр.интерва..."/>
    <w:basedOn w:val="1c"/>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qFormat/>
    <w:rsid w:val="00986055"/>
    <w:pPr>
      <w:keepNext w:val="0"/>
      <w:widowControl w:val="0"/>
    </w:pPr>
    <w:rPr>
      <w:bCs/>
      <w:sz w:val="24"/>
      <w:lang w:eastAsia="en-US"/>
    </w:rPr>
  </w:style>
  <w:style w:type="paragraph" w:customStyle="1" w:styleId="1ff9">
    <w:name w:val="маркирован_1"/>
    <w:basedOn w:val="a8"/>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qFormat/>
    <w:rsid w:val="00986055"/>
    <w:pPr>
      <w:numPr>
        <w:numId w:val="8"/>
      </w:numPr>
      <w:tabs>
        <w:tab w:val="clear" w:pos="1440"/>
        <w:tab w:val="left" w:pos="1492"/>
      </w:tabs>
      <w:ind w:left="360"/>
    </w:pPr>
    <w:rPr>
      <w:sz w:val="28"/>
      <w:szCs w:val="28"/>
    </w:rPr>
  </w:style>
  <w:style w:type="paragraph" w:customStyle="1" w:styleId="afffffb">
    <w:name w:val="огл_гл"/>
    <w:basedOn w:val="a8"/>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qFormat/>
    <w:rsid w:val="00986055"/>
    <w:pPr>
      <w:ind w:left="794"/>
    </w:pPr>
    <w:rPr>
      <w:szCs w:val="20"/>
    </w:rPr>
  </w:style>
  <w:style w:type="paragraph" w:customStyle="1" w:styleId="afffffe">
    <w:name w:val="Наш стиль"/>
    <w:basedOn w:val="a8"/>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qFormat/>
    <w:rsid w:val="00986055"/>
    <w:pPr>
      <w:tabs>
        <w:tab w:val="left" w:pos="792"/>
      </w:tabs>
    </w:pPr>
    <w:rPr>
      <w:rFonts w:ascii="Times New Roman" w:hAnsi="Times New Roman"/>
      <w:sz w:val="24"/>
    </w:rPr>
  </w:style>
  <w:style w:type="paragraph" w:customStyle="1" w:styleId="Style24">
    <w:name w:val="Style24"/>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qFormat/>
    <w:rsid w:val="00986055"/>
  </w:style>
  <w:style w:type="paragraph" w:customStyle="1" w:styleId="2TimesNewRoman0">
    <w:name w:val="Стиль заголовок 2 + Times New Roman полужирный Первая строка:  0..."/>
    <w:basedOn w:val="2fa"/>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qFormat/>
    <w:rsid w:val="00986055"/>
    <w:pPr>
      <w:spacing w:before="0" w:beforeAutospacing="0" w:after="0" w:afterAutospacing="0" w:line="312" w:lineRule="auto"/>
      <w:ind w:firstLine="454"/>
      <w:jc w:val="both"/>
    </w:pPr>
  </w:style>
  <w:style w:type="paragraph" w:customStyle="1" w:styleId="Style53">
    <w:name w:val="Style53"/>
    <w:basedOn w:val="a8"/>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qFormat/>
    <w:rsid w:val="00986055"/>
    <w:pPr>
      <w:tabs>
        <w:tab w:val="left" w:pos="720"/>
      </w:tabs>
      <w:ind w:left="720" w:hanging="360"/>
      <w:jc w:val="both"/>
    </w:pPr>
    <w:rPr>
      <w:kern w:val="0"/>
      <w:sz w:val="24"/>
    </w:rPr>
  </w:style>
  <w:style w:type="paragraph" w:customStyle="1" w:styleId="BlockText1">
    <w:name w:val="Block Text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qFormat/>
    <w:locked/>
    <w:rsid w:val="00986055"/>
    <w:rPr>
      <w:rFonts w:ascii="Century Schoolbook" w:hAnsi="Century Schoolbook"/>
      <w:sz w:val="18"/>
      <w:shd w:val="clear" w:color="auto" w:fill="FFFFFF"/>
    </w:rPr>
  </w:style>
  <w:style w:type="paragraph" w:customStyle="1" w:styleId="94">
    <w:name w:val="Основной текст (9)"/>
    <w:basedOn w:val="a8"/>
    <w:link w:val="93"/>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qFormat/>
    <w:rsid w:val="00986055"/>
  </w:style>
  <w:style w:type="paragraph" w:customStyle="1" w:styleId="2123">
    <w:name w:val="Стиль Заголовок 2 + Перед:  12 пт После:  3 пт"/>
    <w:basedOn w:val="26"/>
    <w:qFormat/>
    <w:rsid w:val="00986055"/>
    <w:rPr>
      <w:iCs/>
      <w:kern w:val="0"/>
      <w:sz w:val="24"/>
    </w:rPr>
  </w:style>
  <w:style w:type="paragraph" w:customStyle="1" w:styleId="2fe">
    <w:name w:val="Обычный 2"/>
    <w:basedOn w:val="a8"/>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qFormat/>
    <w:rsid w:val="00986055"/>
  </w:style>
  <w:style w:type="character" w:customStyle="1" w:styleId="affffff2">
    <w:name w:val="ВЭС отступ Знак"/>
    <w:link w:val="affffff3"/>
    <w:qFormat/>
    <w:locked/>
    <w:rsid w:val="00986055"/>
    <w:rPr>
      <w:color w:val="000000"/>
      <w:sz w:val="24"/>
    </w:rPr>
  </w:style>
  <w:style w:type="paragraph" w:customStyle="1" w:styleId="affffff3">
    <w:name w:val="ВЭС отступ"/>
    <w:basedOn w:val="a8"/>
    <w:link w:val="affffff2"/>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qFormat/>
    <w:rsid w:val="00986055"/>
    <w:pPr>
      <w:tabs>
        <w:tab w:val="left" w:pos="360"/>
      </w:tabs>
      <w:spacing w:before="120" w:after="120"/>
    </w:pPr>
    <w:rPr>
      <w:sz w:val="24"/>
    </w:rPr>
  </w:style>
  <w:style w:type="paragraph" w:customStyle="1" w:styleId="145">
    <w:name w:val="Основной 14"/>
    <w:basedOn w:val="a8"/>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986055"/>
    <w:pPr>
      <w:widowControl/>
      <w:tabs>
        <w:tab w:val="left" w:pos="360"/>
      </w:tabs>
      <w:snapToGrid/>
      <w:ind w:left="0" w:firstLine="0"/>
      <w:jc w:val="both"/>
    </w:pPr>
    <w:rPr>
      <w:i/>
      <w:sz w:val="26"/>
    </w:rPr>
  </w:style>
  <w:style w:type="paragraph" w:customStyle="1" w:styleId="BodyTextIndent21">
    <w:name w:val="Body Text Indent 21"/>
    <w:basedOn w:val="a8"/>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qFormat/>
    <w:rsid w:val="00986055"/>
    <w:pPr>
      <w:spacing w:before="0" w:beforeAutospacing="0" w:after="0" w:afterAutospacing="0"/>
      <w:jc w:val="both"/>
    </w:pPr>
    <w:rPr>
      <w:kern w:val="28"/>
      <w:szCs w:val="20"/>
    </w:rPr>
  </w:style>
  <w:style w:type="paragraph" w:customStyle="1" w:styleId="Tst-question">
    <w:name w:val="Tst-question"/>
    <w:basedOn w:val="a8"/>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qFormat/>
    <w:rsid w:val="00986055"/>
  </w:style>
  <w:style w:type="paragraph" w:customStyle="1" w:styleId="u">
    <w:name w:val="u"/>
    <w:basedOn w:val="a8"/>
    <w:qFormat/>
    <w:rsid w:val="00986055"/>
  </w:style>
  <w:style w:type="paragraph" w:customStyle="1" w:styleId="uj">
    <w:name w:val="uj"/>
    <w:basedOn w:val="a8"/>
    <w:qFormat/>
    <w:rsid w:val="00986055"/>
  </w:style>
  <w:style w:type="paragraph" w:customStyle="1" w:styleId="Style44">
    <w:name w:val="Style44"/>
    <w:basedOn w:val="a8"/>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qFormat/>
    <w:rsid w:val="00986055"/>
  </w:style>
  <w:style w:type="paragraph" w:customStyle="1" w:styleId="a4cxspmiddle">
    <w:name w:val="a4cxspmiddle"/>
    <w:basedOn w:val="a8"/>
    <w:qFormat/>
    <w:rsid w:val="00986055"/>
    <w:rPr>
      <w:color w:val="000000"/>
    </w:rPr>
  </w:style>
  <w:style w:type="paragraph" w:customStyle="1" w:styleId="Style56">
    <w:name w:val="Style56"/>
    <w:basedOn w:val="a8"/>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qFormat/>
    <w:rsid w:val="00986055"/>
  </w:style>
  <w:style w:type="paragraph" w:customStyle="1" w:styleId="1ffe">
    <w:name w:val="Схема документа1"/>
    <w:basedOn w:val="a8"/>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986055"/>
    <w:pPr>
      <w:keepNext/>
      <w:snapToGrid/>
      <w:outlineLvl w:val="2"/>
    </w:pPr>
    <w:rPr>
      <w:sz w:val="24"/>
    </w:rPr>
  </w:style>
  <w:style w:type="paragraph" w:customStyle="1" w:styleId="BodyText11">
    <w:name w:val="Body Text11"/>
    <w:basedOn w:val="Normal11"/>
    <w:qFormat/>
    <w:rsid w:val="00986055"/>
    <w:pPr>
      <w:snapToGrid/>
      <w:spacing w:line="360" w:lineRule="auto"/>
    </w:pPr>
    <w:rPr>
      <w:sz w:val="24"/>
    </w:rPr>
  </w:style>
  <w:style w:type="paragraph" w:customStyle="1" w:styleId="BodyText211">
    <w:name w:val="Body Text 211"/>
    <w:basedOn w:val="a8"/>
    <w:qFormat/>
    <w:rsid w:val="00986055"/>
    <w:pPr>
      <w:spacing w:before="0" w:beforeAutospacing="0" w:after="0" w:afterAutospacing="0" w:line="360" w:lineRule="auto"/>
      <w:jc w:val="both"/>
    </w:pPr>
    <w:rPr>
      <w:szCs w:val="20"/>
    </w:rPr>
  </w:style>
  <w:style w:type="paragraph" w:customStyle="1" w:styleId="ListParagraph11">
    <w:name w:val="List Paragraph11"/>
    <w:basedOn w:val="a8"/>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qFormat/>
    <w:rsid w:val="00986055"/>
    <w:pPr>
      <w:snapToGrid/>
      <w:jc w:val="both"/>
    </w:pPr>
    <w:rPr>
      <w:i/>
      <w:sz w:val="26"/>
    </w:rPr>
  </w:style>
  <w:style w:type="paragraph" w:customStyle="1" w:styleId="opredelenie">
    <w:name w:val="opredelenie"/>
    <w:basedOn w:val="a8"/>
    <w:qFormat/>
    <w:rsid w:val="00986055"/>
  </w:style>
  <w:style w:type="paragraph" w:customStyle="1" w:styleId="rvps4">
    <w:name w:val="rvps4"/>
    <w:basedOn w:val="a8"/>
    <w:qFormat/>
    <w:rsid w:val="00986055"/>
    <w:pPr>
      <w:spacing w:before="0" w:beforeAutospacing="0" w:after="0" w:afterAutospacing="0"/>
      <w:jc w:val="both"/>
    </w:pPr>
  </w:style>
  <w:style w:type="character" w:customStyle="1" w:styleId="NoSpacingChar">
    <w:name w:val="No Spacing Char"/>
    <w:link w:val="NoSpacing1"/>
    <w:uiPriority w:val="99"/>
    <w:qFormat/>
    <w:locked/>
    <w:rsid w:val="00986055"/>
    <w:rPr>
      <w:rFonts w:eastAsia="Times New Roman"/>
      <w:sz w:val="24"/>
      <w:szCs w:val="24"/>
    </w:rPr>
  </w:style>
  <w:style w:type="paragraph" w:customStyle="1" w:styleId="NoSpacing1">
    <w:name w:val="No Spacing1"/>
    <w:link w:val="NoSpacingChar"/>
    <w:uiPriority w:val="99"/>
    <w:qFormat/>
    <w:rsid w:val="00986055"/>
    <w:pPr>
      <w:spacing w:after="0" w:line="240" w:lineRule="auto"/>
    </w:pPr>
    <w:rPr>
      <w:rFonts w:eastAsia="Times New Roman"/>
      <w:sz w:val="24"/>
      <w:szCs w:val="24"/>
    </w:rPr>
  </w:style>
  <w:style w:type="character" w:customStyle="1" w:styleId="3f1">
    <w:name w:val="3 ступень Знак"/>
    <w:link w:val="3f2"/>
    <w:qFormat/>
    <w:locked/>
    <w:rsid w:val="00986055"/>
    <w:rPr>
      <w:rFonts w:ascii="BodoniCTT" w:hAnsi="BodoniCTT"/>
      <w:b/>
    </w:rPr>
  </w:style>
  <w:style w:type="paragraph" w:customStyle="1" w:styleId="3f2">
    <w:name w:val="3 ступень"/>
    <w:basedOn w:val="a8"/>
    <w:link w:val="3f1"/>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qFormat/>
    <w:rsid w:val="00986055"/>
    <w:pPr>
      <w:widowControl w:val="0"/>
      <w:autoSpaceDE w:val="0"/>
      <w:autoSpaceDN w:val="0"/>
      <w:adjustRightInd w:val="0"/>
      <w:spacing w:before="0" w:beforeAutospacing="0" w:after="0" w:afterAutospacing="0"/>
    </w:pPr>
  </w:style>
  <w:style w:type="paragraph" w:customStyle="1" w:styleId="F9">
    <w:name w:val="ОбычныF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qFormat/>
    <w:rsid w:val="00986055"/>
  </w:style>
  <w:style w:type="paragraph" w:customStyle="1" w:styleId="p4">
    <w:name w:val="p4"/>
    <w:basedOn w:val="a8"/>
    <w:qFormat/>
    <w:rsid w:val="00986055"/>
  </w:style>
  <w:style w:type="paragraph" w:customStyle="1" w:styleId="a3cxspmiddle">
    <w:name w:val="a3cxspmiddle"/>
    <w:basedOn w:val="a8"/>
    <w:qFormat/>
    <w:rsid w:val="00986055"/>
    <w:rPr>
      <w:color w:val="000000"/>
    </w:rPr>
  </w:style>
  <w:style w:type="paragraph" w:customStyle="1" w:styleId="affffff9">
    <w:name w:val="слайд"/>
    <w:basedOn w:val="a8"/>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qFormat/>
    <w:rsid w:val="00986055"/>
    <w:pPr>
      <w:keepNext/>
      <w:widowControl/>
      <w:snapToGrid/>
      <w:ind w:left="0" w:firstLine="0"/>
    </w:pPr>
    <w:rPr>
      <w:sz w:val="24"/>
    </w:rPr>
  </w:style>
  <w:style w:type="paragraph" w:customStyle="1" w:styleId="c3">
    <w:name w:val="c3"/>
    <w:basedOn w:val="a8"/>
    <w:qFormat/>
    <w:rsid w:val="00986055"/>
    <w:pPr>
      <w:spacing w:before="0" w:beforeAutospacing="0" w:after="150" w:afterAutospacing="0"/>
    </w:pPr>
  </w:style>
  <w:style w:type="paragraph" w:customStyle="1" w:styleId="a3cxsplast">
    <w:name w:val="a3cxsplast"/>
    <w:basedOn w:val="a8"/>
    <w:qFormat/>
    <w:rsid w:val="00986055"/>
    <w:rPr>
      <w:color w:val="000000"/>
    </w:rPr>
  </w:style>
  <w:style w:type="character" w:customStyle="1" w:styleId="1fff">
    <w:name w:val="Заголовок №1_"/>
    <w:link w:val="1fff0"/>
    <w:qFormat/>
    <w:locked/>
    <w:rsid w:val="00986055"/>
    <w:rPr>
      <w:sz w:val="23"/>
      <w:shd w:val="clear" w:color="auto" w:fill="FFFFFF"/>
    </w:rPr>
  </w:style>
  <w:style w:type="paragraph" w:customStyle="1" w:styleId="1fff0">
    <w:name w:val="Заголовок №1"/>
    <w:basedOn w:val="a8"/>
    <w:link w:val="1fff"/>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qFormat/>
    <w:rsid w:val="00986055"/>
    <w:pPr>
      <w:spacing w:before="0" w:beforeAutospacing="0" w:after="0" w:afterAutospacing="0"/>
      <w:ind w:left="-340" w:firstLine="720"/>
    </w:pPr>
    <w:rPr>
      <w:sz w:val="36"/>
      <w:szCs w:val="20"/>
    </w:rPr>
  </w:style>
  <w:style w:type="paragraph" w:customStyle="1" w:styleId="Lang">
    <w:name w:val="Lang"/>
    <w:basedOn w:val="a8"/>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qFormat/>
    <w:rsid w:val="00986055"/>
  </w:style>
  <w:style w:type="paragraph" w:customStyle="1" w:styleId="1fff2">
    <w:name w:val="Подзаголовок 1"/>
    <w:basedOn w:val="a8"/>
    <w:next w:val="a8"/>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qFormat/>
    <w:rsid w:val="00986055"/>
    <w:pPr>
      <w:spacing w:before="0" w:beforeAutospacing="0" w:after="0" w:afterAutospacing="0"/>
      <w:jc w:val="both"/>
    </w:pPr>
    <w:rPr>
      <w:b/>
      <w:sz w:val="20"/>
    </w:rPr>
  </w:style>
  <w:style w:type="paragraph" w:customStyle="1" w:styleId="p7">
    <w:name w:val="p7"/>
    <w:basedOn w:val="a8"/>
    <w:qFormat/>
    <w:rsid w:val="00986055"/>
  </w:style>
  <w:style w:type="paragraph" w:customStyle="1" w:styleId="p9">
    <w:name w:val="p9"/>
    <w:basedOn w:val="a8"/>
    <w:qFormat/>
    <w:rsid w:val="00986055"/>
  </w:style>
  <w:style w:type="paragraph" w:customStyle="1" w:styleId="p6">
    <w:name w:val="p6"/>
    <w:basedOn w:val="a8"/>
    <w:qFormat/>
    <w:rsid w:val="00986055"/>
  </w:style>
  <w:style w:type="paragraph" w:customStyle="1" w:styleId="p8">
    <w:name w:val="p8"/>
    <w:basedOn w:val="a8"/>
    <w:qFormat/>
    <w:rsid w:val="00986055"/>
  </w:style>
  <w:style w:type="paragraph" w:customStyle="1" w:styleId="217">
    <w:name w:val="Заголовок 21"/>
    <w:basedOn w:val="a8"/>
    <w:next w:val="a8"/>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qFormat/>
    <w:rsid w:val="00986055"/>
    <w:pPr>
      <w:spacing w:before="0" w:beforeAutospacing="0" w:after="0" w:afterAutospacing="0"/>
    </w:pPr>
    <w:rPr>
      <w:rFonts w:ascii="Courier New" w:hAnsi="Courier New"/>
      <w:sz w:val="20"/>
      <w:szCs w:val="20"/>
    </w:rPr>
  </w:style>
  <w:style w:type="paragraph" w:customStyle="1" w:styleId="118">
    <w:name w:val="Цитата1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qFormat/>
    <w:rsid w:val="00986055"/>
    <w:pPr>
      <w:spacing w:before="0" w:beforeAutospacing="0" w:after="0" w:afterAutospacing="0"/>
    </w:pPr>
    <w:rPr>
      <w:sz w:val="28"/>
      <w:szCs w:val="20"/>
    </w:rPr>
  </w:style>
  <w:style w:type="paragraph" w:customStyle="1" w:styleId="1fff3">
    <w:name w:val="Верхний колонтитул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qFormat/>
    <w:rsid w:val="00986055"/>
    <w:pPr>
      <w:spacing w:before="0" w:beforeAutospacing="0" w:after="120" w:afterAutospacing="0"/>
    </w:pPr>
    <w:rPr>
      <w:sz w:val="16"/>
      <w:szCs w:val="16"/>
      <w:lang w:eastAsia="zh-CN"/>
    </w:rPr>
  </w:style>
  <w:style w:type="character" w:customStyle="1" w:styleId="QuoteChar2">
    <w:name w:val="Quote Char2"/>
    <w:link w:val="Quote1"/>
    <w:qFormat/>
    <w:locked/>
    <w:rsid w:val="00986055"/>
    <w:rPr>
      <w:rFonts w:ascii="Calibri" w:hAnsi="Calibri"/>
      <w:i/>
      <w:color w:val="000000"/>
      <w:sz w:val="24"/>
    </w:rPr>
  </w:style>
  <w:style w:type="paragraph" w:customStyle="1" w:styleId="Quote1">
    <w:name w:val="Quote1"/>
    <w:basedOn w:val="a8"/>
    <w:next w:val="a8"/>
    <w:link w:val="QuoteChar2"/>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qFormat/>
    <w:locked/>
    <w:rsid w:val="00986055"/>
    <w:rPr>
      <w:rFonts w:ascii="Calibri" w:hAnsi="Calibri"/>
      <w:b/>
      <w:i/>
      <w:color w:val="4F81BD"/>
      <w:sz w:val="24"/>
    </w:rPr>
  </w:style>
  <w:style w:type="paragraph" w:customStyle="1" w:styleId="IntenseQuote1">
    <w:name w:val="Intense Quote1"/>
    <w:basedOn w:val="a8"/>
    <w:next w:val="a8"/>
    <w:link w:val="IntenseQuoteChar2"/>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qFormat/>
    <w:rsid w:val="00986055"/>
  </w:style>
  <w:style w:type="character" w:customStyle="1" w:styleId="1fff4">
    <w:name w:val="ЗАГОЛОВОК 1 Знак"/>
    <w:link w:val="1fff5"/>
    <w:qFormat/>
    <w:locked/>
    <w:rsid w:val="00986055"/>
    <w:rPr>
      <w:rFonts w:eastAsia="Times New Roman"/>
      <w:b/>
      <w:caps/>
      <w:sz w:val="24"/>
      <w:szCs w:val="24"/>
    </w:rPr>
  </w:style>
  <w:style w:type="paragraph" w:customStyle="1" w:styleId="1fff5">
    <w:name w:val="ЗАГОЛОВОК 1"/>
    <w:link w:val="1fff4"/>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qFormat/>
    <w:rsid w:val="00986055"/>
  </w:style>
  <w:style w:type="paragraph" w:customStyle="1" w:styleId="affffffc">
    <w:name w:val="ТЕМА"/>
    <w:basedOn w:val="a8"/>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qFormat/>
    <w:rsid w:val="00986055"/>
    <w:rPr>
      <w:color w:val="auto"/>
    </w:rPr>
  </w:style>
  <w:style w:type="paragraph" w:customStyle="1" w:styleId="affffffe">
    <w:name w:val="........ ..... . ........"/>
    <w:aliases w:val=".....,........ ..... 1"/>
    <w:basedOn w:val="Default"/>
    <w:next w:val="Default"/>
    <w:qFormat/>
    <w:rsid w:val="00986055"/>
    <w:rPr>
      <w:color w:val="auto"/>
    </w:rPr>
  </w:style>
  <w:style w:type="paragraph" w:customStyle="1" w:styleId="afffffff">
    <w:name w:val="... ......"/>
    <w:basedOn w:val="Default"/>
    <w:next w:val="Default"/>
    <w:qFormat/>
    <w:rsid w:val="00986055"/>
    <w:rPr>
      <w:color w:val="auto"/>
    </w:rPr>
  </w:style>
  <w:style w:type="paragraph" w:customStyle="1" w:styleId="1fff6">
    <w:name w:val=".....1"/>
    <w:basedOn w:val="Default"/>
    <w:next w:val="Default"/>
    <w:qFormat/>
    <w:rsid w:val="00986055"/>
    <w:rPr>
      <w:color w:val="auto"/>
    </w:rPr>
  </w:style>
  <w:style w:type="paragraph" w:customStyle="1" w:styleId="bodytext2">
    <w:name w:val="bodytext2"/>
    <w:basedOn w:val="a8"/>
    <w:qFormat/>
    <w:rsid w:val="00986055"/>
  </w:style>
  <w:style w:type="paragraph" w:customStyle="1" w:styleId="afffffff0">
    <w:name w:val="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qFormat/>
    <w:rsid w:val="00986055"/>
    <w:pPr>
      <w:autoSpaceDE w:val="0"/>
      <w:autoSpaceDN w:val="0"/>
      <w:adjustRightInd w:val="0"/>
    </w:pPr>
    <w:rPr>
      <w:b/>
      <w:bCs/>
      <w:color w:val="000000"/>
      <w:sz w:val="20"/>
    </w:rPr>
  </w:style>
  <w:style w:type="paragraph" w:customStyle="1" w:styleId="text">
    <w:name w:val="text"/>
    <w:basedOn w:val="a8"/>
    <w:qFormat/>
    <w:rsid w:val="00986055"/>
  </w:style>
  <w:style w:type="paragraph" w:customStyle="1" w:styleId="afffffff1">
    <w:name w:val="ТЕКСТ"/>
    <w:basedOn w:val="afff6"/>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qFormat/>
    <w:rsid w:val="00986055"/>
    <w:pPr>
      <w:keepNext w:val="0"/>
      <w:keepLines w:val="0"/>
      <w:spacing w:line="288" w:lineRule="auto"/>
      <w:jc w:val="both"/>
    </w:pPr>
    <w:rPr>
      <w:b/>
      <w:bCs/>
      <w:caps/>
      <w:sz w:val="30"/>
      <w:szCs w:val="30"/>
    </w:rPr>
  </w:style>
  <w:style w:type="paragraph" w:customStyle="1" w:styleId="Style29">
    <w:name w:val="Style29"/>
    <w:basedOn w:val="a8"/>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qFormat/>
    <w:rsid w:val="00986055"/>
  </w:style>
  <w:style w:type="paragraph" w:customStyle="1" w:styleId="p35">
    <w:name w:val="p35"/>
    <w:basedOn w:val="a8"/>
    <w:qFormat/>
    <w:rsid w:val="00986055"/>
  </w:style>
  <w:style w:type="paragraph" w:customStyle="1" w:styleId="p36">
    <w:name w:val="p36"/>
    <w:basedOn w:val="a8"/>
    <w:qFormat/>
    <w:rsid w:val="00986055"/>
  </w:style>
  <w:style w:type="paragraph" w:customStyle="1" w:styleId="TextBody">
    <w:name w:val="Text Body"/>
    <w:basedOn w:val="a8"/>
    <w:qFormat/>
    <w:rsid w:val="00986055"/>
    <w:pPr>
      <w:suppressAutoHyphens/>
      <w:spacing w:before="0" w:beforeAutospacing="0" w:after="120" w:afterAutospacing="0"/>
    </w:pPr>
    <w:rPr>
      <w:lang w:val="en-US" w:eastAsia="zh-CN"/>
    </w:rPr>
  </w:style>
  <w:style w:type="paragraph" w:customStyle="1" w:styleId="Heading11">
    <w:name w:val="Heading 11"/>
    <w:basedOn w:val="a8"/>
    <w:next w:val="a8"/>
    <w:qFormat/>
    <w:rsid w:val="00986055"/>
    <w:pPr>
      <w:suppressAutoHyphens/>
      <w:spacing w:before="0" w:beforeAutospacing="0" w:after="0" w:afterAutospacing="0"/>
      <w:ind w:firstLine="454"/>
    </w:pPr>
    <w:rPr>
      <w:b/>
      <w:caps/>
      <w:lang w:eastAsia="zh-CN"/>
    </w:rPr>
  </w:style>
  <w:style w:type="paragraph" w:customStyle="1" w:styleId="p10">
    <w:name w:val="p10"/>
    <w:basedOn w:val="a8"/>
    <w:qFormat/>
    <w:rsid w:val="00986055"/>
  </w:style>
  <w:style w:type="paragraph" w:customStyle="1" w:styleId="eg3">
    <w:name w:val="eg3"/>
    <w:basedOn w:val="a8"/>
    <w:qFormat/>
    <w:rsid w:val="00986055"/>
  </w:style>
  <w:style w:type="paragraph" w:customStyle="1" w:styleId="p2">
    <w:name w:val="p2"/>
    <w:basedOn w:val="a8"/>
    <w:qFormat/>
    <w:rsid w:val="00986055"/>
  </w:style>
  <w:style w:type="paragraph" w:customStyle="1" w:styleId="p5">
    <w:name w:val="p5"/>
    <w:basedOn w:val="a8"/>
    <w:qFormat/>
    <w:rsid w:val="00986055"/>
  </w:style>
  <w:style w:type="paragraph" w:customStyle="1" w:styleId="1fff9">
    <w:name w:val="Название1"/>
    <w:basedOn w:val="a8"/>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qFormat/>
    <w:rsid w:val="00986055"/>
    <w:pPr>
      <w:suppressAutoHyphens/>
      <w:spacing w:before="0" w:beforeAutospacing="0" w:after="0" w:afterAutospacing="0"/>
      <w:ind w:left="566" w:hanging="283"/>
    </w:pPr>
    <w:rPr>
      <w:lang w:eastAsia="ar-SA"/>
    </w:rPr>
  </w:style>
  <w:style w:type="paragraph" w:customStyle="1" w:styleId="411">
    <w:name w:val="Список 41"/>
    <w:basedOn w:val="a8"/>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qFormat/>
    <w:rsid w:val="00986055"/>
    <w:pPr>
      <w:spacing w:before="0" w:beforeAutospacing="0" w:after="0" w:afterAutospacing="0"/>
      <w:contextualSpacing/>
    </w:pPr>
    <w:rPr>
      <w:sz w:val="28"/>
      <w:szCs w:val="20"/>
      <w:lang w:eastAsia="en-US"/>
    </w:rPr>
  </w:style>
  <w:style w:type="paragraph" w:customStyle="1" w:styleId="p32">
    <w:name w:val="p32"/>
    <w:basedOn w:val="a8"/>
    <w:qFormat/>
    <w:rsid w:val="00986055"/>
  </w:style>
  <w:style w:type="paragraph" w:customStyle="1" w:styleId="p17">
    <w:name w:val="p17"/>
    <w:basedOn w:val="a8"/>
    <w:qFormat/>
    <w:rsid w:val="00986055"/>
  </w:style>
  <w:style w:type="paragraph" w:customStyle="1" w:styleId="p26">
    <w:name w:val="p26"/>
    <w:basedOn w:val="a8"/>
    <w:qFormat/>
    <w:rsid w:val="00986055"/>
  </w:style>
  <w:style w:type="paragraph" w:customStyle="1" w:styleId="Heading22">
    <w:name w:val="Heading 22"/>
    <w:basedOn w:val="a8"/>
    <w:next w:val="a8"/>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qFormat/>
    <w:rsid w:val="00986055"/>
    <w:rPr>
      <w:color w:val="auto"/>
    </w:rPr>
  </w:style>
  <w:style w:type="paragraph" w:customStyle="1" w:styleId="Caaieiaie2">
    <w:name w:val="Caaieiaie 2"/>
    <w:basedOn w:val="Default"/>
    <w:next w:val="Default"/>
    <w:qFormat/>
    <w:rsid w:val="00986055"/>
    <w:rPr>
      <w:color w:val="auto"/>
    </w:rPr>
  </w:style>
  <w:style w:type="paragraph" w:customStyle="1" w:styleId="afffffff5">
    <w:name w:val="Обычный.Нормальный"/>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qFormat/>
    <w:locked/>
    <w:rsid w:val="00986055"/>
    <w:rPr>
      <w:rFonts w:ascii="Arial" w:hAnsi="Arial"/>
      <w:b/>
      <w:sz w:val="32"/>
    </w:rPr>
  </w:style>
  <w:style w:type="paragraph" w:customStyle="1" w:styleId="11a">
    <w:name w:val="1 Заголовок 1"/>
    <w:basedOn w:val="a8"/>
    <w:link w:val="11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qFormat/>
    <w:rsid w:val="00986055"/>
    <w:pPr>
      <w:spacing w:before="0" w:beforeAutospacing="0" w:after="0" w:afterAutospacing="0"/>
      <w:ind w:firstLine="709"/>
      <w:jc w:val="both"/>
    </w:pPr>
  </w:style>
  <w:style w:type="paragraph" w:customStyle="1" w:styleId="Style164">
    <w:name w:val="Style164"/>
    <w:basedOn w:val="a8"/>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qFormat/>
    <w:locked/>
    <w:rsid w:val="00986055"/>
    <w:rPr>
      <w:sz w:val="24"/>
      <w:shd w:val="clear" w:color="auto" w:fill="FFFFFF"/>
    </w:rPr>
  </w:style>
  <w:style w:type="paragraph" w:customStyle="1" w:styleId="14pt0">
    <w:name w:val="Стиль Обычный. + 14 pt"/>
    <w:basedOn w:val="a8"/>
    <w:link w:val="14pt"/>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qFormat/>
    <w:rsid w:val="00986055"/>
    <w:pPr>
      <w:spacing w:before="0" w:beforeAutospacing="0" w:after="0" w:afterAutospacing="0"/>
    </w:pPr>
  </w:style>
  <w:style w:type="paragraph" w:customStyle="1" w:styleId="pri">
    <w:name w:val="pri"/>
    <w:basedOn w:val="a8"/>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qFormat/>
    <w:rsid w:val="00986055"/>
  </w:style>
  <w:style w:type="paragraph" w:customStyle="1" w:styleId="p12left">
    <w:name w:val="p12_left"/>
    <w:basedOn w:val="a8"/>
    <w:qFormat/>
    <w:rsid w:val="00986055"/>
  </w:style>
  <w:style w:type="paragraph" w:customStyle="1" w:styleId="TableParagraph">
    <w:name w:val="Table Paragraph"/>
    <w:basedOn w:val="a8"/>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qFormat/>
    <w:rsid w:val="00986055"/>
  </w:style>
  <w:style w:type="paragraph" w:customStyle="1" w:styleId="Style134">
    <w:name w:val="Style134"/>
    <w:basedOn w:val="a8"/>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qFormat/>
    <w:rsid w:val="00986055"/>
  </w:style>
  <w:style w:type="paragraph" w:customStyle="1" w:styleId="p15">
    <w:name w:val="p15"/>
    <w:basedOn w:val="a8"/>
    <w:qFormat/>
    <w:rsid w:val="00986055"/>
  </w:style>
  <w:style w:type="paragraph" w:customStyle="1" w:styleId="p29">
    <w:name w:val="p29"/>
    <w:basedOn w:val="a8"/>
    <w:qFormat/>
    <w:rsid w:val="00986055"/>
  </w:style>
  <w:style w:type="paragraph" w:customStyle="1" w:styleId="p30">
    <w:name w:val="p30"/>
    <w:basedOn w:val="a8"/>
    <w:qFormat/>
    <w:rsid w:val="00986055"/>
  </w:style>
  <w:style w:type="paragraph" w:customStyle="1" w:styleId="p31">
    <w:name w:val="p31"/>
    <w:basedOn w:val="a8"/>
    <w:qFormat/>
    <w:rsid w:val="00986055"/>
  </w:style>
  <w:style w:type="paragraph" w:customStyle="1" w:styleId="p33">
    <w:name w:val="p33"/>
    <w:basedOn w:val="a8"/>
    <w:qFormat/>
    <w:rsid w:val="00986055"/>
  </w:style>
  <w:style w:type="paragraph" w:customStyle="1" w:styleId="p13">
    <w:name w:val="p13"/>
    <w:basedOn w:val="a8"/>
    <w:qFormat/>
    <w:rsid w:val="00986055"/>
  </w:style>
  <w:style w:type="paragraph" w:customStyle="1" w:styleId="p25">
    <w:name w:val="p25"/>
    <w:basedOn w:val="a8"/>
    <w:qFormat/>
    <w:rsid w:val="00986055"/>
  </w:style>
  <w:style w:type="paragraph" w:customStyle="1" w:styleId="Caaieiaie5">
    <w:name w:val="Caaieiaie 5"/>
    <w:basedOn w:val="a8"/>
    <w:next w:val="a8"/>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qFormat/>
    <w:rsid w:val="00986055"/>
    <w:pPr>
      <w:widowControl/>
      <w:spacing w:line="240" w:lineRule="auto"/>
      <w:ind w:firstLine="0"/>
    </w:pPr>
    <w:rPr>
      <w:rFonts w:eastAsia="Calibri"/>
      <w:i/>
      <w:sz w:val="26"/>
    </w:rPr>
  </w:style>
  <w:style w:type="paragraph" w:customStyle="1" w:styleId="3f6">
    <w:name w:val="Обычный3"/>
    <w:basedOn w:val="a8"/>
    <w:qFormat/>
    <w:rsid w:val="00986055"/>
    <w:pPr>
      <w:snapToGrid w:val="0"/>
      <w:spacing w:before="0" w:beforeAutospacing="0" w:after="0" w:afterAutospacing="0"/>
    </w:pPr>
    <w:rPr>
      <w:sz w:val="20"/>
      <w:szCs w:val="20"/>
    </w:rPr>
  </w:style>
  <w:style w:type="paragraph" w:customStyle="1" w:styleId="11b">
    <w:name w:val="Основной текст11"/>
    <w:basedOn w:val="a8"/>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qFormat/>
    <w:rsid w:val="00986055"/>
  </w:style>
  <w:style w:type="paragraph" w:customStyle="1" w:styleId="p24">
    <w:name w:val="p24"/>
    <w:basedOn w:val="a8"/>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qFormat/>
    <w:rsid w:val="00986055"/>
    <w:pPr>
      <w:keepNext/>
      <w:widowControl/>
      <w:spacing w:line="240" w:lineRule="auto"/>
      <w:ind w:firstLine="0"/>
      <w:jc w:val="left"/>
    </w:pPr>
    <w:rPr>
      <w:sz w:val="24"/>
    </w:rPr>
  </w:style>
  <w:style w:type="paragraph" w:customStyle="1" w:styleId="ledge1">
    <w:name w:val="ledge1"/>
    <w:basedOn w:val="a8"/>
    <w:qFormat/>
    <w:rsid w:val="00986055"/>
    <w:pPr>
      <w:spacing w:line="360" w:lineRule="atLeast"/>
      <w:jc w:val="both"/>
    </w:pPr>
  </w:style>
  <w:style w:type="paragraph" w:customStyle="1" w:styleId="WW-Normal">
    <w:name w:val="WW-Normal"/>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qFormat/>
    <w:rsid w:val="00986055"/>
    <w:pPr>
      <w:widowControl w:val="0"/>
      <w:autoSpaceDE w:val="0"/>
      <w:autoSpaceDN w:val="0"/>
      <w:adjustRightInd w:val="0"/>
      <w:spacing w:before="0" w:beforeAutospacing="0" w:after="0" w:afterAutospacing="0"/>
    </w:pPr>
  </w:style>
  <w:style w:type="paragraph" w:customStyle="1" w:styleId="Style40">
    <w:name w:val="Style40"/>
    <w:basedOn w:val="a8"/>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qFormat/>
    <w:rsid w:val="00986055"/>
    <w:pPr>
      <w:spacing w:before="120" w:beforeAutospacing="0" w:after="0" w:afterAutospacing="0" w:line="240" w:lineRule="exact"/>
      <w:ind w:firstLine="284"/>
      <w:jc w:val="both"/>
    </w:pPr>
    <w:rPr>
      <w:sz w:val="22"/>
    </w:rPr>
  </w:style>
  <w:style w:type="paragraph" w:customStyle="1" w:styleId="small">
    <w:name w:val="small"/>
    <w:basedOn w:val="a8"/>
    <w:qFormat/>
    <w:rsid w:val="00986055"/>
    <w:rPr>
      <w:rFonts w:ascii="Verdana" w:hAnsi="Verdana"/>
      <w:sz w:val="15"/>
      <w:szCs w:val="15"/>
    </w:rPr>
  </w:style>
  <w:style w:type="paragraph" w:customStyle="1" w:styleId="afffffff9">
    <w:name w:val="Содержание"/>
    <w:basedOn w:val="a8"/>
    <w:qFormat/>
    <w:rsid w:val="00986055"/>
    <w:pPr>
      <w:spacing w:before="0" w:beforeAutospacing="0" w:after="0" w:afterAutospacing="0"/>
      <w:ind w:firstLine="454"/>
      <w:jc w:val="both"/>
    </w:pPr>
  </w:style>
  <w:style w:type="paragraph" w:customStyle="1" w:styleId="afffffffa">
    <w:name w:val="Модули"/>
    <w:basedOn w:val="a8"/>
    <w:qFormat/>
    <w:rsid w:val="00986055"/>
    <w:pPr>
      <w:keepNext/>
      <w:snapToGrid w:val="0"/>
      <w:spacing w:before="0" w:beforeAutospacing="0" w:after="0" w:afterAutospacing="0"/>
    </w:pPr>
    <w:rPr>
      <w:b/>
      <w:bCs/>
    </w:rPr>
  </w:style>
  <w:style w:type="paragraph" w:customStyle="1" w:styleId="224">
    <w:name w:val="Îñíî´2íîé òåêñò 2"/>
    <w:basedOn w:val="a8"/>
    <w:qFormat/>
    <w:rsid w:val="00986055"/>
    <w:pPr>
      <w:widowControl w:val="0"/>
      <w:spacing w:before="0" w:beforeAutospacing="0" w:after="0" w:afterAutospacing="0"/>
      <w:ind w:firstLine="709"/>
      <w:jc w:val="both"/>
    </w:pPr>
    <w:rPr>
      <w:szCs w:val="20"/>
    </w:rPr>
  </w:style>
  <w:style w:type="paragraph" w:customStyle="1" w:styleId="Noeeu3">
    <w:name w:val="Noeeu3"/>
    <w:basedOn w:val="a8"/>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qFormat/>
    <w:rsid w:val="00986055"/>
    <w:pPr>
      <w:spacing w:before="0" w:beforeAutospacing="0" w:after="0" w:afterAutospacing="0" w:line="360" w:lineRule="auto"/>
      <w:ind w:firstLine="720"/>
      <w:jc w:val="both"/>
    </w:pPr>
    <w:rPr>
      <w:szCs w:val="20"/>
    </w:rPr>
  </w:style>
  <w:style w:type="paragraph" w:customStyle="1" w:styleId="book">
    <w:name w:val="book"/>
    <w:basedOn w:val="a8"/>
    <w:qFormat/>
    <w:rsid w:val="00986055"/>
    <w:pPr>
      <w:spacing w:before="0" w:beforeAutospacing="0" w:after="0" w:afterAutospacing="0"/>
      <w:ind w:firstLine="450"/>
      <w:jc w:val="both"/>
    </w:pPr>
    <w:rPr>
      <w:rFonts w:eastAsia="Times New Roman"/>
    </w:rPr>
  </w:style>
  <w:style w:type="paragraph" w:customStyle="1" w:styleId="124">
    <w:name w:val="стиль12"/>
    <w:basedOn w:val="a8"/>
    <w:qFormat/>
    <w:rsid w:val="00986055"/>
    <w:rPr>
      <w:rFonts w:ascii="Arial" w:hAnsi="Arial" w:cs="Arial"/>
      <w:color w:val="676767"/>
      <w:sz w:val="20"/>
      <w:szCs w:val="20"/>
    </w:rPr>
  </w:style>
  <w:style w:type="paragraph" w:customStyle="1" w:styleId="Style101">
    <w:name w:val="Стиль Style10 + Черный"/>
    <w:basedOn w:val="a8"/>
    <w:next w:val="a8"/>
    <w:qFormat/>
    <w:rsid w:val="00986055"/>
    <w:pPr>
      <w:spacing w:before="0" w:beforeAutospacing="0" w:after="0" w:afterAutospacing="0"/>
    </w:pPr>
    <w:rPr>
      <w:color w:val="000000"/>
    </w:rPr>
  </w:style>
  <w:style w:type="paragraph" w:customStyle="1" w:styleId="Style1010">
    <w:name w:val="Стиль Style10 + Черный1"/>
    <w:basedOn w:val="a8"/>
    <w:next w:val="a8"/>
    <w:qFormat/>
    <w:rsid w:val="00986055"/>
    <w:pPr>
      <w:spacing w:before="0" w:beforeAutospacing="0" w:after="0" w:afterAutospacing="0"/>
    </w:pPr>
    <w:rPr>
      <w:color w:val="000000"/>
    </w:rPr>
  </w:style>
  <w:style w:type="paragraph" w:customStyle="1" w:styleId="Style48">
    <w:name w:val="Style48"/>
    <w:basedOn w:val="a8"/>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qFormat/>
    <w:rsid w:val="00986055"/>
    <w:pPr>
      <w:autoSpaceDN/>
      <w:spacing w:after="120"/>
    </w:pPr>
    <w:rPr>
      <w:rFonts w:eastAsia="SimSun" w:cs="Mangal"/>
      <w:kern w:val="2"/>
      <w:lang w:eastAsia="hi-IN" w:bidi="hi-IN"/>
    </w:rPr>
  </w:style>
  <w:style w:type="paragraph" w:customStyle="1" w:styleId="Index">
    <w:name w:val="Index"/>
    <w:basedOn w:val="Standard"/>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qFormat/>
    <w:rsid w:val="00986055"/>
    <w:pPr>
      <w:suppressAutoHyphens/>
      <w:spacing w:before="0" w:beforeAutospacing="0" w:after="0" w:afterAutospacing="0"/>
    </w:pPr>
    <w:rPr>
      <w:lang w:eastAsia="zh-CN"/>
    </w:rPr>
  </w:style>
  <w:style w:type="paragraph" w:customStyle="1" w:styleId="text1">
    <w:name w:val="text1"/>
    <w:basedOn w:val="a8"/>
    <w:qFormat/>
    <w:rsid w:val="00986055"/>
    <w:pPr>
      <w:spacing w:before="0" w:beforeAutospacing="0" w:after="300" w:afterAutospacing="0"/>
    </w:pPr>
  </w:style>
  <w:style w:type="paragraph" w:customStyle="1" w:styleId="2121">
    <w:name w:val="Стиль Заголовок 2 + 12 пт"/>
    <w:basedOn w:val="26"/>
    <w:qFormat/>
    <w:rsid w:val="00986055"/>
    <w:rPr>
      <w:rFonts w:cs="Arial"/>
      <w:sz w:val="24"/>
    </w:rPr>
  </w:style>
  <w:style w:type="paragraph" w:customStyle="1" w:styleId="afffffffd">
    <w:name w:val="Базовый"/>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qFormat/>
    <w:rsid w:val="00986055"/>
    <w:pPr>
      <w:spacing w:before="0" w:beforeAutospacing="0" w:after="0" w:afterAutospacing="0"/>
    </w:pPr>
    <w:rPr>
      <w:szCs w:val="20"/>
    </w:rPr>
  </w:style>
  <w:style w:type="paragraph" w:customStyle="1" w:styleId="affffffff">
    <w:name w:val="Основа"/>
    <w:basedOn w:val="a8"/>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qFormat/>
    <w:rsid w:val="00986055"/>
    <w:pPr>
      <w:spacing w:before="0" w:beforeAutospacing="0" w:after="0" w:afterAutospacing="0"/>
    </w:pPr>
    <w:rPr>
      <w:szCs w:val="20"/>
    </w:rPr>
  </w:style>
  <w:style w:type="paragraph" w:customStyle="1" w:styleId="Style1011">
    <w:name w:val="Style101"/>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qFormat/>
    <w:rsid w:val="00986055"/>
    <w:pPr>
      <w:spacing w:before="48" w:beforeAutospacing="0" w:after="48" w:afterAutospacing="0"/>
      <w:jc w:val="both"/>
    </w:pPr>
  </w:style>
  <w:style w:type="paragraph" w:customStyle="1" w:styleId="biblio">
    <w:name w:val="biblio"/>
    <w:basedOn w:val="a8"/>
    <w:qFormat/>
    <w:rsid w:val="00986055"/>
    <w:pPr>
      <w:spacing w:before="48" w:beforeAutospacing="0" w:after="48" w:afterAutospacing="0"/>
      <w:ind w:firstLine="360"/>
      <w:jc w:val="both"/>
    </w:pPr>
    <w:rPr>
      <w:sz w:val="19"/>
      <w:szCs w:val="19"/>
    </w:rPr>
  </w:style>
  <w:style w:type="paragraph" w:customStyle="1" w:styleId="biblio0">
    <w:name w:val="biblio0"/>
    <w:basedOn w:val="a8"/>
    <w:qFormat/>
    <w:rsid w:val="00986055"/>
    <w:pPr>
      <w:spacing w:before="48" w:beforeAutospacing="0" w:after="48" w:afterAutospacing="0"/>
      <w:jc w:val="both"/>
    </w:pPr>
    <w:rPr>
      <w:sz w:val="19"/>
      <w:szCs w:val="19"/>
    </w:rPr>
  </w:style>
  <w:style w:type="paragraph" w:customStyle="1" w:styleId="podpis">
    <w:name w:val="podpis"/>
    <w:basedOn w:val="a8"/>
    <w:qFormat/>
    <w:rsid w:val="00986055"/>
    <w:pPr>
      <w:spacing w:before="48" w:beforeAutospacing="0" w:after="48" w:afterAutospacing="0"/>
      <w:jc w:val="right"/>
    </w:pPr>
    <w:rPr>
      <w:i/>
      <w:iCs/>
      <w:sz w:val="19"/>
      <w:szCs w:val="19"/>
    </w:rPr>
  </w:style>
  <w:style w:type="paragraph" w:customStyle="1" w:styleId="ris">
    <w:name w:val="ris"/>
    <w:basedOn w:val="a8"/>
    <w:qFormat/>
    <w:rsid w:val="00986055"/>
    <w:pPr>
      <w:spacing w:before="48" w:beforeAutospacing="0" w:after="48" w:afterAutospacing="0"/>
      <w:jc w:val="center"/>
    </w:pPr>
    <w:rPr>
      <w:i/>
      <w:iCs/>
      <w:sz w:val="19"/>
      <w:szCs w:val="19"/>
    </w:rPr>
  </w:style>
  <w:style w:type="paragraph" w:customStyle="1" w:styleId="small0">
    <w:name w:val="small0"/>
    <w:basedOn w:val="a8"/>
    <w:qFormat/>
    <w:rsid w:val="00986055"/>
    <w:pPr>
      <w:spacing w:before="48" w:beforeAutospacing="0" w:after="48" w:afterAutospacing="0"/>
      <w:jc w:val="both"/>
    </w:pPr>
    <w:rPr>
      <w:sz w:val="19"/>
      <w:szCs w:val="19"/>
    </w:rPr>
  </w:style>
  <w:style w:type="paragraph" w:customStyle="1" w:styleId="stih4">
    <w:name w:val="stih4"/>
    <w:basedOn w:val="a8"/>
    <w:qFormat/>
    <w:rsid w:val="00986055"/>
    <w:pPr>
      <w:spacing w:before="120" w:beforeAutospacing="0" w:after="120" w:afterAutospacing="0"/>
      <w:ind w:left="3240"/>
    </w:pPr>
    <w:rPr>
      <w:sz w:val="19"/>
      <w:szCs w:val="19"/>
    </w:rPr>
  </w:style>
  <w:style w:type="paragraph" w:customStyle="1" w:styleId="zag8">
    <w:name w:val="zag8"/>
    <w:basedOn w:val="a8"/>
    <w:qFormat/>
    <w:rsid w:val="00986055"/>
    <w:pPr>
      <w:spacing w:before="240" w:beforeAutospacing="0" w:after="48" w:afterAutospacing="0"/>
      <w:jc w:val="center"/>
    </w:pPr>
    <w:rPr>
      <w:sz w:val="19"/>
      <w:szCs w:val="19"/>
    </w:rPr>
  </w:style>
  <w:style w:type="paragraph" w:customStyle="1" w:styleId="hook">
    <w:name w:val="hook"/>
    <w:basedOn w:val="a8"/>
    <w:qFormat/>
    <w:rsid w:val="00986055"/>
    <w:rPr>
      <w:rFonts w:ascii="Comic Sans MS" w:hAnsi="Comic Sans MS"/>
      <w:b/>
      <w:bCs/>
    </w:rPr>
  </w:style>
  <w:style w:type="paragraph" w:customStyle="1" w:styleId="affffffff0">
    <w:name w:val="Цитаты"/>
    <w:basedOn w:val="Normal1"/>
    <w:qFormat/>
    <w:rsid w:val="00986055"/>
    <w:pPr>
      <w:widowControl/>
      <w:spacing w:before="100" w:after="100"/>
      <w:ind w:right="360" w:firstLine="0"/>
    </w:pPr>
    <w:rPr>
      <w:sz w:val="24"/>
    </w:rPr>
  </w:style>
  <w:style w:type="paragraph" w:customStyle="1" w:styleId="Style55">
    <w:name w:val="Style55"/>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qFormat/>
    <w:rsid w:val="00986055"/>
  </w:style>
  <w:style w:type="paragraph" w:customStyle="1" w:styleId="PrilogRazd">
    <w:name w:val="Prilog Razd"/>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qFormat/>
    <w:rsid w:val="00986055"/>
  </w:style>
  <w:style w:type="paragraph" w:customStyle="1" w:styleId="msonormalcxsplast">
    <w:name w:val="msonormalcxsplast"/>
    <w:basedOn w:val="a8"/>
    <w:qFormat/>
    <w:rsid w:val="00986055"/>
    <w:rPr>
      <w:rFonts w:ascii="Arial" w:hAnsi="Arial" w:cs="Arial"/>
      <w:color w:val="000000"/>
      <w:sz w:val="20"/>
      <w:szCs w:val="20"/>
    </w:rPr>
  </w:style>
  <w:style w:type="paragraph" w:customStyle="1" w:styleId="msonormalcxspmiddlecxspmiddle">
    <w:name w:val="msonormalcxspmiddlecxspmiddle"/>
    <w:basedOn w:val="a8"/>
    <w:qFormat/>
    <w:rsid w:val="00986055"/>
    <w:rPr>
      <w:rFonts w:ascii="Arial" w:hAnsi="Arial" w:cs="Arial"/>
      <w:color w:val="000000"/>
      <w:sz w:val="20"/>
      <w:szCs w:val="20"/>
    </w:rPr>
  </w:style>
  <w:style w:type="paragraph" w:customStyle="1" w:styleId="normalrus">
    <w:name w:val="normalrus"/>
    <w:basedOn w:val="a8"/>
    <w:qFormat/>
    <w:rsid w:val="00986055"/>
  </w:style>
  <w:style w:type="paragraph" w:customStyle="1" w:styleId="a0cxspmiddle">
    <w:name w:val="a0cxspmiddle"/>
    <w:basedOn w:val="a8"/>
    <w:qFormat/>
    <w:rsid w:val="00986055"/>
  </w:style>
  <w:style w:type="paragraph" w:customStyle="1" w:styleId="HTMLPreformatted1">
    <w:name w:val="HTML Preformatted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qFormat/>
    <w:rsid w:val="00986055"/>
  </w:style>
  <w:style w:type="paragraph" w:customStyle="1" w:styleId="affffffff1">
    <w:name w:val="Заглавие"/>
    <w:basedOn w:val="afffffffd"/>
    <w:qFormat/>
    <w:rsid w:val="00986055"/>
    <w:pPr>
      <w:jc w:val="center"/>
    </w:pPr>
    <w:rPr>
      <w:sz w:val="20"/>
      <w:szCs w:val="20"/>
    </w:rPr>
  </w:style>
  <w:style w:type="paragraph" w:customStyle="1" w:styleId="-10-11">
    <w:name w:val="А-10-11"/>
    <w:aliases w:val="65"/>
    <w:basedOn w:val="a8"/>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qFormat/>
    <w:rsid w:val="00986055"/>
    <w:pPr>
      <w:spacing w:before="0" w:beforeAutospacing="0" w:after="0" w:afterAutospacing="0" w:line="312" w:lineRule="auto"/>
      <w:jc w:val="both"/>
    </w:pPr>
    <w:rPr>
      <w:sz w:val="28"/>
    </w:rPr>
  </w:style>
  <w:style w:type="paragraph" w:customStyle="1" w:styleId="HTML10">
    <w:name w:val="Стандартный HTML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qFormat/>
    <w:rsid w:val="00986055"/>
    <w:pPr>
      <w:spacing w:before="49" w:beforeAutospacing="0" w:after="0" w:afterAutospacing="0" w:line="300" w:lineRule="atLeast"/>
    </w:pPr>
    <w:rPr>
      <w:color w:val="000000"/>
    </w:rPr>
  </w:style>
  <w:style w:type="paragraph" w:customStyle="1" w:styleId="Style74">
    <w:name w:val="Style74"/>
    <w:basedOn w:val="a8"/>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qFormat/>
    <w:rsid w:val="00986055"/>
  </w:style>
  <w:style w:type="paragraph" w:customStyle="1" w:styleId="125">
    <w:name w:val="Обычный12"/>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qFormat/>
    <w:rsid w:val="00986055"/>
    <w:rPr>
      <w:sz w:val="24"/>
      <w:lang w:val="ru-RU" w:eastAsia="ru-RU"/>
    </w:rPr>
  </w:style>
  <w:style w:type="character" w:customStyle="1" w:styleId="812">
    <w:name w:val="Заголовок 8 Знак1"/>
    <w:qFormat/>
    <w:rsid w:val="00986055"/>
    <w:rPr>
      <w:rFonts w:ascii="Calibri" w:hAnsi="Calibri"/>
      <w:i/>
      <w:sz w:val="24"/>
      <w:lang w:val="ru-RU" w:eastAsia="en-US"/>
    </w:rPr>
  </w:style>
  <w:style w:type="character" w:customStyle="1" w:styleId="910">
    <w:name w:val="Заголовок 9 Знак1"/>
    <w:qFormat/>
    <w:rsid w:val="00986055"/>
    <w:rPr>
      <w:rFonts w:ascii="Arial" w:hAnsi="Arial"/>
      <w:sz w:val="22"/>
      <w:lang w:val="ru-RU" w:eastAsia="ru-RU"/>
    </w:rPr>
  </w:style>
  <w:style w:type="character" w:customStyle="1" w:styleId="315">
    <w:name w:val="Основной текст с отступом 3 Знак1"/>
    <w:uiPriority w:val="99"/>
    <w:qFormat/>
    <w:rsid w:val="00986055"/>
    <w:rPr>
      <w:rFonts w:ascii="Times New Roman" w:hAnsi="Times New Roman"/>
      <w:sz w:val="16"/>
      <w:lang w:eastAsia="ru-RU"/>
    </w:rPr>
  </w:style>
  <w:style w:type="character" w:customStyle="1" w:styleId="21b">
    <w:name w:val="Основной текст с отступом 2 Знак1"/>
    <w:qFormat/>
    <w:rsid w:val="00986055"/>
    <w:rPr>
      <w:rFonts w:ascii="Times New Roman" w:hAnsi="Times New Roman"/>
      <w:sz w:val="24"/>
      <w:lang w:eastAsia="ru-RU"/>
    </w:rPr>
  </w:style>
  <w:style w:type="character" w:customStyle="1" w:styleId="FontStyle11">
    <w:name w:val="Font Style11"/>
    <w:qFormat/>
    <w:rsid w:val="00986055"/>
    <w:rPr>
      <w:rFonts w:ascii="Times New Roman" w:hAnsi="Times New Roman"/>
      <w:b/>
      <w:sz w:val="24"/>
    </w:rPr>
  </w:style>
  <w:style w:type="character" w:customStyle="1" w:styleId="FontStyle12">
    <w:name w:val="Font Style12"/>
    <w:qFormat/>
    <w:rsid w:val="00986055"/>
    <w:rPr>
      <w:rFonts w:ascii="Times New Roman" w:hAnsi="Times New Roman"/>
      <w:sz w:val="24"/>
    </w:rPr>
  </w:style>
  <w:style w:type="character" w:customStyle="1" w:styleId="1ffff8">
    <w:name w:val="Нижний колонтитул Знак1"/>
    <w:qFormat/>
    <w:rsid w:val="00986055"/>
    <w:rPr>
      <w:rFonts w:ascii="Times New Roman" w:hAnsi="Times New Roman"/>
      <w:sz w:val="24"/>
      <w:lang w:eastAsia="ru-RU"/>
    </w:rPr>
  </w:style>
  <w:style w:type="character" w:customStyle="1" w:styleId="21c">
    <w:name w:val="Основной текст 2 Знак1"/>
    <w:qFormat/>
    <w:rsid w:val="00986055"/>
    <w:rPr>
      <w:rFonts w:ascii="Times New Roman" w:hAnsi="Times New Roman"/>
      <w:sz w:val="24"/>
      <w:lang w:eastAsia="ru-RU"/>
    </w:rPr>
  </w:style>
  <w:style w:type="character" w:customStyle="1" w:styleId="FontStyle42">
    <w:name w:val="Font Style42"/>
    <w:qFormat/>
    <w:rsid w:val="00986055"/>
    <w:rPr>
      <w:rFonts w:ascii="Times New Roman" w:hAnsi="Times New Roman"/>
      <w:sz w:val="26"/>
    </w:rPr>
  </w:style>
  <w:style w:type="character" w:customStyle="1" w:styleId="75">
    <w:name w:val="Знак Знак7"/>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qFormat/>
    <w:locked/>
    <w:rsid w:val="00986055"/>
    <w:rPr>
      <w:sz w:val="24"/>
    </w:rPr>
  </w:style>
  <w:style w:type="character" w:customStyle="1" w:styleId="spelle">
    <w:name w:val="spelle"/>
    <w:qFormat/>
    <w:rsid w:val="00986055"/>
  </w:style>
  <w:style w:type="character" w:customStyle="1" w:styleId="grame">
    <w:name w:val="grame"/>
    <w:qFormat/>
    <w:rsid w:val="00986055"/>
  </w:style>
  <w:style w:type="character" w:customStyle="1" w:styleId="FontStyle25">
    <w:name w:val="Font Style25"/>
    <w:qFormat/>
    <w:rsid w:val="00986055"/>
    <w:rPr>
      <w:rFonts w:ascii="Times New Roman" w:hAnsi="Times New Roman"/>
      <w:i/>
      <w:sz w:val="16"/>
    </w:rPr>
  </w:style>
  <w:style w:type="character" w:customStyle="1" w:styleId="147">
    <w:name w:val="Знак Знак14"/>
    <w:qFormat/>
    <w:locked/>
    <w:rsid w:val="00986055"/>
    <w:rPr>
      <w:rFonts w:ascii="Cambria" w:hAnsi="Cambria"/>
      <w:i/>
      <w:color w:val="4F81BD"/>
      <w:spacing w:val="15"/>
      <w:sz w:val="24"/>
      <w:lang w:val="ru-RU" w:eastAsia="ru-RU"/>
    </w:rPr>
  </w:style>
  <w:style w:type="character" w:customStyle="1" w:styleId="1ffffa">
    <w:name w:val="Схема документа Знак1"/>
    <w:qFormat/>
    <w:rsid w:val="00986055"/>
    <w:rPr>
      <w:rFonts w:ascii="Segoe UI" w:hAnsi="Segoe UI"/>
      <w:sz w:val="16"/>
      <w:lang w:eastAsia="ru-RU"/>
    </w:rPr>
  </w:style>
  <w:style w:type="character" w:customStyle="1" w:styleId="b-serp-urlitem1">
    <w:name w:val="b-serp-url__item1"/>
    <w:qFormat/>
    <w:rsid w:val="00986055"/>
    <w:rPr>
      <w:rFonts w:ascii="Times New Roman" w:hAnsi="Times New Roman"/>
    </w:rPr>
  </w:style>
  <w:style w:type="character" w:customStyle="1" w:styleId="1ffffb">
    <w:name w:val="Верхний колонтитул Знак1"/>
    <w:qFormat/>
    <w:rsid w:val="00986055"/>
    <w:rPr>
      <w:rFonts w:ascii="Times New Roman" w:hAnsi="Times New Roman"/>
      <w:sz w:val="24"/>
      <w:lang w:eastAsia="ru-RU"/>
    </w:rPr>
  </w:style>
  <w:style w:type="character" w:customStyle="1" w:styleId="FontStyle47">
    <w:name w:val="Font Style47"/>
    <w:qFormat/>
    <w:rsid w:val="00986055"/>
    <w:rPr>
      <w:rFonts w:ascii="Times New Roman" w:hAnsi="Times New Roman"/>
      <w:sz w:val="24"/>
    </w:rPr>
  </w:style>
  <w:style w:type="character" w:customStyle="1" w:styleId="ft250">
    <w:name w:val="ft250"/>
    <w:qFormat/>
    <w:rsid w:val="00986055"/>
  </w:style>
  <w:style w:type="character" w:customStyle="1" w:styleId="100">
    <w:name w:val="Знак Знак10"/>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uiPriority w:val="99"/>
    <w:qFormat/>
    <w:rsid w:val="00986055"/>
    <w:rPr>
      <w:rFonts w:ascii="Times New Roman" w:hAnsi="Times New Roman"/>
      <w:sz w:val="26"/>
    </w:rPr>
  </w:style>
  <w:style w:type="character" w:customStyle="1" w:styleId="FontStyle38">
    <w:name w:val="Font Style38"/>
    <w:qFormat/>
    <w:rsid w:val="00986055"/>
    <w:rPr>
      <w:rFonts w:ascii="Times New Roman" w:hAnsi="Times New Roman"/>
      <w:sz w:val="26"/>
    </w:rPr>
  </w:style>
  <w:style w:type="character" w:customStyle="1" w:styleId="64">
    <w:name w:val="Знак Знак6"/>
    <w:qFormat/>
    <w:locked/>
    <w:rsid w:val="00986055"/>
    <w:rPr>
      <w:b/>
      <w:caps/>
      <w:sz w:val="24"/>
      <w:lang w:val="ru-RU" w:eastAsia="ru-RU"/>
    </w:rPr>
  </w:style>
  <w:style w:type="character" w:customStyle="1" w:styleId="FontStyle50">
    <w:name w:val="Font Style50"/>
    <w:qFormat/>
    <w:rsid w:val="00986055"/>
    <w:rPr>
      <w:rFonts w:ascii="Times New Roman" w:hAnsi="Times New Roman"/>
      <w:b/>
      <w:sz w:val="26"/>
    </w:rPr>
  </w:style>
  <w:style w:type="character" w:customStyle="1" w:styleId="blk">
    <w:name w:val="blk"/>
    <w:qFormat/>
    <w:rsid w:val="00986055"/>
  </w:style>
  <w:style w:type="character" w:customStyle="1" w:styleId="FontStyle36">
    <w:name w:val="Font Style36"/>
    <w:qFormat/>
    <w:rsid w:val="00986055"/>
    <w:rPr>
      <w:rFonts w:ascii="Times New Roman" w:hAnsi="Times New Roman"/>
      <w:sz w:val="26"/>
    </w:rPr>
  </w:style>
  <w:style w:type="character" w:customStyle="1" w:styleId="affffffff3">
    <w:name w:val="Основной текст Знак Знак Знак"/>
    <w:aliases w:val=" Знак1 Знак1"/>
    <w:locked/>
    <w:rsid w:val="00986055"/>
    <w:rPr>
      <w:sz w:val="24"/>
      <w:lang w:val="ru-RU" w:eastAsia="ru-RU"/>
    </w:rPr>
  </w:style>
  <w:style w:type="character" w:customStyle="1" w:styleId="1ffffc">
    <w:name w:val="Заголовок Знак1"/>
    <w:qFormat/>
    <w:rsid w:val="00986055"/>
    <w:rPr>
      <w:rFonts w:ascii="Calibri Light" w:hAnsi="Calibri Light"/>
      <w:spacing w:val="-10"/>
      <w:kern w:val="28"/>
      <w:sz w:val="56"/>
      <w:lang w:eastAsia="ru-RU"/>
    </w:rPr>
  </w:style>
  <w:style w:type="character" w:customStyle="1" w:styleId="tbln121">
    <w:name w:val="tbln121"/>
    <w:qFormat/>
    <w:rsid w:val="00986055"/>
    <w:rPr>
      <w:rFonts w:ascii="Arial" w:hAnsi="Arial"/>
      <w:i/>
      <w:color w:val="000000"/>
      <w:sz w:val="18"/>
      <w:u w:val="none"/>
    </w:rPr>
  </w:style>
  <w:style w:type="character" w:customStyle="1" w:styleId="mistake">
    <w:name w:val="mistake"/>
    <w:qFormat/>
    <w:rsid w:val="00986055"/>
    <w:rPr>
      <w:sz w:val="24"/>
    </w:rPr>
  </w:style>
  <w:style w:type="character" w:customStyle="1" w:styleId="trb12">
    <w:name w:val="trb12"/>
    <w:qFormat/>
    <w:rsid w:val="00986055"/>
  </w:style>
  <w:style w:type="character" w:customStyle="1" w:styleId="tbln12">
    <w:name w:val="tbln12"/>
    <w:qFormat/>
    <w:rsid w:val="00986055"/>
  </w:style>
  <w:style w:type="character" w:customStyle="1" w:styleId="tbb12">
    <w:name w:val="tbb12"/>
    <w:qFormat/>
    <w:rsid w:val="00986055"/>
  </w:style>
  <w:style w:type="character" w:customStyle="1" w:styleId="FontStyle448">
    <w:name w:val="Font Style448"/>
    <w:qFormat/>
    <w:rsid w:val="00986055"/>
    <w:rPr>
      <w:rFonts w:ascii="Times New Roman" w:hAnsi="Times New Roman"/>
      <w:sz w:val="20"/>
    </w:rPr>
  </w:style>
  <w:style w:type="character" w:customStyle="1" w:styleId="1ffffd">
    <w:name w:val="Тема примечания Знак1"/>
    <w:qFormat/>
    <w:rsid w:val="00986055"/>
    <w:rPr>
      <w:rFonts w:ascii="Times New Roman" w:hAnsi="Times New Roman"/>
      <w:b/>
      <w:sz w:val="20"/>
      <w:lang w:eastAsia="ru-RU"/>
    </w:rPr>
  </w:style>
  <w:style w:type="character" w:customStyle="1" w:styleId="highlighthighlightactive">
    <w:name w:val="highlight highlight_active"/>
    <w:qFormat/>
    <w:rsid w:val="00986055"/>
  </w:style>
  <w:style w:type="character" w:customStyle="1" w:styleId="160">
    <w:name w:val="Знак Знак16"/>
    <w:qFormat/>
    <w:rsid w:val="00986055"/>
    <w:rPr>
      <w:rFonts w:ascii="Cambria" w:hAnsi="Cambria"/>
      <w:b/>
      <w:kern w:val="32"/>
      <w:sz w:val="32"/>
    </w:rPr>
  </w:style>
  <w:style w:type="character" w:customStyle="1" w:styleId="small11">
    <w:name w:val="small11"/>
    <w:qFormat/>
    <w:rsid w:val="00986055"/>
    <w:rPr>
      <w:rFonts w:ascii="Times New Roman" w:hAnsi="Times New Roman"/>
      <w:sz w:val="16"/>
    </w:rPr>
  </w:style>
  <w:style w:type="character" w:customStyle="1" w:styleId="apple-converted-space">
    <w:name w:val="apple-converted-space"/>
    <w:qFormat/>
    <w:rsid w:val="00986055"/>
    <w:rPr>
      <w:rFonts w:ascii="Times New Roman" w:hAnsi="Times New Roman"/>
    </w:rPr>
  </w:style>
  <w:style w:type="character" w:customStyle="1" w:styleId="apple-style-span">
    <w:name w:val="apple-style-span"/>
    <w:qFormat/>
    <w:rsid w:val="00986055"/>
    <w:rPr>
      <w:rFonts w:ascii="Times New Roman" w:hAnsi="Times New Roman"/>
    </w:rPr>
  </w:style>
  <w:style w:type="character" w:customStyle="1" w:styleId="orange">
    <w:name w:val="orange"/>
    <w:qFormat/>
    <w:rsid w:val="00986055"/>
    <w:rPr>
      <w:rFonts w:ascii="Times New Roman" w:hAnsi="Times New Roman"/>
    </w:rPr>
  </w:style>
  <w:style w:type="character" w:customStyle="1" w:styleId="gray">
    <w:name w:val="gray"/>
    <w:qFormat/>
    <w:rsid w:val="00986055"/>
    <w:rPr>
      <w:rFonts w:ascii="Times New Roman" w:hAnsi="Times New Roman"/>
    </w:rPr>
  </w:style>
  <w:style w:type="character" w:customStyle="1" w:styleId="FontStyle40">
    <w:name w:val="Font Style40"/>
    <w:qFormat/>
    <w:rsid w:val="00986055"/>
    <w:rPr>
      <w:rFonts w:ascii="Times New Roman" w:hAnsi="Times New Roman"/>
      <w:sz w:val="26"/>
    </w:rPr>
  </w:style>
  <w:style w:type="character" w:customStyle="1" w:styleId="FontStyle55">
    <w:name w:val="Font Style55"/>
    <w:qFormat/>
    <w:rsid w:val="00986055"/>
    <w:rPr>
      <w:rFonts w:ascii="Times New Roman" w:hAnsi="Times New Roman"/>
      <w:sz w:val="28"/>
    </w:rPr>
  </w:style>
  <w:style w:type="character" w:customStyle="1" w:styleId="FontStyle43">
    <w:name w:val="Font Style43"/>
    <w:qFormat/>
    <w:rsid w:val="00986055"/>
    <w:rPr>
      <w:rFonts w:ascii="Times New Roman" w:hAnsi="Times New Roman"/>
      <w:b/>
      <w:sz w:val="26"/>
    </w:rPr>
  </w:style>
  <w:style w:type="character" w:customStyle="1" w:styleId="nameautor3">
    <w:name w:val="name_autor3"/>
    <w:qFormat/>
    <w:rsid w:val="00986055"/>
  </w:style>
  <w:style w:type="character" w:customStyle="1" w:styleId="ft318">
    <w:name w:val="ft318"/>
    <w:qFormat/>
    <w:rsid w:val="00986055"/>
  </w:style>
  <w:style w:type="character" w:customStyle="1" w:styleId="ft523">
    <w:name w:val="ft523"/>
    <w:qFormat/>
    <w:rsid w:val="00986055"/>
  </w:style>
  <w:style w:type="character" w:customStyle="1" w:styleId="ft459">
    <w:name w:val="ft459"/>
    <w:qFormat/>
    <w:rsid w:val="00986055"/>
  </w:style>
  <w:style w:type="character" w:customStyle="1" w:styleId="ft553">
    <w:name w:val="ft553"/>
    <w:qFormat/>
    <w:rsid w:val="00986055"/>
  </w:style>
  <w:style w:type="character" w:customStyle="1" w:styleId="ft672">
    <w:name w:val="ft672"/>
    <w:qFormat/>
    <w:rsid w:val="00986055"/>
  </w:style>
  <w:style w:type="character" w:customStyle="1" w:styleId="fieldname">
    <w:name w:val="fieldname"/>
    <w:qFormat/>
    <w:rsid w:val="00986055"/>
  </w:style>
  <w:style w:type="character" w:customStyle="1" w:styleId="ft224">
    <w:name w:val="ft224"/>
    <w:qFormat/>
    <w:rsid w:val="00986055"/>
  </w:style>
  <w:style w:type="character" w:customStyle="1" w:styleId="BodyText3Char3">
    <w:name w:val="Body Text 3 Char3"/>
    <w:aliases w:val="Знак5 Char3"/>
    <w:uiPriority w:val="99"/>
    <w:qFormat/>
    <w:locked/>
    <w:rsid w:val="00986055"/>
    <w:rPr>
      <w:rFonts w:ascii="Times New Roman" w:hAnsi="Times New Roman"/>
      <w:sz w:val="16"/>
    </w:rPr>
  </w:style>
  <w:style w:type="character" w:customStyle="1" w:styleId="formlabels1">
    <w:name w:val="form_labels1"/>
    <w:qFormat/>
    <w:rsid w:val="00986055"/>
    <w:rPr>
      <w:rFonts w:ascii="Verdana" w:hAnsi="Verdana"/>
      <w:sz w:val="16"/>
    </w:rPr>
  </w:style>
  <w:style w:type="character" w:customStyle="1" w:styleId="1ffffe">
    <w:name w:val="Красная строка Знак1"/>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uiPriority w:val="99"/>
    <w:locked/>
    <w:rsid w:val="00986055"/>
    <w:rPr>
      <w:rFonts w:ascii="Times New Roman" w:hAnsi="Times New Roman"/>
      <w:sz w:val="24"/>
    </w:rPr>
  </w:style>
  <w:style w:type="character" w:customStyle="1" w:styleId="pagename1">
    <w:name w:val="pagename1"/>
    <w:qFormat/>
    <w:rsid w:val="00986055"/>
    <w:rPr>
      <w:rFonts w:ascii="Verdana" w:hAnsi="Verdana"/>
      <w:b/>
      <w:color w:val="7C9DC0"/>
      <w:sz w:val="22"/>
      <w:shd w:val="clear" w:color="auto" w:fill="FAF0E6"/>
    </w:rPr>
  </w:style>
  <w:style w:type="character" w:customStyle="1" w:styleId="ft1100">
    <w:name w:val="ft1100"/>
    <w:qFormat/>
    <w:rsid w:val="00986055"/>
  </w:style>
  <w:style w:type="character" w:customStyle="1" w:styleId="ft1168">
    <w:name w:val="ft1168"/>
    <w:qFormat/>
    <w:rsid w:val="00986055"/>
  </w:style>
  <w:style w:type="character" w:customStyle="1" w:styleId="ft1237">
    <w:name w:val="ft1237"/>
    <w:qFormat/>
    <w:rsid w:val="00986055"/>
  </w:style>
  <w:style w:type="character" w:customStyle="1" w:styleId="ft1245">
    <w:name w:val="ft1245"/>
    <w:qFormat/>
    <w:rsid w:val="00986055"/>
  </w:style>
  <w:style w:type="character" w:customStyle="1" w:styleId="articletext">
    <w:name w:val="article_text"/>
    <w:qFormat/>
    <w:rsid w:val="00986055"/>
  </w:style>
  <w:style w:type="character" w:customStyle="1" w:styleId="mw-headline">
    <w:name w:val="mw-headline"/>
    <w:qFormat/>
    <w:rsid w:val="00986055"/>
  </w:style>
  <w:style w:type="character" w:customStyle="1" w:styleId="name">
    <w:name w:val="name"/>
    <w:qFormat/>
    <w:rsid w:val="00986055"/>
  </w:style>
  <w:style w:type="character" w:customStyle="1" w:styleId="FontStyle33">
    <w:name w:val="Font Style33"/>
    <w:qFormat/>
    <w:rsid w:val="00986055"/>
    <w:rPr>
      <w:rFonts w:ascii="Times New Roman" w:hAnsi="Times New Roman"/>
      <w:b/>
      <w:sz w:val="26"/>
    </w:rPr>
  </w:style>
  <w:style w:type="character" w:customStyle="1" w:styleId="FontStyle35">
    <w:name w:val="Font Style35"/>
    <w:qFormat/>
    <w:rsid w:val="00986055"/>
    <w:rPr>
      <w:rFonts w:ascii="Times New Roman" w:hAnsi="Times New Roman"/>
      <w:i/>
      <w:sz w:val="24"/>
    </w:rPr>
  </w:style>
  <w:style w:type="character" w:customStyle="1" w:styleId="FontStyle37">
    <w:name w:val="Font Style37"/>
    <w:qFormat/>
    <w:rsid w:val="00986055"/>
    <w:rPr>
      <w:rFonts w:ascii="Times New Roman" w:hAnsi="Times New Roman"/>
      <w:sz w:val="32"/>
    </w:rPr>
  </w:style>
  <w:style w:type="character" w:customStyle="1" w:styleId="ft3087">
    <w:name w:val="ft3087"/>
    <w:qFormat/>
    <w:rsid w:val="00986055"/>
  </w:style>
  <w:style w:type="character" w:customStyle="1" w:styleId="ft3162">
    <w:name w:val="ft3162"/>
    <w:qFormat/>
    <w:rsid w:val="00986055"/>
  </w:style>
  <w:style w:type="character" w:customStyle="1" w:styleId="ft1373">
    <w:name w:val="ft1373"/>
    <w:qFormat/>
    <w:rsid w:val="00986055"/>
  </w:style>
  <w:style w:type="character" w:customStyle="1" w:styleId="ft32">
    <w:name w:val="ft32"/>
    <w:qFormat/>
    <w:rsid w:val="00986055"/>
  </w:style>
  <w:style w:type="character" w:customStyle="1" w:styleId="ft1433">
    <w:name w:val="ft1433"/>
    <w:qFormat/>
    <w:rsid w:val="00986055"/>
  </w:style>
  <w:style w:type="character" w:customStyle="1" w:styleId="ft1481">
    <w:name w:val="ft1481"/>
    <w:qFormat/>
    <w:rsid w:val="00986055"/>
  </w:style>
  <w:style w:type="character" w:customStyle="1" w:styleId="ft1536">
    <w:name w:val="ft1536"/>
    <w:qFormat/>
    <w:rsid w:val="00986055"/>
  </w:style>
  <w:style w:type="character" w:customStyle="1" w:styleId="ft1543">
    <w:name w:val="ft1543"/>
    <w:qFormat/>
    <w:rsid w:val="00986055"/>
  </w:style>
  <w:style w:type="character" w:customStyle="1" w:styleId="ft1">
    <w:name w:val="ft1"/>
    <w:qFormat/>
    <w:rsid w:val="00986055"/>
  </w:style>
  <w:style w:type="character" w:customStyle="1" w:styleId="ft1546">
    <w:name w:val="ft1546"/>
    <w:qFormat/>
    <w:rsid w:val="00986055"/>
  </w:style>
  <w:style w:type="character" w:customStyle="1" w:styleId="ft1550">
    <w:name w:val="ft1550"/>
    <w:qFormat/>
    <w:rsid w:val="00986055"/>
  </w:style>
  <w:style w:type="character" w:customStyle="1" w:styleId="ft1571">
    <w:name w:val="ft1571"/>
    <w:qFormat/>
    <w:rsid w:val="00986055"/>
  </w:style>
  <w:style w:type="character" w:customStyle="1" w:styleId="ft1577">
    <w:name w:val="ft1577"/>
    <w:qFormat/>
    <w:rsid w:val="00986055"/>
  </w:style>
  <w:style w:type="character" w:customStyle="1" w:styleId="ft1583">
    <w:name w:val="ft1583"/>
    <w:qFormat/>
    <w:rsid w:val="00986055"/>
  </w:style>
  <w:style w:type="character" w:customStyle="1" w:styleId="ft1593">
    <w:name w:val="ft1593"/>
    <w:qFormat/>
    <w:rsid w:val="00986055"/>
  </w:style>
  <w:style w:type="character" w:customStyle="1" w:styleId="ft1641">
    <w:name w:val="ft1641"/>
    <w:qFormat/>
    <w:rsid w:val="00986055"/>
  </w:style>
  <w:style w:type="character" w:customStyle="1" w:styleId="ft1671">
    <w:name w:val="ft1671"/>
    <w:qFormat/>
    <w:rsid w:val="00986055"/>
  </w:style>
  <w:style w:type="character" w:customStyle="1" w:styleId="ft1723">
    <w:name w:val="ft1723"/>
    <w:qFormat/>
    <w:rsid w:val="00986055"/>
  </w:style>
  <w:style w:type="character" w:customStyle="1" w:styleId="ft1786">
    <w:name w:val="ft1786"/>
    <w:qFormat/>
    <w:rsid w:val="00986055"/>
  </w:style>
  <w:style w:type="character" w:customStyle="1" w:styleId="ft1809">
    <w:name w:val="ft1809"/>
    <w:qFormat/>
    <w:rsid w:val="00986055"/>
  </w:style>
  <w:style w:type="character" w:customStyle="1" w:styleId="ft1814">
    <w:name w:val="ft1814"/>
    <w:qFormat/>
    <w:rsid w:val="00986055"/>
  </w:style>
  <w:style w:type="character" w:customStyle="1" w:styleId="ft1827">
    <w:name w:val="ft1827"/>
    <w:qFormat/>
    <w:rsid w:val="00986055"/>
  </w:style>
  <w:style w:type="character" w:customStyle="1" w:styleId="ft1831">
    <w:name w:val="ft1831"/>
    <w:qFormat/>
    <w:rsid w:val="00986055"/>
  </w:style>
  <w:style w:type="character" w:customStyle="1" w:styleId="ft1837">
    <w:name w:val="ft1837"/>
    <w:qFormat/>
    <w:rsid w:val="00986055"/>
  </w:style>
  <w:style w:type="character" w:customStyle="1" w:styleId="ft1857">
    <w:name w:val="ft1857"/>
    <w:qFormat/>
    <w:rsid w:val="00986055"/>
  </w:style>
  <w:style w:type="character" w:customStyle="1" w:styleId="ft1873">
    <w:name w:val="ft1873"/>
    <w:qFormat/>
    <w:rsid w:val="00986055"/>
  </w:style>
  <w:style w:type="character" w:customStyle="1" w:styleId="ft1932">
    <w:name w:val="ft1932"/>
    <w:qFormat/>
    <w:rsid w:val="00986055"/>
  </w:style>
  <w:style w:type="character" w:customStyle="1" w:styleId="ft1995">
    <w:name w:val="ft1995"/>
    <w:qFormat/>
    <w:rsid w:val="00986055"/>
  </w:style>
  <w:style w:type="character" w:customStyle="1" w:styleId="ft2033">
    <w:name w:val="ft2033"/>
    <w:qFormat/>
    <w:rsid w:val="00986055"/>
  </w:style>
  <w:style w:type="character" w:customStyle="1" w:styleId="ft11943">
    <w:name w:val="ft11943"/>
    <w:qFormat/>
    <w:rsid w:val="00986055"/>
  </w:style>
  <w:style w:type="character" w:customStyle="1" w:styleId="ft12010">
    <w:name w:val="ft12010"/>
    <w:qFormat/>
    <w:rsid w:val="00986055"/>
  </w:style>
  <w:style w:type="character" w:customStyle="1" w:styleId="ft12050">
    <w:name w:val="ft12050"/>
    <w:qFormat/>
    <w:rsid w:val="00986055"/>
  </w:style>
  <w:style w:type="character" w:customStyle="1" w:styleId="ft12104">
    <w:name w:val="ft12104"/>
    <w:qFormat/>
    <w:rsid w:val="00986055"/>
  </w:style>
  <w:style w:type="character" w:customStyle="1" w:styleId="ft12139">
    <w:name w:val="ft12139"/>
    <w:qFormat/>
    <w:rsid w:val="00986055"/>
  </w:style>
  <w:style w:type="character" w:customStyle="1" w:styleId="ft12166">
    <w:name w:val="ft12166"/>
    <w:qFormat/>
    <w:rsid w:val="00986055"/>
  </w:style>
  <w:style w:type="character" w:customStyle="1" w:styleId="ft12184">
    <w:name w:val="ft12184"/>
    <w:qFormat/>
    <w:rsid w:val="00986055"/>
  </w:style>
  <w:style w:type="character" w:customStyle="1" w:styleId="ft12250">
    <w:name w:val="ft12250"/>
    <w:qFormat/>
    <w:rsid w:val="00986055"/>
  </w:style>
  <w:style w:type="character" w:customStyle="1" w:styleId="ft12278">
    <w:name w:val="ft12278"/>
    <w:qFormat/>
    <w:rsid w:val="00986055"/>
  </w:style>
  <w:style w:type="character" w:customStyle="1" w:styleId="ft12329">
    <w:name w:val="ft12329"/>
    <w:qFormat/>
    <w:rsid w:val="00986055"/>
  </w:style>
  <w:style w:type="character" w:customStyle="1" w:styleId="ft12373">
    <w:name w:val="ft12373"/>
    <w:qFormat/>
    <w:rsid w:val="00986055"/>
  </w:style>
  <w:style w:type="character" w:customStyle="1" w:styleId="ft12374">
    <w:name w:val="ft12374"/>
    <w:qFormat/>
    <w:rsid w:val="00986055"/>
  </w:style>
  <w:style w:type="character" w:customStyle="1" w:styleId="ft12429">
    <w:name w:val="ft12429"/>
    <w:qFormat/>
    <w:rsid w:val="00986055"/>
  </w:style>
  <w:style w:type="character" w:customStyle="1" w:styleId="ft12471">
    <w:name w:val="ft12471"/>
    <w:qFormat/>
    <w:rsid w:val="00986055"/>
  </w:style>
  <w:style w:type="character" w:customStyle="1" w:styleId="ft12500">
    <w:name w:val="ft12500"/>
    <w:qFormat/>
    <w:rsid w:val="00986055"/>
  </w:style>
  <w:style w:type="character" w:customStyle="1" w:styleId="ft12501">
    <w:name w:val="ft12501"/>
    <w:qFormat/>
    <w:rsid w:val="00986055"/>
  </w:style>
  <w:style w:type="character" w:customStyle="1" w:styleId="ft12561">
    <w:name w:val="ft12561"/>
    <w:qFormat/>
    <w:rsid w:val="00986055"/>
  </w:style>
  <w:style w:type="character" w:customStyle="1" w:styleId="ft12562">
    <w:name w:val="ft12562"/>
    <w:qFormat/>
    <w:rsid w:val="00986055"/>
  </w:style>
  <w:style w:type="character" w:customStyle="1" w:styleId="ft12589">
    <w:name w:val="ft12589"/>
    <w:qFormat/>
    <w:rsid w:val="00986055"/>
  </w:style>
  <w:style w:type="character" w:customStyle="1" w:styleId="ft12609">
    <w:name w:val="ft12609"/>
    <w:qFormat/>
    <w:rsid w:val="00986055"/>
  </w:style>
  <w:style w:type="character" w:customStyle="1" w:styleId="ft12670">
    <w:name w:val="ft12670"/>
    <w:qFormat/>
    <w:rsid w:val="00986055"/>
  </w:style>
  <w:style w:type="character" w:customStyle="1" w:styleId="ft12676">
    <w:name w:val="ft12676"/>
    <w:qFormat/>
    <w:rsid w:val="00986055"/>
  </w:style>
  <w:style w:type="character" w:customStyle="1" w:styleId="ft12686">
    <w:name w:val="ft12686"/>
    <w:qFormat/>
    <w:rsid w:val="00986055"/>
  </w:style>
  <w:style w:type="character" w:customStyle="1" w:styleId="ft12696">
    <w:name w:val="ft12696"/>
    <w:qFormat/>
    <w:rsid w:val="00986055"/>
  </w:style>
  <w:style w:type="character" w:customStyle="1" w:styleId="ft12701">
    <w:name w:val="ft12701"/>
    <w:qFormat/>
    <w:rsid w:val="00986055"/>
  </w:style>
  <w:style w:type="character" w:customStyle="1" w:styleId="ft12708">
    <w:name w:val="ft12708"/>
    <w:qFormat/>
    <w:rsid w:val="00986055"/>
  </w:style>
  <w:style w:type="character" w:customStyle="1" w:styleId="ft12715">
    <w:name w:val="ft12715"/>
    <w:qFormat/>
    <w:rsid w:val="00986055"/>
  </w:style>
  <w:style w:type="character" w:customStyle="1" w:styleId="ft12722">
    <w:name w:val="ft12722"/>
    <w:qFormat/>
    <w:rsid w:val="00986055"/>
  </w:style>
  <w:style w:type="character" w:customStyle="1" w:styleId="ft12787">
    <w:name w:val="ft12787"/>
    <w:qFormat/>
    <w:rsid w:val="00986055"/>
  </w:style>
  <w:style w:type="character" w:customStyle="1" w:styleId="ft12790">
    <w:name w:val="ft12790"/>
    <w:qFormat/>
    <w:rsid w:val="00986055"/>
  </w:style>
  <w:style w:type="character" w:customStyle="1" w:styleId="ft12850">
    <w:name w:val="ft12850"/>
    <w:qFormat/>
    <w:rsid w:val="00986055"/>
  </w:style>
  <w:style w:type="character" w:customStyle="1" w:styleId="ft12896">
    <w:name w:val="ft12896"/>
    <w:qFormat/>
    <w:rsid w:val="00986055"/>
  </w:style>
  <w:style w:type="character" w:customStyle="1" w:styleId="ft12942">
    <w:name w:val="ft12942"/>
    <w:qFormat/>
    <w:rsid w:val="00986055"/>
  </w:style>
  <w:style w:type="character" w:customStyle="1" w:styleId="ft12991">
    <w:name w:val="ft12991"/>
    <w:qFormat/>
    <w:rsid w:val="00986055"/>
  </w:style>
  <w:style w:type="character" w:customStyle="1" w:styleId="ft13046">
    <w:name w:val="ft13046"/>
    <w:qFormat/>
    <w:rsid w:val="00986055"/>
  </w:style>
  <w:style w:type="character" w:customStyle="1" w:styleId="ft13079">
    <w:name w:val="ft13079"/>
    <w:qFormat/>
    <w:rsid w:val="00986055"/>
  </w:style>
  <w:style w:type="character" w:customStyle="1" w:styleId="ft13129">
    <w:name w:val="ft13129"/>
    <w:qFormat/>
    <w:rsid w:val="00986055"/>
  </w:style>
  <w:style w:type="character" w:customStyle="1" w:styleId="ft13186">
    <w:name w:val="ft13186"/>
    <w:qFormat/>
    <w:rsid w:val="00986055"/>
  </w:style>
  <w:style w:type="character" w:customStyle="1" w:styleId="ft13226">
    <w:name w:val="ft13226"/>
    <w:qFormat/>
    <w:rsid w:val="00986055"/>
  </w:style>
  <w:style w:type="character" w:customStyle="1" w:styleId="ft13271">
    <w:name w:val="ft13271"/>
    <w:qFormat/>
    <w:rsid w:val="00986055"/>
  </w:style>
  <w:style w:type="character" w:customStyle="1" w:styleId="ft13309">
    <w:name w:val="ft13309"/>
    <w:qFormat/>
    <w:rsid w:val="00986055"/>
  </w:style>
  <w:style w:type="character" w:customStyle="1" w:styleId="ft13366">
    <w:name w:val="ft13366"/>
    <w:qFormat/>
    <w:rsid w:val="00986055"/>
  </w:style>
  <w:style w:type="character" w:customStyle="1" w:styleId="ft13418">
    <w:name w:val="ft13418"/>
    <w:qFormat/>
    <w:rsid w:val="00986055"/>
  </w:style>
  <w:style w:type="character" w:customStyle="1" w:styleId="ft13441">
    <w:name w:val="ft13441"/>
    <w:qFormat/>
    <w:rsid w:val="00986055"/>
  </w:style>
  <w:style w:type="character" w:customStyle="1" w:styleId="ft13487">
    <w:name w:val="ft13487"/>
    <w:qFormat/>
    <w:rsid w:val="00986055"/>
  </w:style>
  <w:style w:type="character" w:customStyle="1" w:styleId="ft13488">
    <w:name w:val="ft13488"/>
    <w:qFormat/>
    <w:rsid w:val="00986055"/>
  </w:style>
  <w:style w:type="character" w:customStyle="1" w:styleId="ft13494">
    <w:name w:val="ft13494"/>
    <w:qFormat/>
    <w:rsid w:val="00986055"/>
  </w:style>
  <w:style w:type="character" w:customStyle="1" w:styleId="ft13500">
    <w:name w:val="ft13500"/>
    <w:qFormat/>
    <w:rsid w:val="00986055"/>
  </w:style>
  <w:style w:type="character" w:customStyle="1" w:styleId="ft13505">
    <w:name w:val="ft13505"/>
    <w:qFormat/>
    <w:rsid w:val="00986055"/>
  </w:style>
  <w:style w:type="character" w:customStyle="1" w:styleId="ft13518">
    <w:name w:val="ft13518"/>
    <w:qFormat/>
    <w:rsid w:val="00986055"/>
  </w:style>
  <w:style w:type="character" w:customStyle="1" w:styleId="ft13525">
    <w:name w:val="ft13525"/>
    <w:qFormat/>
    <w:rsid w:val="00986055"/>
  </w:style>
  <w:style w:type="character" w:customStyle="1" w:styleId="ft13537">
    <w:name w:val="ft13537"/>
    <w:qFormat/>
    <w:rsid w:val="00986055"/>
  </w:style>
  <w:style w:type="character" w:customStyle="1" w:styleId="ft13542">
    <w:name w:val="ft13542"/>
    <w:qFormat/>
    <w:rsid w:val="00986055"/>
  </w:style>
  <w:style w:type="character" w:customStyle="1" w:styleId="ft13555">
    <w:name w:val="ft13555"/>
    <w:qFormat/>
    <w:rsid w:val="00986055"/>
  </w:style>
  <w:style w:type="character" w:customStyle="1" w:styleId="ft13563">
    <w:name w:val="ft13563"/>
    <w:qFormat/>
    <w:rsid w:val="00986055"/>
  </w:style>
  <w:style w:type="character" w:customStyle="1" w:styleId="ft13566">
    <w:name w:val="ft13566"/>
    <w:qFormat/>
    <w:rsid w:val="00986055"/>
  </w:style>
  <w:style w:type="character" w:customStyle="1" w:styleId="ft13578">
    <w:name w:val="ft13578"/>
    <w:qFormat/>
    <w:rsid w:val="00986055"/>
  </w:style>
  <w:style w:type="character" w:customStyle="1" w:styleId="ft13580">
    <w:name w:val="ft13580"/>
    <w:qFormat/>
    <w:rsid w:val="00986055"/>
  </w:style>
  <w:style w:type="character" w:customStyle="1" w:styleId="ft13588">
    <w:name w:val="ft13588"/>
    <w:qFormat/>
    <w:rsid w:val="00986055"/>
  </w:style>
  <w:style w:type="character" w:customStyle="1" w:styleId="ft13644">
    <w:name w:val="ft13644"/>
    <w:qFormat/>
    <w:rsid w:val="00986055"/>
  </w:style>
  <w:style w:type="character" w:customStyle="1" w:styleId="ft13668">
    <w:name w:val="ft13668"/>
    <w:qFormat/>
    <w:rsid w:val="00986055"/>
  </w:style>
  <w:style w:type="character" w:customStyle="1" w:styleId="ft13712">
    <w:name w:val="ft13712"/>
    <w:qFormat/>
    <w:rsid w:val="00986055"/>
  </w:style>
  <w:style w:type="character" w:customStyle="1" w:styleId="ft13768">
    <w:name w:val="ft13768"/>
    <w:qFormat/>
    <w:rsid w:val="00986055"/>
  </w:style>
  <w:style w:type="character" w:customStyle="1" w:styleId="ft13810">
    <w:name w:val="ft13810"/>
    <w:qFormat/>
    <w:rsid w:val="00986055"/>
  </w:style>
  <w:style w:type="character" w:customStyle="1" w:styleId="ft13834">
    <w:name w:val="ft13834"/>
    <w:qFormat/>
    <w:rsid w:val="00986055"/>
  </w:style>
  <w:style w:type="character" w:customStyle="1" w:styleId="ft13885">
    <w:name w:val="ft13885"/>
    <w:qFormat/>
    <w:rsid w:val="00986055"/>
  </w:style>
  <w:style w:type="character" w:customStyle="1" w:styleId="affffffff4">
    <w:name w:val="Оглавление"/>
    <w:qFormat/>
    <w:rsid w:val="00986055"/>
    <w:rPr>
      <w:rFonts w:ascii="Times New Roman" w:hAnsi="Times New Roman"/>
      <w:b/>
      <w:i/>
      <w:sz w:val="28"/>
    </w:rPr>
  </w:style>
  <w:style w:type="character" w:customStyle="1" w:styleId="postbody">
    <w:name w:val="postbody"/>
    <w:qFormat/>
    <w:rsid w:val="00986055"/>
  </w:style>
  <w:style w:type="character" w:customStyle="1" w:styleId="FontStyle41">
    <w:name w:val="Font Style41"/>
    <w:qFormat/>
    <w:rsid w:val="00986055"/>
    <w:rPr>
      <w:rFonts w:ascii="Times New Roman" w:hAnsi="Times New Roman"/>
      <w:sz w:val="22"/>
    </w:rPr>
  </w:style>
  <w:style w:type="character" w:customStyle="1" w:styleId="submenu-table">
    <w:name w:val="submenu-table"/>
    <w:qFormat/>
    <w:rsid w:val="00986055"/>
  </w:style>
  <w:style w:type="character" w:customStyle="1" w:styleId="Heading2Char2">
    <w:name w:val="Heading 2 Char2"/>
    <w:aliases w:val="Знак3 Знак Char2"/>
    <w:uiPriority w:val="99"/>
    <w:qFormat/>
    <w:locked/>
    <w:rsid w:val="00986055"/>
    <w:rPr>
      <w:rFonts w:ascii="Times New Roman" w:hAnsi="Times New Roman"/>
      <w:sz w:val="24"/>
    </w:rPr>
  </w:style>
  <w:style w:type="character" w:customStyle="1" w:styleId="FontStyle48">
    <w:name w:val="Font Style48"/>
    <w:qFormat/>
    <w:rsid w:val="00986055"/>
    <w:rPr>
      <w:rFonts w:ascii="Times New Roman" w:hAnsi="Times New Roman"/>
      <w:i/>
      <w:sz w:val="18"/>
    </w:rPr>
  </w:style>
  <w:style w:type="character" w:customStyle="1" w:styleId="FontStyle51">
    <w:name w:val="Font Style51"/>
    <w:qFormat/>
    <w:rsid w:val="00986055"/>
    <w:rPr>
      <w:rFonts w:ascii="Times New Roman" w:hAnsi="Times New Roman"/>
      <w:b/>
      <w:sz w:val="18"/>
    </w:rPr>
  </w:style>
  <w:style w:type="character" w:customStyle="1" w:styleId="FontStyle75">
    <w:name w:val="Font Style75"/>
    <w:qFormat/>
    <w:rsid w:val="00986055"/>
    <w:rPr>
      <w:rFonts w:ascii="Times New Roman" w:hAnsi="Times New Roman"/>
      <w:b/>
      <w:sz w:val="16"/>
    </w:rPr>
  </w:style>
  <w:style w:type="character" w:customStyle="1" w:styleId="FontStyle56">
    <w:name w:val="Font Style56"/>
    <w:qFormat/>
    <w:rsid w:val="00986055"/>
    <w:rPr>
      <w:rFonts w:ascii="Times New Roman" w:hAnsi="Times New Roman"/>
      <w:b/>
      <w:spacing w:val="-10"/>
      <w:sz w:val="18"/>
    </w:rPr>
  </w:style>
  <w:style w:type="character" w:customStyle="1" w:styleId="FontStyle57">
    <w:name w:val="Font Style57"/>
    <w:qFormat/>
    <w:rsid w:val="00986055"/>
    <w:rPr>
      <w:rFonts w:ascii="Times New Roman" w:hAnsi="Times New Roman"/>
      <w:b/>
      <w:spacing w:val="-10"/>
      <w:sz w:val="22"/>
    </w:rPr>
  </w:style>
  <w:style w:type="character" w:customStyle="1" w:styleId="FontStyle59">
    <w:name w:val="Font Style59"/>
    <w:qFormat/>
    <w:rsid w:val="00986055"/>
    <w:rPr>
      <w:rFonts w:ascii="Candara" w:hAnsi="Candara"/>
      <w:b/>
      <w:i/>
      <w:sz w:val="16"/>
    </w:rPr>
  </w:style>
  <w:style w:type="character" w:customStyle="1" w:styleId="affffffff5">
    <w:name w:val="Выделенный"/>
    <w:qFormat/>
    <w:rsid w:val="00986055"/>
    <w:rPr>
      <w:b/>
      <w:lang w:val="ru-RU" w:eastAsia="ru-RU"/>
    </w:rPr>
  </w:style>
  <w:style w:type="character" w:customStyle="1" w:styleId="textcopy">
    <w:name w:val="textcopy"/>
    <w:qFormat/>
    <w:rsid w:val="00986055"/>
  </w:style>
  <w:style w:type="character" w:customStyle="1" w:styleId="style210">
    <w:name w:val="style21"/>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qFormat/>
    <w:rsid w:val="00986055"/>
    <w:rPr>
      <w:rFonts w:ascii="Times New Roman" w:hAnsi="Times New Roman"/>
      <w:sz w:val="18"/>
    </w:rPr>
  </w:style>
  <w:style w:type="character" w:customStyle="1" w:styleId="FontStyle179">
    <w:name w:val="Font Style179"/>
    <w:qFormat/>
    <w:rsid w:val="00986055"/>
    <w:rPr>
      <w:rFonts w:ascii="Times New Roman" w:hAnsi="Times New Roman"/>
      <w:i/>
      <w:sz w:val="18"/>
    </w:rPr>
  </w:style>
  <w:style w:type="character" w:customStyle="1" w:styleId="FontStyle266">
    <w:name w:val="Font Style266"/>
    <w:qFormat/>
    <w:rsid w:val="00986055"/>
    <w:rPr>
      <w:rFonts w:ascii="Times New Roman" w:hAnsi="Times New Roman"/>
      <w:sz w:val="18"/>
    </w:rPr>
  </w:style>
  <w:style w:type="character" w:customStyle="1" w:styleId="FontStyle267">
    <w:name w:val="Font Style267"/>
    <w:qFormat/>
    <w:rsid w:val="00986055"/>
    <w:rPr>
      <w:rFonts w:ascii="Times New Roman" w:hAnsi="Times New Roman"/>
      <w:i/>
      <w:sz w:val="18"/>
    </w:rPr>
  </w:style>
  <w:style w:type="character" w:customStyle="1" w:styleId="FontStyle202">
    <w:name w:val="Font Style202"/>
    <w:qFormat/>
    <w:rsid w:val="00986055"/>
    <w:rPr>
      <w:rFonts w:ascii="Times New Roman" w:hAnsi="Times New Roman"/>
      <w:sz w:val="18"/>
    </w:rPr>
  </w:style>
  <w:style w:type="character" w:customStyle="1" w:styleId="FontStyle564">
    <w:name w:val="Font Style564"/>
    <w:qFormat/>
    <w:rsid w:val="00986055"/>
    <w:rPr>
      <w:rFonts w:ascii="Times New Roman" w:hAnsi="Times New Roman"/>
      <w:sz w:val="20"/>
    </w:rPr>
  </w:style>
  <w:style w:type="character" w:customStyle="1" w:styleId="FontStyle592">
    <w:name w:val="Font Style592"/>
    <w:qFormat/>
    <w:rsid w:val="00986055"/>
    <w:rPr>
      <w:rFonts w:ascii="Franklin Gothic Medium Cond" w:hAnsi="Franklin Gothic Medium Cond"/>
      <w:i/>
      <w:spacing w:val="30"/>
      <w:sz w:val="20"/>
    </w:rPr>
  </w:style>
  <w:style w:type="character" w:customStyle="1" w:styleId="FontStyle563">
    <w:name w:val="Font Style563"/>
    <w:qFormat/>
    <w:rsid w:val="00986055"/>
    <w:rPr>
      <w:rFonts w:ascii="Times New Roman" w:hAnsi="Times New Roman"/>
      <w:b/>
      <w:sz w:val="20"/>
    </w:rPr>
  </w:style>
  <w:style w:type="character" w:customStyle="1" w:styleId="FontStyle134">
    <w:name w:val="Font Style134"/>
    <w:qFormat/>
    <w:rsid w:val="00986055"/>
    <w:rPr>
      <w:rFonts w:ascii="Times New Roman" w:hAnsi="Times New Roman"/>
      <w:b/>
      <w:sz w:val="18"/>
    </w:rPr>
  </w:style>
  <w:style w:type="character" w:customStyle="1" w:styleId="textcop1">
    <w:name w:val="textcop1"/>
    <w:qFormat/>
    <w:rsid w:val="00986055"/>
    <w:rPr>
      <w:rFonts w:ascii="Arial" w:hAnsi="Arial"/>
      <w:color w:val="000000"/>
      <w:sz w:val="20"/>
    </w:rPr>
  </w:style>
  <w:style w:type="character" w:customStyle="1" w:styleId="hl1">
    <w:name w:val="hl1"/>
    <w:qFormat/>
    <w:rsid w:val="00986055"/>
    <w:rPr>
      <w:color w:val="4682B4"/>
    </w:rPr>
  </w:style>
  <w:style w:type="character" w:customStyle="1" w:styleId="b1">
    <w:name w:val="b1"/>
    <w:qFormat/>
    <w:rsid w:val="00986055"/>
    <w:rPr>
      <w:b/>
    </w:rPr>
  </w:style>
  <w:style w:type="character" w:customStyle="1" w:styleId="FontStyle201">
    <w:name w:val="Font Style201"/>
    <w:qFormat/>
    <w:rsid w:val="00986055"/>
    <w:rPr>
      <w:rFonts w:ascii="Times New Roman" w:hAnsi="Times New Roman"/>
      <w:sz w:val="26"/>
    </w:rPr>
  </w:style>
  <w:style w:type="character" w:customStyle="1" w:styleId="2610">
    <w:name w:val="Знак Знак261"/>
    <w:qFormat/>
    <w:rsid w:val="00986055"/>
    <w:rPr>
      <w:rFonts w:ascii="Cambria" w:hAnsi="Cambria"/>
      <w:b/>
      <w:sz w:val="26"/>
    </w:rPr>
  </w:style>
  <w:style w:type="character" w:customStyle="1" w:styleId="250">
    <w:name w:val="Знак Знак25"/>
    <w:qFormat/>
    <w:locked/>
    <w:rsid w:val="00986055"/>
    <w:rPr>
      <w:sz w:val="24"/>
      <w:lang w:val="ru-RU" w:eastAsia="ru-RU"/>
    </w:rPr>
  </w:style>
  <w:style w:type="character" w:customStyle="1" w:styleId="241">
    <w:name w:val="Знак Знак241"/>
    <w:qFormat/>
    <w:rsid w:val="00986055"/>
    <w:rPr>
      <w:rFonts w:ascii="Times New Roman" w:hAnsi="Times New Roman"/>
      <w:b/>
      <w:i/>
      <w:sz w:val="26"/>
    </w:rPr>
  </w:style>
  <w:style w:type="character" w:customStyle="1" w:styleId="231">
    <w:name w:val="Знак Знак231"/>
    <w:qFormat/>
    <w:locked/>
    <w:rsid w:val="00986055"/>
    <w:rPr>
      <w:sz w:val="24"/>
      <w:lang w:val="ru-RU" w:eastAsia="ru-RU"/>
    </w:rPr>
  </w:style>
  <w:style w:type="character" w:customStyle="1" w:styleId="225">
    <w:name w:val="Знак Знак22"/>
    <w:qFormat/>
    <w:locked/>
    <w:rsid w:val="00986055"/>
    <w:rPr>
      <w:color w:val="000000"/>
      <w:sz w:val="24"/>
      <w:lang w:val="ru-RU" w:eastAsia="ru-RU"/>
    </w:rPr>
  </w:style>
  <w:style w:type="character" w:customStyle="1" w:styleId="200">
    <w:name w:val="Знак Знак20"/>
    <w:qFormat/>
    <w:locked/>
    <w:rsid w:val="00986055"/>
    <w:rPr>
      <w:rFonts w:ascii="Tahoma" w:hAnsi="Tahoma"/>
      <w:sz w:val="16"/>
      <w:lang w:val="ru-RU" w:eastAsia="ru-RU"/>
    </w:rPr>
  </w:style>
  <w:style w:type="character" w:customStyle="1" w:styleId="190">
    <w:name w:val="Знак Знак19"/>
    <w:qFormat/>
    <w:locked/>
    <w:rsid w:val="00986055"/>
    <w:rPr>
      <w:sz w:val="24"/>
      <w:lang w:val="en-US" w:eastAsia="ru-RU"/>
    </w:rPr>
  </w:style>
  <w:style w:type="character" w:customStyle="1" w:styleId="180">
    <w:name w:val="Знак Знак18"/>
    <w:qFormat/>
    <w:locked/>
    <w:rsid w:val="00986055"/>
    <w:rPr>
      <w:b/>
      <w:lang w:val="ru-RU" w:eastAsia="ru-RU"/>
    </w:rPr>
  </w:style>
  <w:style w:type="character" w:customStyle="1" w:styleId="170">
    <w:name w:val="Знак Знак17"/>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
    <w:uiPriority w:val="99"/>
    <w:qFormat/>
    <w:rsid w:val="00986055"/>
    <w:rPr>
      <w:rFonts w:ascii="Times New Roman" w:hAnsi="Times New Roman"/>
      <w:sz w:val="24"/>
      <w:lang w:eastAsia="ru-RU"/>
    </w:rPr>
  </w:style>
  <w:style w:type="character" w:customStyle="1" w:styleId="BodyTextFirstIndent2Char">
    <w:name w:val="Body Text First Indent 2 Char"/>
    <w:qFormat/>
    <w:locked/>
    <w:rsid w:val="00986055"/>
    <w:rPr>
      <w:rFonts w:ascii="PragmaticaCTT" w:hAnsi="PragmaticaCTT"/>
      <w:sz w:val="24"/>
      <w:lang w:eastAsia="ru-RU"/>
    </w:rPr>
  </w:style>
  <w:style w:type="character" w:customStyle="1" w:styleId="1fffff1">
    <w:name w:val="Текст выноски Знак1"/>
    <w:qFormat/>
    <w:rsid w:val="00986055"/>
    <w:rPr>
      <w:rFonts w:ascii="Segoe UI" w:hAnsi="Segoe UI"/>
      <w:sz w:val="18"/>
      <w:lang w:eastAsia="ru-RU"/>
    </w:rPr>
  </w:style>
  <w:style w:type="character" w:customStyle="1" w:styleId="2ff5">
    <w:name w:val="Основной текст2"/>
    <w:rsid w:val="00986055"/>
    <w:rPr>
      <w:rFonts w:ascii="Times New Roman" w:hAnsi="Times New Roman"/>
      <w:spacing w:val="0"/>
      <w:sz w:val="21"/>
    </w:rPr>
  </w:style>
  <w:style w:type="character" w:customStyle="1" w:styleId="FontStyle573">
    <w:name w:val="Font Style573"/>
    <w:qFormat/>
    <w:rsid w:val="00986055"/>
    <w:rPr>
      <w:rFonts w:ascii="Times New Roman" w:hAnsi="Times New Roman"/>
      <w:i/>
      <w:sz w:val="20"/>
    </w:rPr>
  </w:style>
  <w:style w:type="character" w:customStyle="1" w:styleId="FontStyle115">
    <w:name w:val="Font Style115"/>
    <w:qFormat/>
    <w:rsid w:val="00986055"/>
    <w:rPr>
      <w:rFonts w:ascii="Times New Roman" w:hAnsi="Times New Roman"/>
      <w:sz w:val="28"/>
    </w:rPr>
  </w:style>
  <w:style w:type="character" w:customStyle="1" w:styleId="FontStyle293">
    <w:name w:val="Font Style293"/>
    <w:qFormat/>
    <w:rsid w:val="00986055"/>
    <w:rPr>
      <w:rFonts w:ascii="Times New Roman" w:hAnsi="Times New Roman"/>
      <w:sz w:val="20"/>
    </w:rPr>
  </w:style>
  <w:style w:type="character" w:customStyle="1" w:styleId="FontStyle325">
    <w:name w:val="Font Style325"/>
    <w:qFormat/>
    <w:rsid w:val="00986055"/>
    <w:rPr>
      <w:rFonts w:ascii="Times New Roman" w:hAnsi="Times New Roman"/>
      <w:sz w:val="26"/>
    </w:rPr>
  </w:style>
  <w:style w:type="character" w:customStyle="1" w:styleId="FontStyle219">
    <w:name w:val="Font Style219"/>
    <w:qFormat/>
    <w:rsid w:val="00986055"/>
    <w:rPr>
      <w:rFonts w:ascii="Times New Roman" w:hAnsi="Times New Roman"/>
      <w:b/>
      <w:sz w:val="18"/>
    </w:rPr>
  </w:style>
  <w:style w:type="character" w:customStyle="1" w:styleId="FontStyle207">
    <w:name w:val="Font Style207"/>
    <w:qFormat/>
    <w:rsid w:val="00986055"/>
    <w:rPr>
      <w:rFonts w:ascii="Times New Roman" w:hAnsi="Times New Roman"/>
      <w:i/>
      <w:sz w:val="18"/>
    </w:rPr>
  </w:style>
  <w:style w:type="character" w:customStyle="1" w:styleId="FontStyle574">
    <w:name w:val="Font Style574"/>
    <w:qFormat/>
    <w:rsid w:val="00986055"/>
    <w:rPr>
      <w:rFonts w:ascii="Times New Roman" w:hAnsi="Times New Roman"/>
      <w:b/>
      <w:i/>
      <w:sz w:val="20"/>
    </w:rPr>
  </w:style>
  <w:style w:type="character" w:customStyle="1" w:styleId="FontStyle588">
    <w:name w:val="Font Style588"/>
    <w:qFormat/>
    <w:rsid w:val="00986055"/>
    <w:rPr>
      <w:rFonts w:ascii="Times New Roman" w:hAnsi="Times New Roman"/>
      <w:sz w:val="20"/>
    </w:rPr>
  </w:style>
  <w:style w:type="character" w:customStyle="1" w:styleId="FontStyle117">
    <w:name w:val="Font Style117"/>
    <w:qFormat/>
    <w:rsid w:val="00986055"/>
    <w:rPr>
      <w:rFonts w:ascii="Times New Roman" w:hAnsi="Times New Roman"/>
      <w:i/>
      <w:sz w:val="28"/>
    </w:rPr>
  </w:style>
  <w:style w:type="character" w:customStyle="1" w:styleId="1fffff2">
    <w:name w:val="Основной текст + Полужирный1"/>
    <w:qFormat/>
    <w:rsid w:val="00986055"/>
    <w:rPr>
      <w:rFonts w:ascii="Times New Roman" w:hAnsi="Times New Roman"/>
      <w:b/>
      <w:sz w:val="20"/>
    </w:rPr>
  </w:style>
  <w:style w:type="character" w:customStyle="1" w:styleId="150">
    <w:name w:val="Знак Знак15"/>
    <w:qFormat/>
    <w:rsid w:val="00986055"/>
    <w:rPr>
      <w:rFonts w:ascii="Times New Roman" w:hAnsi="Times New Roman"/>
      <w:sz w:val="24"/>
      <w:lang w:eastAsia="ru-RU"/>
    </w:rPr>
  </w:style>
  <w:style w:type="character" w:customStyle="1" w:styleId="r">
    <w:name w:val="r"/>
    <w:qFormat/>
    <w:rsid w:val="00986055"/>
  </w:style>
  <w:style w:type="character" w:customStyle="1" w:styleId="Garamond">
    <w:name w:val="Основной текст + Garamond"/>
    <w:aliases w:val="12 pt56"/>
    <w:qFormat/>
    <w:rsid w:val="00986055"/>
    <w:rPr>
      <w:rFonts w:ascii="Garamond" w:hAnsi="Garamond"/>
      <w:sz w:val="24"/>
    </w:rPr>
  </w:style>
  <w:style w:type="character" w:customStyle="1" w:styleId="FontStyle278">
    <w:name w:val="Font Style278"/>
    <w:qFormat/>
    <w:rsid w:val="00986055"/>
    <w:rPr>
      <w:rFonts w:ascii="Times New Roman" w:hAnsi="Times New Roman"/>
      <w:color w:val="000000"/>
      <w:sz w:val="22"/>
    </w:rPr>
  </w:style>
  <w:style w:type="character" w:customStyle="1" w:styleId="FontStyle271">
    <w:name w:val="Font Style271"/>
    <w:qFormat/>
    <w:rsid w:val="00986055"/>
    <w:rPr>
      <w:rFonts w:ascii="Times New Roman" w:hAnsi="Times New Roman"/>
      <w:i/>
      <w:color w:val="000000"/>
      <w:sz w:val="22"/>
    </w:rPr>
  </w:style>
  <w:style w:type="character" w:customStyle="1" w:styleId="21d">
    <w:name w:val="Знак Знак21"/>
    <w:qFormat/>
    <w:locked/>
    <w:rsid w:val="00986055"/>
    <w:rPr>
      <w:b/>
      <w:sz w:val="28"/>
      <w:lang w:val="ru-RU" w:eastAsia="ru-RU"/>
    </w:rPr>
  </w:style>
  <w:style w:type="character" w:customStyle="1" w:styleId="413">
    <w:name w:val="Знак Знак41"/>
    <w:qFormat/>
    <w:locked/>
    <w:rsid w:val="00986055"/>
    <w:rPr>
      <w:rFonts w:ascii="Arial" w:hAnsi="Arial"/>
      <w:b/>
      <w:i/>
      <w:sz w:val="28"/>
      <w:lang w:val="ru-RU" w:eastAsia="en-US"/>
    </w:rPr>
  </w:style>
  <w:style w:type="character" w:customStyle="1" w:styleId="402">
    <w:name w:val="Знак Знак40"/>
    <w:qFormat/>
    <w:locked/>
    <w:rsid w:val="00986055"/>
    <w:rPr>
      <w:b/>
      <w:sz w:val="27"/>
      <w:lang w:val="ru-RU" w:eastAsia="ru-RU"/>
    </w:rPr>
  </w:style>
  <w:style w:type="character" w:customStyle="1" w:styleId="390">
    <w:name w:val="Знак Знак39"/>
    <w:qFormat/>
    <w:locked/>
    <w:rsid w:val="00986055"/>
    <w:rPr>
      <w:b/>
      <w:sz w:val="28"/>
      <w:lang w:val="ru-RU" w:eastAsia="ru-RU"/>
    </w:rPr>
  </w:style>
  <w:style w:type="character" w:customStyle="1" w:styleId="380">
    <w:name w:val="Знак Знак38"/>
    <w:qFormat/>
    <w:locked/>
    <w:rsid w:val="00986055"/>
    <w:rPr>
      <w:b/>
      <w:i/>
      <w:sz w:val="26"/>
      <w:lang w:val="ru-RU" w:eastAsia="ru-RU"/>
    </w:rPr>
  </w:style>
  <w:style w:type="character" w:customStyle="1" w:styleId="370">
    <w:name w:val="Знак Знак37"/>
    <w:qFormat/>
    <w:locked/>
    <w:rsid w:val="00986055"/>
    <w:rPr>
      <w:sz w:val="24"/>
      <w:lang w:val="ru-RU" w:eastAsia="ru-RU"/>
    </w:rPr>
  </w:style>
  <w:style w:type="character" w:customStyle="1" w:styleId="360">
    <w:name w:val="Знак Знак36"/>
    <w:qFormat/>
    <w:locked/>
    <w:rsid w:val="00986055"/>
    <w:rPr>
      <w:sz w:val="24"/>
      <w:lang w:val="ru-RU" w:eastAsia="ru-RU"/>
    </w:rPr>
  </w:style>
  <w:style w:type="character" w:customStyle="1" w:styleId="351">
    <w:name w:val="Знак Знак35"/>
    <w:qFormat/>
    <w:locked/>
    <w:rsid w:val="00986055"/>
    <w:rPr>
      <w:i/>
      <w:sz w:val="24"/>
      <w:lang w:val="ru-RU" w:eastAsia="ru-RU"/>
    </w:rPr>
  </w:style>
  <w:style w:type="character" w:customStyle="1" w:styleId="341">
    <w:name w:val="Знак Знак34"/>
    <w:qFormat/>
    <w:locked/>
    <w:rsid w:val="00986055"/>
    <w:rPr>
      <w:rFonts w:ascii="Arial" w:hAnsi="Arial"/>
      <w:sz w:val="22"/>
      <w:lang w:val="ru-RU" w:eastAsia="ru-RU"/>
    </w:rPr>
  </w:style>
  <w:style w:type="character" w:customStyle="1" w:styleId="HTML11">
    <w:name w:val="Адрес HTML Знак1"/>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qFormat/>
    <w:locked/>
    <w:rsid w:val="00986055"/>
    <w:rPr>
      <w:rFonts w:ascii="Tahoma" w:hAnsi="Tahoma"/>
      <w:sz w:val="16"/>
    </w:rPr>
  </w:style>
  <w:style w:type="character" w:customStyle="1" w:styleId="323">
    <w:name w:val="Знак Знак32"/>
    <w:qFormat/>
    <w:locked/>
    <w:rsid w:val="00986055"/>
    <w:rPr>
      <w:lang w:val="ru-RU" w:eastAsia="ru-RU"/>
    </w:rPr>
  </w:style>
  <w:style w:type="character" w:customStyle="1" w:styleId="316">
    <w:name w:val="Знак Знак31"/>
    <w:qFormat/>
    <w:locked/>
    <w:rsid w:val="00986055"/>
    <w:rPr>
      <w:sz w:val="24"/>
      <w:lang w:val="ru-RU" w:eastAsia="ru-RU"/>
    </w:rPr>
  </w:style>
  <w:style w:type="character" w:customStyle="1" w:styleId="301">
    <w:name w:val="Знак Знак30"/>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qFormat/>
    <w:locked/>
    <w:rsid w:val="00986055"/>
    <w:rPr>
      <w:sz w:val="24"/>
      <w:lang w:val="ru-RU" w:eastAsia="ru-RU"/>
    </w:rPr>
  </w:style>
  <w:style w:type="character" w:customStyle="1" w:styleId="128">
    <w:name w:val="Знак Знак12"/>
    <w:qFormat/>
    <w:locked/>
    <w:rsid w:val="00986055"/>
    <w:rPr>
      <w:rFonts w:ascii="PragmaticaCTT" w:hAnsi="PragmaticaCTT"/>
      <w:sz w:val="24"/>
      <w:lang w:val="ru-RU" w:eastAsia="ru-RU"/>
    </w:rPr>
  </w:style>
  <w:style w:type="character" w:customStyle="1" w:styleId="290">
    <w:name w:val="Знак Знак29"/>
    <w:qFormat/>
    <w:locked/>
    <w:rsid w:val="00986055"/>
    <w:rPr>
      <w:sz w:val="16"/>
      <w:lang w:val="ru-RU" w:eastAsia="ru-RU"/>
    </w:rPr>
  </w:style>
  <w:style w:type="character" w:customStyle="1" w:styleId="280">
    <w:name w:val="Знак Знак28"/>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qFormat/>
    <w:locked/>
    <w:rsid w:val="00986055"/>
    <w:rPr>
      <w:rFonts w:ascii="Times New Roman" w:eastAsia="Calibri" w:hAnsi="Times New Roman" w:cs="Times New Roman"/>
      <w:i/>
      <w:color w:val="000000"/>
      <w:sz w:val="24"/>
      <w:szCs w:val="20"/>
    </w:rPr>
  </w:style>
  <w:style w:type="character" w:customStyle="1" w:styleId="21f">
    <w:name w:val="Цитата 2 Знак1"/>
    <w:uiPriority w:val="29"/>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uiPriority w:val="30"/>
    <w:qFormat/>
    <w:rsid w:val="00986055"/>
    <w:rPr>
      <w:rFonts w:ascii="Times New Roman" w:hAnsi="Times New Roman"/>
      <w:i/>
      <w:color w:val="5B9BD5"/>
      <w:sz w:val="24"/>
      <w:lang w:eastAsia="ru-RU"/>
    </w:rPr>
  </w:style>
  <w:style w:type="character" w:customStyle="1" w:styleId="SubtleEmphasis1">
    <w:name w:val="Subtle Emphasis1"/>
    <w:rsid w:val="00986055"/>
    <w:rPr>
      <w:i/>
      <w:color w:val="808080"/>
    </w:rPr>
  </w:style>
  <w:style w:type="character" w:customStyle="1" w:styleId="hpsatn">
    <w:name w:val="hps atn"/>
    <w:qFormat/>
    <w:rsid w:val="00986055"/>
  </w:style>
  <w:style w:type="character" w:customStyle="1" w:styleId="udar">
    <w:name w:val="udar"/>
    <w:qFormat/>
    <w:rsid w:val="00986055"/>
  </w:style>
  <w:style w:type="character" w:customStyle="1" w:styleId="FontStyle139">
    <w:name w:val="Font Style139"/>
    <w:qFormat/>
    <w:rsid w:val="00986055"/>
    <w:rPr>
      <w:rFonts w:ascii="Palatino Linotype" w:hAnsi="Palatino Linotype"/>
      <w:sz w:val="18"/>
    </w:rPr>
  </w:style>
  <w:style w:type="character" w:customStyle="1" w:styleId="FontStyle156">
    <w:name w:val="Font Style156"/>
    <w:qFormat/>
    <w:rsid w:val="00986055"/>
    <w:rPr>
      <w:rFonts w:ascii="Palatino Linotype" w:hAnsi="Palatino Linotype"/>
      <w:sz w:val="18"/>
    </w:rPr>
  </w:style>
  <w:style w:type="character" w:customStyle="1" w:styleId="FontStyle157">
    <w:name w:val="Font Style157"/>
    <w:qFormat/>
    <w:rsid w:val="00986055"/>
    <w:rPr>
      <w:rFonts w:ascii="Palatino Linotype" w:hAnsi="Palatino Linotype"/>
      <w:sz w:val="18"/>
    </w:rPr>
  </w:style>
  <w:style w:type="character" w:customStyle="1" w:styleId="FontStyle138">
    <w:name w:val="Font Style138"/>
    <w:qFormat/>
    <w:rsid w:val="00986055"/>
    <w:rPr>
      <w:rFonts w:ascii="Palatino Linotype" w:hAnsi="Palatino Linotype"/>
      <w:b/>
      <w:sz w:val="18"/>
    </w:rPr>
  </w:style>
  <w:style w:type="character" w:customStyle="1" w:styleId="FontStyle146">
    <w:name w:val="Font Style146"/>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986055"/>
    <w:rPr>
      <w:rFonts w:ascii="Arial" w:hAnsi="Arial"/>
      <w:b/>
      <w:i/>
      <w:sz w:val="21"/>
      <w:shd w:val="clear" w:color="auto" w:fill="FFFFFF"/>
    </w:rPr>
  </w:style>
  <w:style w:type="character" w:customStyle="1" w:styleId="affffffff7">
    <w:name w:val="Основной текст + Полужирный"/>
    <w:qFormat/>
    <w:rsid w:val="00986055"/>
    <w:rPr>
      <w:rFonts w:ascii="Century Schoolbook" w:hAnsi="Century Schoolbook"/>
      <w:b/>
      <w:sz w:val="18"/>
      <w:shd w:val="clear" w:color="auto" w:fill="FFFFFF"/>
    </w:rPr>
  </w:style>
  <w:style w:type="character" w:customStyle="1" w:styleId="21f0">
    <w:name w:val="Заголовок 2 Знак1"/>
    <w:qFormat/>
    <w:rsid w:val="00986055"/>
    <w:rPr>
      <w:rFonts w:ascii="Arial" w:hAnsi="Arial"/>
      <w:b/>
      <w:i/>
      <w:sz w:val="28"/>
    </w:rPr>
  </w:style>
  <w:style w:type="character" w:customStyle="1" w:styleId="414">
    <w:name w:val="Заголовок 4 Знак1"/>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qFormat/>
    <w:locked/>
    <w:rsid w:val="00986055"/>
    <w:rPr>
      <w:rFonts w:ascii="Times New Roman" w:hAnsi="Times New Roman"/>
      <w:b/>
      <w:sz w:val="27"/>
      <w:lang w:eastAsia="ru-RU"/>
    </w:rPr>
  </w:style>
  <w:style w:type="character" w:customStyle="1" w:styleId="610">
    <w:name w:val="Заголовок 6 Знак1"/>
    <w:qFormat/>
    <w:rsid w:val="00986055"/>
    <w:rPr>
      <w:b/>
      <w:sz w:val="22"/>
      <w:lang w:val="ru-RU" w:eastAsia="ru-RU"/>
    </w:rPr>
  </w:style>
  <w:style w:type="character" w:customStyle="1" w:styleId="tbb121">
    <w:name w:val="tbb121"/>
    <w:qFormat/>
    <w:rsid w:val="00986055"/>
    <w:rPr>
      <w:rFonts w:ascii="Arial" w:hAnsi="Arial"/>
      <w:b/>
      <w:color w:val="000000"/>
      <w:sz w:val="18"/>
      <w:u w:val="none"/>
    </w:rPr>
  </w:style>
  <w:style w:type="character" w:customStyle="1" w:styleId="tbl121">
    <w:name w:val="tbl121"/>
    <w:qFormat/>
    <w:rsid w:val="00986055"/>
    <w:rPr>
      <w:rFonts w:ascii="Tahoma" w:hAnsi="Tahoma"/>
      <w:color w:val="000000"/>
      <w:sz w:val="18"/>
      <w:u w:val="none"/>
    </w:rPr>
  </w:style>
  <w:style w:type="character" w:customStyle="1" w:styleId="em11">
    <w:name w:val="em11"/>
    <w:qFormat/>
    <w:rsid w:val="00986055"/>
    <w:rPr>
      <w:b/>
      <w:sz w:val="24"/>
    </w:rPr>
  </w:style>
  <w:style w:type="character" w:customStyle="1" w:styleId="8pt">
    <w:name w:val="Основной текст + 8 pt"/>
    <w:qFormat/>
    <w:rsid w:val="00986055"/>
    <w:rPr>
      <w:rFonts w:ascii="Times New Roman" w:hAnsi="Times New Roman"/>
      <w:spacing w:val="0"/>
      <w:sz w:val="16"/>
    </w:rPr>
  </w:style>
  <w:style w:type="character" w:customStyle="1" w:styleId="7pt">
    <w:name w:val="Основной текст + 7 pt"/>
    <w:qFormat/>
    <w:rsid w:val="00986055"/>
    <w:rPr>
      <w:rFonts w:ascii="Times New Roman" w:hAnsi="Times New Roman"/>
      <w:spacing w:val="0"/>
      <w:sz w:val="14"/>
    </w:rPr>
  </w:style>
  <w:style w:type="character" w:customStyle="1" w:styleId="10pt">
    <w:name w:val="Основной текст + 10 pt"/>
    <w:qFormat/>
    <w:rsid w:val="00986055"/>
    <w:rPr>
      <w:rFonts w:ascii="Times New Roman" w:hAnsi="Times New Roman"/>
      <w:b/>
      <w:spacing w:val="0"/>
      <w:sz w:val="20"/>
    </w:rPr>
  </w:style>
  <w:style w:type="character" w:customStyle="1" w:styleId="affffffff8">
    <w:name w:val="Основной текст + Курсив"/>
    <w:aliases w:val="Интервал 1 pt144"/>
    <w:qFormat/>
    <w:rsid w:val="00986055"/>
    <w:rPr>
      <w:rFonts w:ascii="Times New Roman" w:hAnsi="Times New Roman"/>
      <w:i/>
      <w:spacing w:val="0"/>
      <w:sz w:val="21"/>
    </w:rPr>
  </w:style>
  <w:style w:type="character" w:customStyle="1" w:styleId="5pt">
    <w:name w:val="Основной текст + 5 pt"/>
    <w:qFormat/>
    <w:rsid w:val="00986055"/>
    <w:rPr>
      <w:rFonts w:ascii="Times New Roman" w:hAnsi="Times New Roman"/>
      <w:spacing w:val="10"/>
      <w:sz w:val="10"/>
    </w:rPr>
  </w:style>
  <w:style w:type="character" w:customStyle="1" w:styleId="9pt">
    <w:name w:val="Основной текст + 9 pt"/>
    <w:qFormat/>
    <w:rsid w:val="00986055"/>
    <w:rPr>
      <w:rFonts w:ascii="Times New Roman" w:hAnsi="Times New Roman"/>
      <w:spacing w:val="0"/>
      <w:sz w:val="18"/>
    </w:rPr>
  </w:style>
  <w:style w:type="character" w:customStyle="1" w:styleId="TimesNewRoman0">
    <w:name w:val="Основной текст + Times New Roman"/>
    <w:qFormat/>
    <w:rsid w:val="00986055"/>
    <w:rPr>
      <w:rFonts w:ascii="Times New Roman" w:hAnsi="Times New Roman"/>
      <w:spacing w:val="0"/>
      <w:sz w:val="21"/>
    </w:rPr>
  </w:style>
  <w:style w:type="character" w:customStyle="1" w:styleId="WW-9pt">
    <w:name w:val="WW-Основной текст + 9 pt"/>
    <w:qFormat/>
    <w:rsid w:val="00986055"/>
    <w:rPr>
      <w:rFonts w:ascii="Times New Roman" w:hAnsi="Times New Roman"/>
      <w:spacing w:val="0"/>
      <w:sz w:val="18"/>
    </w:rPr>
  </w:style>
  <w:style w:type="character" w:customStyle="1" w:styleId="gogofoundword">
    <w:name w:val="gogofoundword"/>
    <w:qFormat/>
    <w:rsid w:val="00986055"/>
  </w:style>
  <w:style w:type="character" w:customStyle="1" w:styleId="DefaultParagraphFont1">
    <w:name w:val="Default Paragraph Font1"/>
    <w:rsid w:val="00986055"/>
  </w:style>
  <w:style w:type="character" w:customStyle="1" w:styleId="FontStyle124">
    <w:name w:val="Font Style124"/>
    <w:qFormat/>
    <w:rsid w:val="00986055"/>
    <w:rPr>
      <w:rFonts w:ascii="Times New Roman" w:hAnsi="Times New Roman"/>
      <w:b/>
      <w:sz w:val="18"/>
    </w:rPr>
  </w:style>
  <w:style w:type="character" w:customStyle="1" w:styleId="red">
    <w:name w:val="red"/>
    <w:qFormat/>
    <w:rsid w:val="00986055"/>
  </w:style>
  <w:style w:type="character" w:customStyle="1" w:styleId="msosubtleemphasis0">
    <w:name w:val="msosubtleemphasis"/>
    <w:qFormat/>
    <w:rsid w:val="00986055"/>
    <w:rPr>
      <w:i/>
      <w:color w:val="808080"/>
    </w:rPr>
  </w:style>
  <w:style w:type="character" w:customStyle="1" w:styleId="FontStyle120">
    <w:name w:val="Font Style120"/>
    <w:qFormat/>
    <w:rsid w:val="00986055"/>
    <w:rPr>
      <w:rFonts w:ascii="Times New Roman" w:hAnsi="Times New Roman"/>
      <w:b/>
      <w:sz w:val="26"/>
    </w:rPr>
  </w:style>
  <w:style w:type="character" w:customStyle="1" w:styleId="FontStyle121">
    <w:name w:val="Font Style121"/>
    <w:qFormat/>
    <w:rsid w:val="00986055"/>
    <w:rPr>
      <w:rFonts w:ascii="Times New Roman" w:hAnsi="Times New Roman"/>
      <w:sz w:val="26"/>
    </w:rPr>
  </w:style>
  <w:style w:type="character" w:customStyle="1" w:styleId="t9">
    <w:name w:val="t9"/>
    <w:qFormat/>
    <w:rsid w:val="00986055"/>
    <w:rPr>
      <w:rFonts w:ascii="Times New Roman" w:hAnsi="Times New Roman"/>
    </w:rPr>
  </w:style>
  <w:style w:type="character" w:customStyle="1" w:styleId="t10">
    <w:name w:val="t10"/>
    <w:qFormat/>
    <w:rsid w:val="00986055"/>
    <w:rPr>
      <w:rFonts w:ascii="Times New Roman" w:hAnsi="Times New Roman"/>
    </w:rPr>
  </w:style>
  <w:style w:type="character" w:customStyle="1" w:styleId="c2">
    <w:name w:val="c2"/>
    <w:qFormat/>
    <w:rsid w:val="00986055"/>
    <w:rPr>
      <w:rFonts w:ascii="Times New Roman" w:hAnsi="Times New Roman"/>
    </w:rPr>
  </w:style>
  <w:style w:type="character" w:customStyle="1" w:styleId="c0">
    <w:name w:val="c0"/>
    <w:qFormat/>
    <w:rsid w:val="00986055"/>
    <w:rPr>
      <w:rFonts w:ascii="Times New Roman" w:hAnsi="Times New Roman"/>
    </w:rPr>
  </w:style>
  <w:style w:type="character" w:customStyle="1" w:styleId="ft776">
    <w:name w:val="ft776"/>
    <w:qFormat/>
    <w:rsid w:val="00986055"/>
    <w:rPr>
      <w:rFonts w:ascii="Times New Roman" w:hAnsi="Times New Roman"/>
    </w:rPr>
  </w:style>
  <w:style w:type="character" w:customStyle="1" w:styleId="highlight">
    <w:name w:val="highlight"/>
    <w:qFormat/>
    <w:rsid w:val="00986055"/>
    <w:rPr>
      <w:rFonts w:ascii="Times New Roman" w:hAnsi="Times New Roman"/>
    </w:rPr>
  </w:style>
  <w:style w:type="character" w:customStyle="1" w:styleId="ft431">
    <w:name w:val="ft431"/>
    <w:qFormat/>
    <w:rsid w:val="00986055"/>
    <w:rPr>
      <w:rFonts w:ascii="Times New Roman" w:hAnsi="Times New Roman"/>
    </w:rPr>
  </w:style>
  <w:style w:type="character" w:customStyle="1" w:styleId="ft793">
    <w:name w:val="ft793"/>
    <w:qFormat/>
    <w:rsid w:val="00986055"/>
    <w:rPr>
      <w:rFonts w:ascii="Times New Roman" w:hAnsi="Times New Roman"/>
    </w:rPr>
  </w:style>
  <w:style w:type="character" w:customStyle="1" w:styleId="ft802">
    <w:name w:val="ft802"/>
    <w:qFormat/>
    <w:rsid w:val="00986055"/>
    <w:rPr>
      <w:rFonts w:ascii="Times New Roman" w:hAnsi="Times New Roman"/>
    </w:rPr>
  </w:style>
  <w:style w:type="character" w:customStyle="1" w:styleId="ft890">
    <w:name w:val="ft890"/>
    <w:qFormat/>
    <w:rsid w:val="00986055"/>
    <w:rPr>
      <w:rFonts w:ascii="Times New Roman" w:hAnsi="Times New Roman"/>
    </w:rPr>
  </w:style>
  <w:style w:type="character" w:customStyle="1" w:styleId="ft904">
    <w:name w:val="ft904"/>
    <w:qFormat/>
    <w:rsid w:val="00986055"/>
    <w:rPr>
      <w:rFonts w:ascii="Times New Roman" w:hAnsi="Times New Roman"/>
    </w:rPr>
  </w:style>
  <w:style w:type="character" w:customStyle="1" w:styleId="ft914">
    <w:name w:val="ft914"/>
    <w:qFormat/>
    <w:rsid w:val="00986055"/>
    <w:rPr>
      <w:rFonts w:ascii="Times New Roman" w:hAnsi="Times New Roman"/>
    </w:rPr>
  </w:style>
  <w:style w:type="character" w:customStyle="1" w:styleId="accented">
    <w:name w:val="accented"/>
    <w:qFormat/>
    <w:rsid w:val="00986055"/>
  </w:style>
  <w:style w:type="character" w:customStyle="1" w:styleId="FontStyle214">
    <w:name w:val="Font Style214"/>
    <w:qFormat/>
    <w:rsid w:val="00986055"/>
    <w:rPr>
      <w:rFonts w:ascii="Trebuchet MS" w:hAnsi="Trebuchet MS"/>
      <w:b/>
      <w:color w:val="000000"/>
      <w:sz w:val="22"/>
    </w:rPr>
  </w:style>
  <w:style w:type="character" w:customStyle="1" w:styleId="affffffff9">
    <w:name w:val="Цветовое выделение"/>
    <w:qFormat/>
    <w:rsid w:val="00986055"/>
    <w:rPr>
      <w:b/>
      <w:color w:val="000080"/>
      <w:sz w:val="22"/>
    </w:rPr>
  </w:style>
  <w:style w:type="character" w:customStyle="1" w:styleId="affffffffa">
    <w:name w:val="Гипертекстовая ссылка"/>
    <w:qFormat/>
    <w:rsid w:val="00986055"/>
    <w:rPr>
      <w:b/>
      <w:color w:val="008000"/>
      <w:sz w:val="22"/>
      <w:u w:val="single"/>
    </w:rPr>
  </w:style>
  <w:style w:type="character" w:customStyle="1" w:styleId="HTML12">
    <w:name w:val="Стандартный HTML Знак1"/>
    <w:qFormat/>
    <w:rsid w:val="00986055"/>
    <w:rPr>
      <w:rFonts w:ascii="Consolas" w:hAnsi="Consolas"/>
      <w:sz w:val="20"/>
      <w:lang w:val="ru-RU" w:eastAsia="ru-RU"/>
    </w:rPr>
  </w:style>
  <w:style w:type="character" w:customStyle="1" w:styleId="FontStyle53">
    <w:name w:val="Font Style53"/>
    <w:qFormat/>
    <w:rsid w:val="00986055"/>
    <w:rPr>
      <w:rFonts w:ascii="Arial" w:hAnsi="Arial"/>
      <w:b/>
      <w:sz w:val="18"/>
    </w:rPr>
  </w:style>
  <w:style w:type="character" w:customStyle="1" w:styleId="21f1">
    <w:name w:val="Красная строка 2 Знак1"/>
    <w:qFormat/>
    <w:rsid w:val="00986055"/>
    <w:rPr>
      <w:sz w:val="24"/>
      <w:lang w:val="ru-RU" w:eastAsia="ru-RU"/>
    </w:rPr>
  </w:style>
  <w:style w:type="character" w:customStyle="1" w:styleId="1fffff6">
    <w:name w:val="Название Знак1"/>
    <w:qFormat/>
    <w:rsid w:val="00986055"/>
    <w:rPr>
      <w:rFonts w:ascii="Cambria" w:hAnsi="Cambria"/>
      <w:color w:val="17365D"/>
      <w:spacing w:val="5"/>
      <w:kern w:val="28"/>
      <w:sz w:val="52"/>
      <w:lang w:eastAsia="ru-RU"/>
    </w:rPr>
  </w:style>
  <w:style w:type="character" w:customStyle="1" w:styleId="font0">
    <w:name w:val="font0"/>
    <w:qFormat/>
    <w:rsid w:val="00986055"/>
  </w:style>
  <w:style w:type="character" w:customStyle="1" w:styleId="s3">
    <w:name w:val="s3"/>
    <w:qFormat/>
    <w:rsid w:val="00986055"/>
    <w:rPr>
      <w:rFonts w:ascii="Times New Roman" w:hAnsi="Times New Roman"/>
    </w:rPr>
  </w:style>
  <w:style w:type="character" w:customStyle="1" w:styleId="FontStyle46">
    <w:name w:val="Font Style46"/>
    <w:qFormat/>
    <w:rsid w:val="00986055"/>
    <w:rPr>
      <w:rFonts w:ascii="Times New Roman" w:hAnsi="Times New Roman"/>
      <w:b/>
      <w:sz w:val="30"/>
    </w:rPr>
  </w:style>
  <w:style w:type="character" w:customStyle="1" w:styleId="newstitle">
    <w:name w:val="news_title"/>
    <w:qFormat/>
    <w:rsid w:val="00986055"/>
  </w:style>
  <w:style w:type="character" w:customStyle="1" w:styleId="s1">
    <w:name w:val="s1"/>
    <w:qFormat/>
    <w:rsid w:val="00986055"/>
    <w:rPr>
      <w:rFonts w:ascii="Times New Roman" w:hAnsi="Times New Roman"/>
    </w:rPr>
  </w:style>
  <w:style w:type="character" w:customStyle="1" w:styleId="WW8Num8z0">
    <w:name w:val="WW8Num8z0"/>
    <w:qFormat/>
    <w:rsid w:val="00986055"/>
    <w:rPr>
      <w:rFonts w:ascii="Wingdings 2" w:hAnsi="Wingdings 2"/>
    </w:rPr>
  </w:style>
  <w:style w:type="character" w:customStyle="1" w:styleId="ep">
    <w:name w:val="ep"/>
    <w:qFormat/>
    <w:rsid w:val="00986055"/>
  </w:style>
  <w:style w:type="character" w:customStyle="1" w:styleId="searchterm1">
    <w:name w:val="searchterm1"/>
    <w:qFormat/>
    <w:rsid w:val="00986055"/>
    <w:rPr>
      <w:b/>
      <w:sz w:val="2"/>
      <w:bdr w:val="single" w:sz="6" w:space="0" w:color="0000FF"/>
      <w:shd w:val="clear" w:color="auto" w:fill="CCCCFF"/>
    </w:rPr>
  </w:style>
  <w:style w:type="character" w:customStyle="1" w:styleId="review-h52">
    <w:name w:val="review-h52"/>
    <w:qFormat/>
    <w:rsid w:val="00986055"/>
    <w:rPr>
      <w:b/>
      <w:color w:val="004080"/>
      <w:sz w:val="18"/>
      <w:u w:val="none"/>
    </w:rPr>
  </w:style>
  <w:style w:type="character" w:customStyle="1" w:styleId="FontStyle571">
    <w:name w:val="Font Style571"/>
    <w:qFormat/>
    <w:rsid w:val="00986055"/>
    <w:rPr>
      <w:rFonts w:ascii="Candara" w:hAnsi="Candara"/>
      <w:b/>
      <w:sz w:val="24"/>
    </w:rPr>
  </w:style>
  <w:style w:type="character" w:customStyle="1" w:styleId="FontStyle596">
    <w:name w:val="Font Style596"/>
    <w:qFormat/>
    <w:rsid w:val="00986055"/>
    <w:rPr>
      <w:rFonts w:ascii="Times New Roman" w:hAnsi="Times New Roman"/>
      <w:b/>
      <w:i/>
      <w:sz w:val="16"/>
    </w:rPr>
  </w:style>
  <w:style w:type="character" w:customStyle="1" w:styleId="FontStyle264">
    <w:name w:val="Font Style264"/>
    <w:qFormat/>
    <w:rsid w:val="00986055"/>
    <w:rPr>
      <w:rFonts w:ascii="Franklin Gothic Demi" w:hAnsi="Franklin Gothic Demi"/>
      <w:b/>
      <w:sz w:val="22"/>
    </w:rPr>
  </w:style>
  <w:style w:type="character" w:customStyle="1" w:styleId="FontStyle260">
    <w:name w:val="Font Style260"/>
    <w:qFormat/>
    <w:rsid w:val="00986055"/>
    <w:rPr>
      <w:rFonts w:ascii="Franklin Gothic Demi" w:hAnsi="Franklin Gothic Demi"/>
      <w:b/>
      <w:sz w:val="26"/>
    </w:rPr>
  </w:style>
  <w:style w:type="character" w:customStyle="1" w:styleId="FontStyle426">
    <w:name w:val="Font Style426"/>
    <w:qFormat/>
    <w:rsid w:val="00986055"/>
    <w:rPr>
      <w:rFonts w:ascii="Times New Roman" w:hAnsi="Times New Roman"/>
      <w:color w:val="000000"/>
      <w:sz w:val="20"/>
    </w:rPr>
  </w:style>
  <w:style w:type="character" w:customStyle="1" w:styleId="FontStyle707">
    <w:name w:val="Font Style707"/>
    <w:qFormat/>
    <w:rsid w:val="00986055"/>
    <w:rPr>
      <w:rFonts w:ascii="Bookman Old Style" w:hAnsi="Bookman Old Style"/>
      <w:color w:val="000000"/>
      <w:sz w:val="16"/>
    </w:rPr>
  </w:style>
  <w:style w:type="character" w:customStyle="1" w:styleId="FontStyle679">
    <w:name w:val="Font Style679"/>
    <w:qFormat/>
    <w:rsid w:val="00986055"/>
    <w:rPr>
      <w:rFonts w:ascii="Times New Roman" w:hAnsi="Times New Roman"/>
      <w:i/>
      <w:color w:val="000000"/>
      <w:sz w:val="20"/>
    </w:rPr>
  </w:style>
  <w:style w:type="character" w:customStyle="1" w:styleId="FontStyle695">
    <w:name w:val="Font Style695"/>
    <w:qFormat/>
    <w:rsid w:val="00986055"/>
    <w:rPr>
      <w:rFonts w:ascii="Times New Roman" w:hAnsi="Times New Roman"/>
      <w:b/>
      <w:color w:val="000000"/>
      <w:sz w:val="16"/>
    </w:rPr>
  </w:style>
  <w:style w:type="character" w:customStyle="1" w:styleId="FontStyle668">
    <w:name w:val="Font Style668"/>
    <w:qFormat/>
    <w:rsid w:val="00986055"/>
    <w:rPr>
      <w:rFonts w:ascii="Times New Roman" w:hAnsi="Times New Roman"/>
      <w:color w:val="000000"/>
      <w:sz w:val="20"/>
    </w:rPr>
  </w:style>
  <w:style w:type="character" w:customStyle="1" w:styleId="FontStyle527">
    <w:name w:val="Font Style527"/>
    <w:qFormat/>
    <w:rsid w:val="00986055"/>
    <w:rPr>
      <w:rFonts w:ascii="Times New Roman" w:hAnsi="Times New Roman"/>
      <w:b/>
      <w:color w:val="000000"/>
      <w:sz w:val="16"/>
    </w:rPr>
  </w:style>
  <w:style w:type="character" w:customStyle="1" w:styleId="FontStyle236">
    <w:name w:val="Font Style236"/>
    <w:qFormat/>
    <w:rsid w:val="00986055"/>
    <w:rPr>
      <w:rFonts w:ascii="Times New Roman" w:hAnsi="Times New Roman"/>
      <w:color w:val="000000"/>
      <w:sz w:val="20"/>
    </w:rPr>
  </w:style>
  <w:style w:type="character" w:customStyle="1" w:styleId="FontStyle719">
    <w:name w:val="Font Style719"/>
    <w:qFormat/>
    <w:rsid w:val="00986055"/>
    <w:rPr>
      <w:rFonts w:ascii="Bookman Old Style" w:hAnsi="Bookman Old Style"/>
      <w:b/>
      <w:color w:val="000000"/>
      <w:sz w:val="16"/>
    </w:rPr>
  </w:style>
  <w:style w:type="character" w:customStyle="1" w:styleId="FontStyle720">
    <w:name w:val="Font Style720"/>
    <w:qFormat/>
    <w:rsid w:val="00986055"/>
    <w:rPr>
      <w:rFonts w:ascii="Tahoma" w:hAnsi="Tahoma"/>
      <w:color w:val="000000"/>
      <w:sz w:val="14"/>
    </w:rPr>
  </w:style>
  <w:style w:type="character" w:customStyle="1" w:styleId="FontStyle815">
    <w:name w:val="Font Style815"/>
    <w:qFormat/>
    <w:rsid w:val="00986055"/>
    <w:rPr>
      <w:rFonts w:ascii="Bookman Old Style" w:hAnsi="Bookman Old Style"/>
      <w:color w:val="000000"/>
      <w:sz w:val="16"/>
    </w:rPr>
  </w:style>
  <w:style w:type="character" w:customStyle="1" w:styleId="FontStyle106">
    <w:name w:val="Font Style106"/>
    <w:qFormat/>
    <w:rsid w:val="00986055"/>
    <w:rPr>
      <w:rFonts w:ascii="Times New Roman" w:hAnsi="Times New Roman"/>
      <w:color w:val="000000"/>
      <w:sz w:val="24"/>
    </w:rPr>
  </w:style>
  <w:style w:type="character" w:customStyle="1" w:styleId="FontStyle122">
    <w:name w:val="Font Style122"/>
    <w:qFormat/>
    <w:rsid w:val="00986055"/>
    <w:rPr>
      <w:rFonts w:ascii="Times New Roman" w:hAnsi="Times New Roman"/>
      <w:color w:val="000000"/>
      <w:sz w:val="22"/>
    </w:rPr>
  </w:style>
  <w:style w:type="character" w:customStyle="1" w:styleId="146pt">
    <w:name w:val="Основной текст (14) + 6 pt"/>
    <w:qFormat/>
    <w:rsid w:val="00986055"/>
    <w:rPr>
      <w:rFonts w:ascii="Times New Roman" w:hAnsi="Times New Roman"/>
      <w:sz w:val="12"/>
      <w:shd w:val="clear" w:color="auto" w:fill="FFFFFF"/>
    </w:rPr>
  </w:style>
  <w:style w:type="character" w:customStyle="1" w:styleId="listing-desc">
    <w:name w:val="listing-desc"/>
    <w:qFormat/>
    <w:rsid w:val="00986055"/>
    <w:rPr>
      <w:rFonts w:ascii="Times New Roman" w:hAnsi="Times New Roman"/>
    </w:rPr>
  </w:style>
  <w:style w:type="character" w:customStyle="1" w:styleId="WW8Num1z0">
    <w:name w:val="WW8Num1z0"/>
    <w:qFormat/>
    <w:rsid w:val="00986055"/>
  </w:style>
  <w:style w:type="character" w:customStyle="1" w:styleId="WW8Num2z0">
    <w:name w:val="WW8Num2z0"/>
    <w:qFormat/>
    <w:rsid w:val="00986055"/>
  </w:style>
  <w:style w:type="character" w:customStyle="1" w:styleId="WW8Num3z0">
    <w:name w:val="WW8Num3z0"/>
    <w:qFormat/>
    <w:rsid w:val="00986055"/>
  </w:style>
  <w:style w:type="character" w:customStyle="1" w:styleId="WW8Num1z1">
    <w:name w:val="WW8Num1z1"/>
    <w:qFormat/>
    <w:rsid w:val="00986055"/>
  </w:style>
  <w:style w:type="character" w:customStyle="1" w:styleId="WW8Num1z2">
    <w:name w:val="WW8Num1z2"/>
    <w:qFormat/>
    <w:rsid w:val="00986055"/>
  </w:style>
  <w:style w:type="character" w:customStyle="1" w:styleId="WW8Num1z3">
    <w:name w:val="WW8Num1z3"/>
    <w:qFormat/>
    <w:rsid w:val="00986055"/>
  </w:style>
  <w:style w:type="character" w:customStyle="1" w:styleId="WW8Num1z4">
    <w:name w:val="WW8Num1z4"/>
    <w:qFormat/>
    <w:rsid w:val="00986055"/>
  </w:style>
  <w:style w:type="character" w:customStyle="1" w:styleId="WW8Num1z5">
    <w:name w:val="WW8Num1z5"/>
    <w:qFormat/>
    <w:rsid w:val="00986055"/>
  </w:style>
  <w:style w:type="character" w:customStyle="1" w:styleId="WW8Num1z6">
    <w:name w:val="WW8Num1z6"/>
    <w:qFormat/>
    <w:rsid w:val="00986055"/>
  </w:style>
  <w:style w:type="character" w:customStyle="1" w:styleId="WW8Num1z7">
    <w:name w:val="WW8Num1z7"/>
    <w:qFormat/>
    <w:rsid w:val="00986055"/>
  </w:style>
  <w:style w:type="character" w:customStyle="1" w:styleId="WW8Num1z8">
    <w:name w:val="WW8Num1z8"/>
    <w:qFormat/>
    <w:rsid w:val="00986055"/>
  </w:style>
  <w:style w:type="character" w:customStyle="1" w:styleId="1fffff7">
    <w:name w:val="Основной шрифт абзаца1"/>
    <w:qFormat/>
    <w:rsid w:val="00986055"/>
  </w:style>
  <w:style w:type="character" w:customStyle="1" w:styleId="affffffffb">
    <w:name w:val="Символ сноски"/>
    <w:qFormat/>
    <w:rsid w:val="00986055"/>
    <w:rPr>
      <w:vertAlign w:val="superscript"/>
    </w:rPr>
  </w:style>
  <w:style w:type="character" w:customStyle="1" w:styleId="-">
    <w:name w:val="опред-е"/>
    <w:qFormat/>
    <w:rsid w:val="00986055"/>
    <w:rPr>
      <w:b/>
    </w:rPr>
  </w:style>
  <w:style w:type="character" w:customStyle="1" w:styleId="FontStyle436">
    <w:name w:val="Font Style436"/>
    <w:qFormat/>
    <w:rsid w:val="00986055"/>
    <w:rPr>
      <w:rFonts w:ascii="Times New Roman" w:hAnsi="Times New Roman"/>
      <w:b/>
      <w:sz w:val="18"/>
    </w:rPr>
  </w:style>
  <w:style w:type="character" w:customStyle="1" w:styleId="FontStyle434">
    <w:name w:val="Font Style434"/>
    <w:qFormat/>
    <w:rsid w:val="00986055"/>
    <w:rPr>
      <w:rFonts w:ascii="Times New Roman" w:hAnsi="Times New Roman"/>
      <w:sz w:val="18"/>
    </w:rPr>
  </w:style>
  <w:style w:type="character" w:customStyle="1" w:styleId="2ff7">
    <w:name w:val="Основной текст Знак2"/>
    <w:qFormat/>
    <w:locked/>
    <w:rsid w:val="00986055"/>
    <w:rPr>
      <w:sz w:val="24"/>
      <w:lang w:val="ru-RU" w:eastAsia="ru-RU"/>
    </w:rPr>
  </w:style>
  <w:style w:type="character" w:customStyle="1" w:styleId="95">
    <w:name w:val="Знак Знак9"/>
    <w:link w:val="3fa"/>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qFormat/>
    <w:locked/>
    <w:rsid w:val="00986055"/>
    <w:rPr>
      <w:b/>
      <w:caps/>
      <w:sz w:val="24"/>
      <w:lang w:val="ru-RU" w:eastAsia="ru-RU"/>
    </w:rPr>
  </w:style>
  <w:style w:type="character" w:customStyle="1" w:styleId="st1">
    <w:name w:val="st1"/>
    <w:qFormat/>
    <w:rsid w:val="00986055"/>
  </w:style>
  <w:style w:type="character" w:customStyle="1" w:styleId="2ff8">
    <w:name w:val="Основной текст Знак Знак Знак2"/>
    <w:qFormat/>
    <w:locked/>
    <w:rsid w:val="00986055"/>
    <w:rPr>
      <w:sz w:val="24"/>
      <w:lang w:val="ru-RU" w:eastAsia="ru-RU"/>
    </w:rPr>
  </w:style>
  <w:style w:type="character" w:customStyle="1" w:styleId="FontStyle126">
    <w:name w:val="Font Style126"/>
    <w:qFormat/>
    <w:rsid w:val="00986055"/>
    <w:rPr>
      <w:rFonts w:ascii="Times New Roman" w:hAnsi="Times New Roman"/>
      <w:color w:val="000000"/>
      <w:sz w:val="20"/>
    </w:rPr>
  </w:style>
  <w:style w:type="character" w:customStyle="1" w:styleId="137">
    <w:name w:val="Знак Знак13"/>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qFormat/>
    <w:locked/>
    <w:rsid w:val="00986055"/>
    <w:rPr>
      <w:sz w:val="24"/>
    </w:rPr>
  </w:style>
  <w:style w:type="character" w:customStyle="1" w:styleId="460">
    <w:name w:val="Знак Знак46"/>
    <w:qFormat/>
    <w:locked/>
    <w:rsid w:val="00986055"/>
    <w:rPr>
      <w:b/>
      <w:sz w:val="27"/>
      <w:lang w:val="ru-RU" w:eastAsia="ru-RU"/>
    </w:rPr>
  </w:style>
  <w:style w:type="character" w:customStyle="1" w:styleId="rvts6">
    <w:name w:val="rvts6"/>
    <w:qFormat/>
    <w:rsid w:val="00986055"/>
    <w:rPr>
      <w:rFonts w:ascii="Times New Roman" w:hAnsi="Times New Roman"/>
      <w:sz w:val="28"/>
    </w:rPr>
  </w:style>
  <w:style w:type="character" w:customStyle="1" w:styleId="3917">
    <w:name w:val="3917"/>
    <w:qFormat/>
    <w:rsid w:val="00986055"/>
  </w:style>
  <w:style w:type="character" w:customStyle="1" w:styleId="epm">
    <w:name w:val="epm"/>
    <w:qFormat/>
    <w:rsid w:val="00986055"/>
  </w:style>
  <w:style w:type="character" w:customStyle="1" w:styleId="affffffffc">
    <w:name w:val="Стиль Зеленый"/>
    <w:qFormat/>
    <w:rsid w:val="00986055"/>
    <w:rPr>
      <w:color w:val="00B050"/>
      <w:spacing w:val="0"/>
    </w:rPr>
  </w:style>
  <w:style w:type="character" w:customStyle="1" w:styleId="FontStyle44">
    <w:name w:val="Font Style44"/>
    <w:qFormat/>
    <w:rsid w:val="00986055"/>
    <w:rPr>
      <w:rFonts w:ascii="Times New Roman" w:hAnsi="Times New Roman"/>
      <w:b/>
      <w:sz w:val="26"/>
    </w:rPr>
  </w:style>
  <w:style w:type="character" w:customStyle="1" w:styleId="FontStyle45">
    <w:name w:val="Font Style45"/>
    <w:qFormat/>
    <w:rsid w:val="00986055"/>
    <w:rPr>
      <w:rFonts w:ascii="Times New Roman" w:hAnsi="Times New Roman"/>
      <w:i/>
      <w:sz w:val="26"/>
    </w:rPr>
  </w:style>
  <w:style w:type="character" w:customStyle="1" w:styleId="s10">
    <w:name w:val="s_10"/>
    <w:qFormat/>
    <w:rsid w:val="00986055"/>
  </w:style>
  <w:style w:type="character" w:customStyle="1" w:styleId="s5">
    <w:name w:val="s5"/>
    <w:qFormat/>
    <w:rsid w:val="00986055"/>
  </w:style>
  <w:style w:type="character" w:customStyle="1" w:styleId="sz12">
    <w:name w:val="sz12"/>
    <w:qFormat/>
    <w:rsid w:val="00986055"/>
  </w:style>
  <w:style w:type="character" w:customStyle="1" w:styleId="s6">
    <w:name w:val="s6"/>
    <w:qFormat/>
    <w:rsid w:val="00986055"/>
  </w:style>
  <w:style w:type="character" w:customStyle="1" w:styleId="FontStyle133">
    <w:name w:val="Font Style133"/>
    <w:qFormat/>
    <w:rsid w:val="00986055"/>
    <w:rPr>
      <w:rFonts w:ascii="Times New Roman" w:hAnsi="Times New Roman"/>
      <w:i/>
      <w:sz w:val="18"/>
    </w:rPr>
  </w:style>
  <w:style w:type="character" w:customStyle="1" w:styleId="blk3">
    <w:name w:val="blk3"/>
    <w:qFormat/>
    <w:rsid w:val="00986055"/>
  </w:style>
  <w:style w:type="character" w:customStyle="1" w:styleId="11d">
    <w:name w:val="Знак1 Знак Знак1"/>
    <w:aliases w:val=" Знак1 Знак Знак4,Знак1 Знак Знак43"/>
    <w:qFormat/>
    <w:locked/>
    <w:rsid w:val="00986055"/>
    <w:rPr>
      <w:rFonts w:ascii="Times New Roman" w:hAnsi="Times New Roman"/>
      <w:sz w:val="24"/>
      <w:lang w:eastAsia="ru-RU"/>
    </w:rPr>
  </w:style>
  <w:style w:type="character" w:customStyle="1" w:styleId="480">
    <w:name w:val="Знак Знак48"/>
    <w:qFormat/>
    <w:locked/>
    <w:rsid w:val="00986055"/>
    <w:rPr>
      <w:b/>
      <w:sz w:val="27"/>
      <w:lang w:val="ru-RU" w:eastAsia="ru-RU"/>
    </w:rPr>
  </w:style>
  <w:style w:type="paragraph" w:styleId="z-">
    <w:name w:val="HTML Top of Form"/>
    <w:basedOn w:val="a8"/>
    <w:next w:val="a8"/>
    <w:link w:val="z-0"/>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qFormat/>
    <w:rsid w:val="00986055"/>
    <w:rPr>
      <w:rFonts w:ascii="Arial" w:eastAsia="Calibri" w:hAnsi="Arial" w:cs="Times New Roman"/>
      <w:vanish/>
      <w:sz w:val="16"/>
      <w:szCs w:val="20"/>
      <w:lang w:eastAsia="ru-RU"/>
    </w:rPr>
  </w:style>
  <w:style w:type="character" w:customStyle="1" w:styleId="440">
    <w:name w:val="Знак Знак44"/>
    <w:qFormat/>
    <w:rsid w:val="00986055"/>
    <w:rPr>
      <w:sz w:val="24"/>
      <w:lang w:val="ru-RU" w:eastAsia="ru-RU"/>
    </w:rPr>
  </w:style>
  <w:style w:type="character" w:customStyle="1" w:styleId="510">
    <w:name w:val="Знак Знак51"/>
    <w:qFormat/>
    <w:locked/>
    <w:rsid w:val="00986055"/>
    <w:rPr>
      <w:b/>
      <w:sz w:val="27"/>
      <w:lang w:val="ru-RU" w:eastAsia="ru-RU"/>
    </w:rPr>
  </w:style>
  <w:style w:type="character" w:customStyle="1" w:styleId="FontStyle16">
    <w:name w:val="Font Style16"/>
    <w:qFormat/>
    <w:rsid w:val="00986055"/>
    <w:rPr>
      <w:rFonts w:ascii="Century Gothic" w:hAnsi="Century Gothic"/>
      <w:sz w:val="18"/>
    </w:rPr>
  </w:style>
  <w:style w:type="character" w:customStyle="1" w:styleId="430">
    <w:name w:val="Знак Знак43"/>
    <w:qFormat/>
    <w:locked/>
    <w:rsid w:val="00986055"/>
    <w:rPr>
      <w:sz w:val="24"/>
    </w:rPr>
  </w:style>
  <w:style w:type="character" w:customStyle="1" w:styleId="st">
    <w:name w:val="st"/>
    <w:qFormat/>
    <w:rsid w:val="00986055"/>
  </w:style>
  <w:style w:type="paragraph" w:styleId="z-1">
    <w:name w:val="HTML Bottom of Form"/>
    <w:basedOn w:val="a8"/>
    <w:next w:val="a8"/>
    <w:link w:val="z-2"/>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qFormat/>
    <w:rsid w:val="00986055"/>
    <w:rPr>
      <w:rFonts w:ascii="Arial" w:eastAsia="Calibri" w:hAnsi="Arial" w:cs="Times New Roman"/>
      <w:vanish/>
      <w:sz w:val="16"/>
      <w:szCs w:val="20"/>
      <w:lang w:eastAsia="ru-RU"/>
    </w:rPr>
  </w:style>
  <w:style w:type="character" w:customStyle="1" w:styleId="keyworddef">
    <w:name w:val="keyword_def"/>
    <w:qFormat/>
    <w:rsid w:val="00986055"/>
  </w:style>
  <w:style w:type="character" w:customStyle="1" w:styleId="bold">
    <w:name w:val="bold"/>
    <w:qFormat/>
    <w:rsid w:val="00986055"/>
    <w:rPr>
      <w:rFonts w:ascii="Times New Roman" w:hAnsi="Times New Roman"/>
    </w:rPr>
  </w:style>
  <w:style w:type="character" w:customStyle="1" w:styleId="lbldata1">
    <w:name w:val="lbldata1"/>
    <w:qFormat/>
    <w:rsid w:val="00986055"/>
    <w:rPr>
      <w:rFonts w:ascii="Arial" w:hAnsi="Arial"/>
      <w:sz w:val="24"/>
      <w:u w:val="single"/>
    </w:rPr>
  </w:style>
  <w:style w:type="character" w:customStyle="1" w:styleId="FontStyle17">
    <w:name w:val="Font Style17"/>
    <w:qFormat/>
    <w:rsid w:val="00986055"/>
    <w:rPr>
      <w:rFonts w:ascii="Times New Roman" w:hAnsi="Times New Roman"/>
      <w:sz w:val="20"/>
    </w:rPr>
  </w:style>
  <w:style w:type="character" w:customStyle="1" w:styleId="FontStyle18">
    <w:name w:val="Font Style18"/>
    <w:qFormat/>
    <w:rsid w:val="00986055"/>
    <w:rPr>
      <w:rFonts w:ascii="Times New Roman" w:hAnsi="Times New Roman"/>
      <w:i/>
      <w:sz w:val="20"/>
    </w:rPr>
  </w:style>
  <w:style w:type="character" w:customStyle="1" w:styleId="FontStyle19">
    <w:name w:val="Font Style19"/>
    <w:qFormat/>
    <w:rsid w:val="00986055"/>
    <w:rPr>
      <w:rFonts w:ascii="Times New Roman" w:hAnsi="Times New Roman"/>
      <w:sz w:val="20"/>
    </w:rPr>
  </w:style>
  <w:style w:type="character" w:customStyle="1" w:styleId="420">
    <w:name w:val="Знак Знак42"/>
    <w:qFormat/>
    <w:locked/>
    <w:rsid w:val="00986055"/>
    <w:rPr>
      <w:color w:val="000000"/>
      <w:sz w:val="24"/>
      <w:lang w:val="ru-RU" w:eastAsia="ru-RU"/>
    </w:rPr>
  </w:style>
  <w:style w:type="character" w:customStyle="1" w:styleId="490">
    <w:name w:val="Знак Знак49"/>
    <w:qFormat/>
    <w:rsid w:val="00986055"/>
    <w:rPr>
      <w:rFonts w:ascii="Times New Roman" w:hAnsi="Times New Roman"/>
      <w:b/>
      <w:caps/>
      <w:sz w:val="24"/>
      <w:lang w:eastAsia="ru-RU"/>
    </w:rPr>
  </w:style>
  <w:style w:type="character" w:customStyle="1" w:styleId="c4">
    <w:name w:val="c4"/>
    <w:qFormat/>
    <w:rsid w:val="00986055"/>
  </w:style>
  <w:style w:type="character" w:customStyle="1" w:styleId="470">
    <w:name w:val="Знак Знак47"/>
    <w:qFormat/>
    <w:rsid w:val="00986055"/>
    <w:rPr>
      <w:rFonts w:ascii="Times New Roman" w:hAnsi="Times New Roman"/>
      <w:b/>
      <w:sz w:val="27"/>
      <w:lang w:eastAsia="ru-RU"/>
    </w:rPr>
  </w:style>
  <w:style w:type="character" w:customStyle="1" w:styleId="450">
    <w:name w:val="Знак Знак45"/>
    <w:qFormat/>
    <w:rsid w:val="00986055"/>
    <w:rPr>
      <w:rFonts w:ascii="Times New Roman" w:hAnsi="Times New Roman"/>
      <w:b/>
      <w:i/>
      <w:sz w:val="26"/>
      <w:lang w:eastAsia="ru-RU"/>
    </w:rPr>
  </w:style>
  <w:style w:type="character" w:customStyle="1" w:styleId="1fffff8">
    <w:name w:val="Текст макроса Знак1"/>
    <w:qFormat/>
    <w:rsid w:val="00986055"/>
    <w:rPr>
      <w:rFonts w:ascii="Consolas" w:hAnsi="Consolas"/>
      <w:sz w:val="20"/>
      <w:lang w:eastAsia="ru-RU"/>
    </w:rPr>
  </w:style>
  <w:style w:type="character" w:customStyle="1" w:styleId="toctext">
    <w:name w:val="toctext"/>
    <w:qFormat/>
    <w:rsid w:val="00986055"/>
  </w:style>
  <w:style w:type="character" w:customStyle="1" w:styleId="searchmatch">
    <w:name w:val="searchmatch"/>
    <w:qFormat/>
    <w:rsid w:val="00986055"/>
  </w:style>
  <w:style w:type="character" w:customStyle="1" w:styleId="745">
    <w:name w:val="Основной текст (7)45"/>
    <w:qFormat/>
    <w:rsid w:val="00986055"/>
    <w:rPr>
      <w:rFonts w:ascii="Times New Roman" w:hAnsi="Times New Roman"/>
      <w:spacing w:val="0"/>
      <w:sz w:val="20"/>
    </w:rPr>
  </w:style>
  <w:style w:type="character" w:customStyle="1" w:styleId="c7">
    <w:name w:val="c7"/>
    <w:qFormat/>
    <w:rsid w:val="00986055"/>
  </w:style>
  <w:style w:type="character" w:customStyle="1" w:styleId="affffffffd">
    <w:name w:val="полужирный"/>
    <w:qFormat/>
    <w:rsid w:val="00986055"/>
    <w:rPr>
      <w:rFonts w:ascii="Times New Roman" w:hAnsi="Times New Roman"/>
      <w:b/>
      <w:color w:val="auto"/>
      <w:sz w:val="24"/>
    </w:rPr>
  </w:style>
  <w:style w:type="character" w:customStyle="1" w:styleId="authorabout1">
    <w:name w:val="authorabout1"/>
    <w:qFormat/>
    <w:rsid w:val="00986055"/>
    <w:rPr>
      <w:sz w:val="26"/>
    </w:rPr>
  </w:style>
  <w:style w:type="character" w:customStyle="1" w:styleId="Sylfaen1">
    <w:name w:val="Основной текст + Sylfaen1"/>
    <w:aliases w:val="10 pt"/>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986055"/>
    <w:rPr>
      <w:rFonts w:ascii="Sylfaen" w:hAnsi="Sylfaen"/>
      <w:sz w:val="19"/>
      <w:u w:val="none"/>
      <w:lang w:val="ru-RU" w:eastAsia="ru-RU"/>
    </w:rPr>
  </w:style>
  <w:style w:type="character" w:customStyle="1" w:styleId="129">
    <w:name w:val="Стиль Выделение + 12 пт не курсив"/>
    <w:qFormat/>
    <w:rsid w:val="00986055"/>
    <w:rPr>
      <w:rFonts w:ascii="Times New Roman" w:hAnsi="Times New Roman"/>
      <w:b/>
      <w:i/>
      <w:sz w:val="24"/>
    </w:rPr>
  </w:style>
  <w:style w:type="character" w:customStyle="1" w:styleId="743">
    <w:name w:val="Основной текст (7)43"/>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qFormat/>
    <w:locked/>
    <w:rsid w:val="00986055"/>
    <w:rPr>
      <w:b/>
      <w:sz w:val="28"/>
      <w:lang w:val="ru-RU" w:eastAsia="ru-RU"/>
    </w:rPr>
  </w:style>
  <w:style w:type="character" w:customStyle="1" w:styleId="sem">
    <w:name w:val="sem"/>
    <w:qFormat/>
    <w:rsid w:val="00986055"/>
  </w:style>
  <w:style w:type="character" w:customStyle="1" w:styleId="520">
    <w:name w:val="Знак Знак52"/>
    <w:qFormat/>
    <w:rsid w:val="00986055"/>
    <w:rPr>
      <w:rFonts w:ascii="Arial" w:hAnsi="Arial"/>
      <w:b/>
      <w:i/>
      <w:sz w:val="28"/>
    </w:rPr>
  </w:style>
  <w:style w:type="character" w:customStyle="1" w:styleId="ipa">
    <w:name w:val="ipa"/>
    <w:qFormat/>
    <w:rsid w:val="00986055"/>
    <w:rPr>
      <w:rFonts w:ascii="Times New Roman" w:hAnsi="Times New Roman"/>
    </w:rPr>
  </w:style>
  <w:style w:type="character" w:customStyle="1" w:styleId="fliesstext">
    <w:name w:val="fliesstext"/>
    <w:qFormat/>
    <w:rsid w:val="00986055"/>
    <w:rPr>
      <w:rFonts w:ascii="Times New Roman" w:hAnsi="Times New Roman"/>
    </w:rPr>
  </w:style>
  <w:style w:type="character" w:customStyle="1" w:styleId="skypec2ctextspan">
    <w:name w:val="skype_c2c_text_span"/>
    <w:qFormat/>
    <w:rsid w:val="00986055"/>
    <w:rPr>
      <w:rFonts w:ascii="Times New Roman" w:hAnsi="Times New Roman"/>
    </w:rPr>
  </w:style>
  <w:style w:type="character" w:customStyle="1" w:styleId="w">
    <w:name w:val="w"/>
    <w:qFormat/>
    <w:rsid w:val="00986055"/>
  </w:style>
  <w:style w:type="character" w:customStyle="1" w:styleId="selectionindex">
    <w:name w:val="selection_index"/>
    <w:qFormat/>
    <w:rsid w:val="00986055"/>
  </w:style>
  <w:style w:type="character" w:customStyle="1" w:styleId="citecrochet">
    <w:name w:val="cite_crochet"/>
    <w:qFormat/>
    <w:rsid w:val="00986055"/>
  </w:style>
  <w:style w:type="character" w:customStyle="1" w:styleId="hoverable">
    <w:name w:val="hoverable"/>
    <w:qFormat/>
    <w:rsid w:val="00986055"/>
  </w:style>
  <w:style w:type="character" w:customStyle="1" w:styleId="3fb">
    <w:name w:val="Основной текст Знак3"/>
    <w:qFormat/>
    <w:locked/>
    <w:rsid w:val="00986055"/>
    <w:rPr>
      <w:sz w:val="24"/>
    </w:rPr>
  </w:style>
  <w:style w:type="character" w:customStyle="1" w:styleId="s15122">
    <w:name w:val="s15122"/>
    <w:qFormat/>
    <w:rsid w:val="00986055"/>
  </w:style>
  <w:style w:type="character" w:customStyle="1" w:styleId="shorttext">
    <w:name w:val="short_text"/>
    <w:qFormat/>
    <w:rsid w:val="00986055"/>
  </w:style>
  <w:style w:type="character" w:customStyle="1" w:styleId="CommentTextChar1">
    <w:name w:val="Comment Text Char1"/>
    <w:qFormat/>
    <w:rsid w:val="00986055"/>
    <w:rPr>
      <w:rFonts w:ascii="Times New Roman" w:hAnsi="Times New Roman"/>
    </w:rPr>
  </w:style>
  <w:style w:type="character" w:customStyle="1" w:styleId="12a">
    <w:name w:val="Знак1 Знак Знак2"/>
    <w:aliases w:val="Основной текст Знак Знак4, Знак1 Знак Знак2"/>
    <w:qFormat/>
    <w:locked/>
    <w:rsid w:val="00986055"/>
    <w:rPr>
      <w:sz w:val="24"/>
    </w:rPr>
  </w:style>
  <w:style w:type="character" w:customStyle="1" w:styleId="1fffff9">
    <w:name w:val="Основной текст Знак Знак Знак1"/>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qFormat/>
    <w:rsid w:val="00986055"/>
    <w:rPr>
      <w:rFonts w:ascii="Times New Roman" w:hAnsi="Times New Roman"/>
      <w:b/>
      <w:sz w:val="18"/>
    </w:rPr>
  </w:style>
  <w:style w:type="character" w:customStyle="1" w:styleId="FontStyle58">
    <w:name w:val="Font Style58"/>
    <w:qFormat/>
    <w:rsid w:val="00986055"/>
    <w:rPr>
      <w:rFonts w:ascii="Times New Roman" w:hAnsi="Times New Roman"/>
      <w:b/>
      <w:w w:val="40"/>
      <w:sz w:val="38"/>
    </w:rPr>
  </w:style>
  <w:style w:type="character" w:customStyle="1" w:styleId="FontStyle26">
    <w:name w:val="Font Style26"/>
    <w:qFormat/>
    <w:rsid w:val="00986055"/>
    <w:rPr>
      <w:rFonts w:ascii="Times New Roman" w:hAnsi="Times New Roman"/>
      <w:sz w:val="26"/>
    </w:rPr>
  </w:style>
  <w:style w:type="character" w:customStyle="1" w:styleId="b-serp-itemtextpassage">
    <w:name w:val="b-serp-item__text_passage"/>
    <w:qFormat/>
    <w:rsid w:val="00986055"/>
  </w:style>
  <w:style w:type="character" w:customStyle="1" w:styleId="postheader">
    <w:name w:val="postheader"/>
    <w:qFormat/>
    <w:rsid w:val="00986055"/>
  </w:style>
  <w:style w:type="character" w:customStyle="1" w:styleId="field-label-subj-value3font-optima-mb">
    <w:name w:val="field-label-subj-value3 font-optima-mb"/>
    <w:qFormat/>
    <w:rsid w:val="00986055"/>
  </w:style>
  <w:style w:type="character" w:customStyle="1" w:styleId="65">
    <w:name w:val="Знак6 Знак Знак"/>
    <w:qFormat/>
    <w:rsid w:val="00986055"/>
    <w:rPr>
      <w:sz w:val="24"/>
      <w:lang w:val="ru-RU" w:eastAsia="ru-RU"/>
    </w:rPr>
  </w:style>
  <w:style w:type="character" w:customStyle="1" w:styleId="searchterm">
    <w:name w:val="searchterm"/>
    <w:qFormat/>
    <w:rsid w:val="00986055"/>
  </w:style>
  <w:style w:type="character" w:customStyle="1" w:styleId="3200">
    <w:name w:val="Основной текст (3) + Полужирный20"/>
    <w:aliases w:val="Курсив19"/>
    <w:qFormat/>
    <w:rsid w:val="00986055"/>
    <w:rPr>
      <w:rFonts w:ascii="Times New Roman" w:hAnsi="Times New Roman"/>
      <w:b/>
      <w:i/>
      <w:spacing w:val="0"/>
      <w:sz w:val="23"/>
    </w:rPr>
  </w:style>
  <w:style w:type="character" w:customStyle="1" w:styleId="349">
    <w:name w:val="Основной текст (3)4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986055"/>
    <w:rPr>
      <w:rFonts w:ascii="Times New Roman" w:hAnsi="Times New Roman"/>
      <w:b/>
      <w:kern w:val="32"/>
      <w:sz w:val="32"/>
      <w:lang w:eastAsia="ru-RU"/>
    </w:rPr>
  </w:style>
  <w:style w:type="character" w:customStyle="1" w:styleId="news">
    <w:name w:val="news"/>
    <w:qFormat/>
    <w:rsid w:val="00986055"/>
    <w:rPr>
      <w:rFonts w:ascii="Times New Roman" w:hAnsi="Times New Roman"/>
    </w:rPr>
  </w:style>
  <w:style w:type="character" w:customStyle="1" w:styleId="affffffffe">
    <w:name w:val="выделение"/>
    <w:qFormat/>
    <w:rsid w:val="00986055"/>
    <w:rPr>
      <w:rFonts w:ascii="Times New Roman" w:hAnsi="Times New Roman"/>
    </w:rPr>
  </w:style>
  <w:style w:type="character" w:customStyle="1" w:styleId="347">
    <w:name w:val="Основной текст (3)47"/>
    <w:qFormat/>
    <w:rsid w:val="00986055"/>
    <w:rPr>
      <w:rFonts w:ascii="Times New Roman" w:hAnsi="Times New Roman"/>
      <w:spacing w:val="0"/>
      <w:sz w:val="20"/>
    </w:rPr>
  </w:style>
  <w:style w:type="character" w:customStyle="1" w:styleId="345">
    <w:name w:val="Основной текст (3)45"/>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uiPriority w:val="99"/>
    <w:qFormat/>
    <w:locked/>
    <w:rsid w:val="00986055"/>
    <w:rPr>
      <w:lang w:eastAsia="ru-RU"/>
    </w:rPr>
  </w:style>
  <w:style w:type="character" w:customStyle="1" w:styleId="611">
    <w:name w:val="Знак Знак61"/>
    <w:qFormat/>
    <w:locked/>
    <w:rsid w:val="00986055"/>
    <w:rPr>
      <w:sz w:val="24"/>
      <w:lang w:val="ru-RU" w:eastAsia="ru-RU"/>
    </w:rPr>
  </w:style>
  <w:style w:type="character" w:customStyle="1" w:styleId="FontStyle205">
    <w:name w:val="Font Style205"/>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986055"/>
    <w:rPr>
      <w:rFonts w:ascii="Times New Roman" w:hAnsi="Times New Roman"/>
      <w:sz w:val="24"/>
    </w:rPr>
  </w:style>
  <w:style w:type="character" w:customStyle="1" w:styleId="PlainTextChar1">
    <w:name w:val="Plain Text Char1"/>
    <w:aliases w:val="Знак3 Char11,Heading 12 Char11"/>
    <w:qFormat/>
    <w:rsid w:val="00986055"/>
    <w:rPr>
      <w:rFonts w:ascii="Courier New" w:hAnsi="Courier New"/>
    </w:rPr>
  </w:style>
  <w:style w:type="character" w:customStyle="1" w:styleId="HeaderChar1">
    <w:name w:val="Header Char1"/>
    <w:qFormat/>
    <w:rsid w:val="00986055"/>
    <w:rPr>
      <w:rFonts w:ascii="Times New Roman" w:hAnsi="Times New Roman"/>
      <w:sz w:val="24"/>
    </w:rPr>
  </w:style>
  <w:style w:type="character" w:customStyle="1" w:styleId="FooterChar1">
    <w:name w:val="Footer Char1"/>
    <w:qFormat/>
    <w:rsid w:val="00986055"/>
    <w:rPr>
      <w:rFonts w:ascii="Times New Roman" w:hAnsi="Times New Roman"/>
      <w:sz w:val="24"/>
    </w:rPr>
  </w:style>
  <w:style w:type="character" w:customStyle="1" w:styleId="TitleChar1">
    <w:name w:val="Title Char1"/>
    <w:qFormat/>
    <w:rsid w:val="00986055"/>
    <w:rPr>
      <w:rFonts w:ascii="Cambria" w:hAnsi="Cambria"/>
      <w:b/>
      <w:kern w:val="28"/>
      <w:sz w:val="32"/>
    </w:rPr>
  </w:style>
  <w:style w:type="character" w:customStyle="1" w:styleId="BodyText2Char1">
    <w:name w:val="Body Text 2 Char1"/>
    <w:qFormat/>
    <w:rsid w:val="00986055"/>
    <w:rPr>
      <w:rFonts w:ascii="Times New Roman" w:hAnsi="Times New Roman"/>
      <w:sz w:val="24"/>
    </w:rPr>
  </w:style>
  <w:style w:type="character" w:customStyle="1" w:styleId="BodyText3Char1">
    <w:name w:val="Body Text 3 Char1"/>
    <w:aliases w:val="Знак5 Char1"/>
    <w:qFormat/>
    <w:rsid w:val="00986055"/>
    <w:rPr>
      <w:rFonts w:ascii="Times New Roman" w:hAnsi="Times New Roman"/>
      <w:sz w:val="16"/>
    </w:rPr>
  </w:style>
  <w:style w:type="character" w:customStyle="1" w:styleId="BodyTextIndent2Char1">
    <w:name w:val="Body Text Indent 2 Char1"/>
    <w:qFormat/>
    <w:rsid w:val="00986055"/>
    <w:rPr>
      <w:rFonts w:ascii="Times New Roman" w:hAnsi="Times New Roman"/>
      <w:sz w:val="24"/>
    </w:rPr>
  </w:style>
  <w:style w:type="character" w:customStyle="1" w:styleId="BodyTextIndent3Char1">
    <w:name w:val="Body Text Indent 3 Char1"/>
    <w:qFormat/>
    <w:rsid w:val="00986055"/>
    <w:rPr>
      <w:rFonts w:ascii="Times New Roman" w:hAnsi="Times New Roman"/>
      <w:sz w:val="16"/>
    </w:rPr>
  </w:style>
  <w:style w:type="character" w:customStyle="1" w:styleId="DocumentMapChar1">
    <w:name w:val="Document Map Char1"/>
    <w:qFormat/>
    <w:rsid w:val="00986055"/>
    <w:rPr>
      <w:rFonts w:ascii="Times New Roman" w:hAnsi="Times New Roman"/>
      <w:sz w:val="2"/>
    </w:rPr>
  </w:style>
  <w:style w:type="character" w:customStyle="1" w:styleId="CommentSubjectChar1">
    <w:name w:val="Comment Subject Char1"/>
    <w:qFormat/>
    <w:rsid w:val="00986055"/>
    <w:rPr>
      <w:rFonts w:ascii="Times New Roman" w:hAnsi="Times New Roman"/>
      <w:b/>
      <w:i/>
      <w:color w:val="4F81BD"/>
      <w:spacing w:val="15"/>
      <w:sz w:val="20"/>
      <w:lang w:eastAsia="ru-RU"/>
    </w:rPr>
  </w:style>
  <w:style w:type="character" w:customStyle="1" w:styleId="BalloonTextChar1">
    <w:name w:val="Balloon Text Char1"/>
    <w:qFormat/>
    <w:rsid w:val="00986055"/>
    <w:rPr>
      <w:rFonts w:ascii="Times New Roman" w:hAnsi="Times New Roman"/>
      <w:sz w:val="2"/>
    </w:rPr>
  </w:style>
  <w:style w:type="character" w:customStyle="1" w:styleId="SubtitleChar1">
    <w:name w:val="Subtitle Char1"/>
    <w:qFormat/>
    <w:rsid w:val="00986055"/>
    <w:rPr>
      <w:rFonts w:ascii="Cambria" w:hAnsi="Cambria"/>
      <w:sz w:val="24"/>
    </w:rPr>
  </w:style>
  <w:style w:type="character" w:customStyle="1" w:styleId="QuoteChar1">
    <w:name w:val="Quote Char1"/>
    <w:qFormat/>
    <w:rsid w:val="00986055"/>
    <w:rPr>
      <w:rFonts w:ascii="Times New Roman" w:hAnsi="Times New Roman"/>
      <w:i/>
      <w:color w:val="000000"/>
      <w:sz w:val="24"/>
    </w:rPr>
  </w:style>
  <w:style w:type="character" w:customStyle="1" w:styleId="IntenseQuoteChar1">
    <w:name w:val="Intense Quote Char1"/>
    <w:qFormat/>
    <w:rsid w:val="00986055"/>
    <w:rPr>
      <w:rFonts w:ascii="Times New Roman" w:hAnsi="Times New Roman"/>
      <w:b/>
      <w:i/>
      <w:color w:val="4F81BD"/>
      <w:sz w:val="24"/>
    </w:rPr>
  </w:style>
  <w:style w:type="character" w:customStyle="1" w:styleId="BodyTextFirstIndentChar1">
    <w:name w:val="Body Text First Indent Char1"/>
    <w:qFormat/>
    <w:rsid w:val="00986055"/>
    <w:rPr>
      <w:rFonts w:ascii="Times New Roman" w:hAnsi="Times New Roman"/>
      <w:sz w:val="24"/>
      <w:lang w:eastAsia="ru-RU"/>
    </w:rPr>
  </w:style>
  <w:style w:type="character" w:customStyle="1" w:styleId="BodyTextFirstIndent2Char1">
    <w:name w:val="Body Text First Indent 2 Char1"/>
    <w:qFormat/>
    <w:rsid w:val="00986055"/>
    <w:rPr>
      <w:rFonts w:ascii="Times New Roman" w:hAnsi="Times New Roman"/>
      <w:sz w:val="24"/>
      <w:lang w:eastAsia="ru-RU"/>
    </w:rPr>
  </w:style>
  <w:style w:type="character" w:customStyle="1" w:styleId="1fffffa">
    <w:name w:val="Слабое выделение1"/>
    <w:qFormat/>
    <w:rsid w:val="00986055"/>
    <w:rPr>
      <w:i/>
      <w:color w:val="808080"/>
    </w:rPr>
  </w:style>
  <w:style w:type="character" w:customStyle="1" w:styleId="PlaceholderText1">
    <w:name w:val="Placeholder Text1"/>
    <w:rsid w:val="00986055"/>
    <w:rPr>
      <w:rFonts w:ascii="Times New Roman" w:hAnsi="Times New Roman"/>
      <w:color w:val="808080"/>
    </w:rPr>
  </w:style>
  <w:style w:type="character" w:customStyle="1" w:styleId="fontstyle14">
    <w:name w:val="fontstyle14"/>
    <w:qFormat/>
    <w:rsid w:val="00986055"/>
  </w:style>
  <w:style w:type="character" w:customStyle="1" w:styleId="FontStyle820">
    <w:name w:val="Font Style820"/>
    <w:qFormat/>
    <w:rsid w:val="00986055"/>
    <w:rPr>
      <w:rFonts w:ascii="Times New Roman" w:hAnsi="Times New Roman"/>
      <w:sz w:val="22"/>
    </w:rPr>
  </w:style>
  <w:style w:type="character" w:customStyle="1" w:styleId="FontStyle594">
    <w:name w:val="Font Style594"/>
    <w:qFormat/>
    <w:rsid w:val="00986055"/>
    <w:rPr>
      <w:rFonts w:ascii="Times New Roman" w:hAnsi="Times New Roman"/>
      <w:i/>
      <w:sz w:val="20"/>
    </w:rPr>
  </w:style>
  <w:style w:type="character" w:customStyle="1" w:styleId="FontStyle187">
    <w:name w:val="Font Style187"/>
    <w:qFormat/>
    <w:rsid w:val="00986055"/>
    <w:rPr>
      <w:rFonts w:ascii="Times New Roman" w:hAnsi="Times New Roman"/>
      <w:i/>
      <w:sz w:val="20"/>
    </w:rPr>
  </w:style>
  <w:style w:type="character" w:customStyle="1" w:styleId="FontStyle600">
    <w:name w:val="Font Style600"/>
    <w:qFormat/>
    <w:rsid w:val="00986055"/>
    <w:rPr>
      <w:rFonts w:ascii="Times New Roman" w:hAnsi="Times New Roman"/>
      <w:sz w:val="22"/>
    </w:rPr>
  </w:style>
  <w:style w:type="character" w:customStyle="1" w:styleId="FontStyle624">
    <w:name w:val="Font Style624"/>
    <w:qFormat/>
    <w:rsid w:val="00986055"/>
    <w:rPr>
      <w:rFonts w:ascii="Times New Roman" w:hAnsi="Times New Roman"/>
      <w:b/>
      <w:i/>
      <w:sz w:val="22"/>
    </w:rPr>
  </w:style>
  <w:style w:type="character" w:customStyle="1" w:styleId="FontStyle572">
    <w:name w:val="Font Style572"/>
    <w:qFormat/>
    <w:rsid w:val="00986055"/>
    <w:rPr>
      <w:rFonts w:ascii="Times New Roman" w:hAnsi="Times New Roman"/>
      <w:sz w:val="16"/>
    </w:rPr>
  </w:style>
  <w:style w:type="character" w:customStyle="1" w:styleId="FontStyle184">
    <w:name w:val="Font Style184"/>
    <w:qFormat/>
    <w:rsid w:val="00986055"/>
    <w:rPr>
      <w:rFonts w:ascii="Times New Roman" w:hAnsi="Times New Roman"/>
      <w:sz w:val="20"/>
    </w:rPr>
  </w:style>
  <w:style w:type="character" w:customStyle="1" w:styleId="550">
    <w:name w:val="Знак Знак55"/>
    <w:qFormat/>
    <w:locked/>
    <w:rsid w:val="00986055"/>
    <w:rPr>
      <w:sz w:val="24"/>
      <w:lang w:val="ru-RU" w:eastAsia="ru-RU"/>
    </w:rPr>
  </w:style>
  <w:style w:type="character" w:customStyle="1" w:styleId="650">
    <w:name w:val="Знак Знак65"/>
    <w:qFormat/>
    <w:locked/>
    <w:rsid w:val="00986055"/>
    <w:rPr>
      <w:b/>
      <w:sz w:val="27"/>
      <w:lang w:val="ru-RU" w:eastAsia="ru-RU"/>
    </w:rPr>
  </w:style>
  <w:style w:type="character" w:customStyle="1" w:styleId="640">
    <w:name w:val="Знак Знак64"/>
    <w:qFormat/>
    <w:locked/>
    <w:rsid w:val="00986055"/>
    <w:rPr>
      <w:b/>
      <w:sz w:val="28"/>
      <w:lang w:val="ru-RU" w:eastAsia="ru-RU"/>
    </w:rPr>
  </w:style>
  <w:style w:type="character" w:customStyle="1" w:styleId="630">
    <w:name w:val="Знак Знак63"/>
    <w:qFormat/>
    <w:locked/>
    <w:rsid w:val="00986055"/>
    <w:rPr>
      <w:b/>
      <w:i/>
      <w:sz w:val="26"/>
      <w:lang w:val="ru-RU" w:eastAsia="ru-RU"/>
    </w:rPr>
  </w:style>
  <w:style w:type="character" w:customStyle="1" w:styleId="620">
    <w:name w:val="Знак Знак62"/>
    <w:qFormat/>
    <w:locked/>
    <w:rsid w:val="00986055"/>
    <w:rPr>
      <w:sz w:val="24"/>
      <w:lang w:val="ru-RU" w:eastAsia="ru-RU"/>
    </w:rPr>
  </w:style>
  <w:style w:type="character" w:customStyle="1" w:styleId="600">
    <w:name w:val="Знак Знак60"/>
    <w:qFormat/>
    <w:locked/>
    <w:rsid w:val="00986055"/>
    <w:rPr>
      <w:i/>
      <w:sz w:val="24"/>
      <w:lang w:val="ru-RU" w:eastAsia="ru-RU"/>
    </w:rPr>
  </w:style>
  <w:style w:type="character" w:customStyle="1" w:styleId="590">
    <w:name w:val="Знак Знак59"/>
    <w:qFormat/>
    <w:locked/>
    <w:rsid w:val="00986055"/>
    <w:rPr>
      <w:rFonts w:ascii="Arial" w:hAnsi="Arial"/>
      <w:sz w:val="22"/>
      <w:lang w:val="ru-RU" w:eastAsia="ru-RU"/>
    </w:rPr>
  </w:style>
  <w:style w:type="character" w:customStyle="1" w:styleId="580">
    <w:name w:val="Знак Знак58"/>
    <w:qFormat/>
    <w:locked/>
    <w:rsid w:val="00986055"/>
    <w:rPr>
      <w:rFonts w:ascii="Courier New" w:hAnsi="Courier New"/>
      <w:lang w:val="ru-RU" w:eastAsia="ru-RU"/>
    </w:rPr>
  </w:style>
  <w:style w:type="character" w:customStyle="1" w:styleId="570">
    <w:name w:val="Знак Знак57"/>
    <w:qFormat/>
    <w:locked/>
    <w:rsid w:val="00986055"/>
    <w:rPr>
      <w:lang w:val="ru-RU" w:eastAsia="ru-RU"/>
    </w:rPr>
  </w:style>
  <w:style w:type="character" w:customStyle="1" w:styleId="560">
    <w:name w:val="Знак Знак56"/>
    <w:qFormat/>
    <w:locked/>
    <w:rsid w:val="00986055"/>
    <w:rPr>
      <w:sz w:val="24"/>
      <w:lang w:val="ru-RU" w:eastAsia="ru-RU"/>
    </w:rPr>
  </w:style>
  <w:style w:type="character" w:customStyle="1" w:styleId="540">
    <w:name w:val="Знак Знак54"/>
    <w:qFormat/>
    <w:locked/>
    <w:rsid w:val="00986055"/>
    <w:rPr>
      <w:sz w:val="24"/>
      <w:lang w:val="en-US" w:eastAsia="ru-RU"/>
    </w:rPr>
  </w:style>
  <w:style w:type="character" w:customStyle="1" w:styleId="b-material-headdate-day">
    <w:name w:val="b-material-head__date-day"/>
    <w:qFormat/>
    <w:rsid w:val="00986055"/>
  </w:style>
  <w:style w:type="character" w:customStyle="1" w:styleId="s2">
    <w:name w:val="s2"/>
    <w:qFormat/>
    <w:rsid w:val="00986055"/>
  </w:style>
  <w:style w:type="character" w:customStyle="1" w:styleId="WW8Num16z0">
    <w:name w:val="WW8Num16z0"/>
    <w:qFormat/>
    <w:rsid w:val="00986055"/>
    <w:rPr>
      <w:rFonts w:ascii="Wingdings" w:hAnsi="Wingdings"/>
    </w:rPr>
  </w:style>
  <w:style w:type="character" w:customStyle="1" w:styleId="WW8Num4z0">
    <w:name w:val="WW8Num4z0"/>
    <w:qFormat/>
    <w:rsid w:val="00986055"/>
    <w:rPr>
      <w:color w:val="auto"/>
    </w:rPr>
  </w:style>
  <w:style w:type="character" w:customStyle="1" w:styleId="WW8Num5z0">
    <w:name w:val="WW8Num5z0"/>
    <w:qFormat/>
    <w:rsid w:val="00986055"/>
    <w:rPr>
      <w:b/>
      <w:sz w:val="20"/>
    </w:rPr>
  </w:style>
  <w:style w:type="character" w:customStyle="1" w:styleId="WW8Num6z0">
    <w:name w:val="WW8Num6z0"/>
    <w:qFormat/>
    <w:rsid w:val="00986055"/>
    <w:rPr>
      <w:sz w:val="20"/>
    </w:rPr>
  </w:style>
  <w:style w:type="character" w:customStyle="1" w:styleId="WW8Num7z0">
    <w:name w:val="WW8Num7z0"/>
    <w:qFormat/>
    <w:rsid w:val="00986055"/>
    <w:rPr>
      <w:b/>
      <w:sz w:val="20"/>
    </w:rPr>
  </w:style>
  <w:style w:type="character" w:customStyle="1" w:styleId="WW8Num9z0">
    <w:name w:val="WW8Num9z0"/>
    <w:qFormat/>
    <w:rsid w:val="00986055"/>
    <w:rPr>
      <w:sz w:val="20"/>
    </w:rPr>
  </w:style>
  <w:style w:type="character" w:customStyle="1" w:styleId="WW8Num9z1">
    <w:name w:val="WW8Num9z1"/>
    <w:qFormat/>
    <w:rsid w:val="00986055"/>
    <w:rPr>
      <w:rFonts w:ascii="Symbol" w:hAnsi="Symbol"/>
      <w:sz w:val="20"/>
    </w:rPr>
  </w:style>
  <w:style w:type="character" w:customStyle="1" w:styleId="WW8Num9z2">
    <w:name w:val="WW8Num9z2"/>
    <w:qFormat/>
    <w:rsid w:val="00986055"/>
  </w:style>
  <w:style w:type="character" w:customStyle="1" w:styleId="WW8Num9z3">
    <w:name w:val="WW8Num9z3"/>
    <w:qFormat/>
    <w:rsid w:val="00986055"/>
  </w:style>
  <w:style w:type="character" w:customStyle="1" w:styleId="WW8Num9z4">
    <w:name w:val="WW8Num9z4"/>
    <w:qFormat/>
    <w:rsid w:val="00986055"/>
  </w:style>
  <w:style w:type="character" w:customStyle="1" w:styleId="WW8Num9z5">
    <w:name w:val="WW8Num9z5"/>
    <w:qFormat/>
    <w:rsid w:val="00986055"/>
  </w:style>
  <w:style w:type="character" w:customStyle="1" w:styleId="WW8Num9z6">
    <w:name w:val="WW8Num9z6"/>
    <w:qFormat/>
    <w:rsid w:val="00986055"/>
  </w:style>
  <w:style w:type="character" w:customStyle="1" w:styleId="WW8Num9z7">
    <w:name w:val="WW8Num9z7"/>
    <w:qFormat/>
    <w:rsid w:val="00986055"/>
  </w:style>
  <w:style w:type="character" w:customStyle="1" w:styleId="WW8Num9z8">
    <w:name w:val="WW8Num9z8"/>
    <w:qFormat/>
    <w:rsid w:val="00986055"/>
  </w:style>
  <w:style w:type="character" w:customStyle="1" w:styleId="WW8Num10z0">
    <w:name w:val="WW8Num10z0"/>
    <w:qFormat/>
    <w:rsid w:val="00986055"/>
    <w:rPr>
      <w:sz w:val="20"/>
    </w:rPr>
  </w:style>
  <w:style w:type="character" w:customStyle="1" w:styleId="WW8Num11z0">
    <w:name w:val="WW8Num11z0"/>
    <w:qFormat/>
    <w:rsid w:val="00986055"/>
    <w:rPr>
      <w:rFonts w:ascii="Symbol" w:hAnsi="Symbol"/>
      <w:b/>
    </w:rPr>
  </w:style>
  <w:style w:type="character" w:customStyle="1" w:styleId="WW8Num12z0">
    <w:name w:val="WW8Num12z0"/>
    <w:qFormat/>
    <w:rsid w:val="00986055"/>
    <w:rPr>
      <w:rFonts w:ascii="Symbol" w:hAnsi="Symbol"/>
      <w:sz w:val="24"/>
    </w:rPr>
  </w:style>
  <w:style w:type="character" w:customStyle="1" w:styleId="WW8Num13z0">
    <w:name w:val="WW8Num13z0"/>
    <w:qFormat/>
    <w:rsid w:val="00986055"/>
    <w:rPr>
      <w:rFonts w:ascii="Symbol" w:hAnsi="Symbol"/>
      <w:sz w:val="20"/>
    </w:rPr>
  </w:style>
  <w:style w:type="character" w:customStyle="1" w:styleId="WW8Num14z0">
    <w:name w:val="WW8Num14z0"/>
    <w:qFormat/>
    <w:rsid w:val="00986055"/>
    <w:rPr>
      <w:sz w:val="20"/>
    </w:rPr>
  </w:style>
  <w:style w:type="character" w:customStyle="1" w:styleId="WW8Num15z0">
    <w:name w:val="WW8Num15z0"/>
    <w:qFormat/>
    <w:rsid w:val="00986055"/>
    <w:rPr>
      <w:rFonts w:ascii="Times New Roman" w:hAnsi="Times New Roman"/>
      <w:sz w:val="20"/>
    </w:rPr>
  </w:style>
  <w:style w:type="character" w:customStyle="1" w:styleId="WW8Num17z0">
    <w:name w:val="WW8Num17z0"/>
    <w:qFormat/>
    <w:rsid w:val="00986055"/>
    <w:rPr>
      <w:rFonts w:ascii="Wingdings" w:hAnsi="Wingdings"/>
    </w:rPr>
  </w:style>
  <w:style w:type="character" w:customStyle="1" w:styleId="WW8Num18z0">
    <w:name w:val="WW8Num18z0"/>
    <w:qFormat/>
    <w:rsid w:val="00986055"/>
  </w:style>
  <w:style w:type="character" w:customStyle="1" w:styleId="WW8Num18z1">
    <w:name w:val="WW8Num18z1"/>
    <w:qFormat/>
    <w:rsid w:val="00986055"/>
    <w:rPr>
      <w:rFonts w:ascii="Symbol" w:hAnsi="Symbol"/>
      <w:sz w:val="20"/>
    </w:rPr>
  </w:style>
  <w:style w:type="character" w:customStyle="1" w:styleId="WW8Num18z2">
    <w:name w:val="WW8Num18z2"/>
    <w:qFormat/>
    <w:rsid w:val="00986055"/>
  </w:style>
  <w:style w:type="character" w:customStyle="1" w:styleId="WW8Num18z3">
    <w:name w:val="WW8Num18z3"/>
    <w:qFormat/>
    <w:rsid w:val="00986055"/>
  </w:style>
  <w:style w:type="character" w:customStyle="1" w:styleId="WW8Num18z4">
    <w:name w:val="WW8Num18z4"/>
    <w:qFormat/>
    <w:rsid w:val="00986055"/>
  </w:style>
  <w:style w:type="character" w:customStyle="1" w:styleId="WW8Num18z5">
    <w:name w:val="WW8Num18z5"/>
    <w:qFormat/>
    <w:rsid w:val="00986055"/>
  </w:style>
  <w:style w:type="character" w:customStyle="1" w:styleId="WW8Num18z6">
    <w:name w:val="WW8Num18z6"/>
    <w:qFormat/>
    <w:rsid w:val="00986055"/>
  </w:style>
  <w:style w:type="character" w:customStyle="1" w:styleId="WW8Num18z7">
    <w:name w:val="WW8Num18z7"/>
    <w:qFormat/>
    <w:rsid w:val="00986055"/>
  </w:style>
  <w:style w:type="character" w:customStyle="1" w:styleId="WW8Num18z8">
    <w:name w:val="WW8Num18z8"/>
    <w:qFormat/>
    <w:rsid w:val="00986055"/>
  </w:style>
  <w:style w:type="character" w:customStyle="1" w:styleId="WW8Num19z0">
    <w:name w:val="WW8Num19z0"/>
    <w:qFormat/>
    <w:rsid w:val="00986055"/>
  </w:style>
  <w:style w:type="character" w:customStyle="1" w:styleId="WW8Num19z1">
    <w:name w:val="WW8Num19z1"/>
    <w:qFormat/>
    <w:rsid w:val="00986055"/>
  </w:style>
  <w:style w:type="character" w:customStyle="1" w:styleId="WW8Num19z2">
    <w:name w:val="WW8Num19z2"/>
    <w:qFormat/>
    <w:rsid w:val="00986055"/>
  </w:style>
  <w:style w:type="character" w:customStyle="1" w:styleId="WW8Num19z3">
    <w:name w:val="WW8Num19z3"/>
    <w:qFormat/>
    <w:rsid w:val="00986055"/>
  </w:style>
  <w:style w:type="character" w:customStyle="1" w:styleId="WW8Num19z4">
    <w:name w:val="WW8Num19z4"/>
    <w:qFormat/>
    <w:rsid w:val="00986055"/>
  </w:style>
  <w:style w:type="character" w:customStyle="1" w:styleId="WW8Num19z5">
    <w:name w:val="WW8Num19z5"/>
    <w:qFormat/>
    <w:rsid w:val="00986055"/>
  </w:style>
  <w:style w:type="character" w:customStyle="1" w:styleId="WW8Num19z6">
    <w:name w:val="WW8Num19z6"/>
    <w:qFormat/>
    <w:rsid w:val="00986055"/>
  </w:style>
  <w:style w:type="character" w:customStyle="1" w:styleId="WW8Num19z7">
    <w:name w:val="WW8Num19z7"/>
    <w:qFormat/>
    <w:rsid w:val="00986055"/>
  </w:style>
  <w:style w:type="character" w:customStyle="1" w:styleId="WW8Num19z8">
    <w:name w:val="WW8Num19z8"/>
    <w:qFormat/>
    <w:rsid w:val="00986055"/>
  </w:style>
  <w:style w:type="character" w:customStyle="1" w:styleId="WW8Num4z1">
    <w:name w:val="WW8Num4z1"/>
    <w:qFormat/>
    <w:rsid w:val="00986055"/>
  </w:style>
  <w:style w:type="character" w:customStyle="1" w:styleId="WW8Num4z2">
    <w:name w:val="WW8Num4z2"/>
    <w:qFormat/>
    <w:rsid w:val="00986055"/>
  </w:style>
  <w:style w:type="character" w:customStyle="1" w:styleId="WW8Num4z3">
    <w:name w:val="WW8Num4z3"/>
    <w:qFormat/>
    <w:rsid w:val="00986055"/>
  </w:style>
  <w:style w:type="character" w:customStyle="1" w:styleId="WW8Num4z4">
    <w:name w:val="WW8Num4z4"/>
    <w:qFormat/>
    <w:rsid w:val="00986055"/>
  </w:style>
  <w:style w:type="character" w:customStyle="1" w:styleId="WW8Num4z5">
    <w:name w:val="WW8Num4z5"/>
    <w:qFormat/>
    <w:rsid w:val="00986055"/>
  </w:style>
  <w:style w:type="character" w:customStyle="1" w:styleId="WW8Num4z6">
    <w:name w:val="WW8Num4z6"/>
    <w:qFormat/>
    <w:rsid w:val="00986055"/>
  </w:style>
  <w:style w:type="character" w:customStyle="1" w:styleId="WW8Num4z7">
    <w:name w:val="WW8Num4z7"/>
    <w:qFormat/>
    <w:rsid w:val="00986055"/>
  </w:style>
  <w:style w:type="character" w:customStyle="1" w:styleId="WW8Num4z8">
    <w:name w:val="WW8Num4z8"/>
    <w:qFormat/>
    <w:rsid w:val="00986055"/>
  </w:style>
  <w:style w:type="character" w:customStyle="1" w:styleId="WW8Num5z1">
    <w:name w:val="WW8Num5z1"/>
    <w:qFormat/>
    <w:rsid w:val="00986055"/>
  </w:style>
  <w:style w:type="character" w:customStyle="1" w:styleId="WW8Num5z2">
    <w:name w:val="WW8Num5z2"/>
    <w:qFormat/>
    <w:rsid w:val="00986055"/>
  </w:style>
  <w:style w:type="character" w:customStyle="1" w:styleId="WW8Num5z3">
    <w:name w:val="WW8Num5z3"/>
    <w:qFormat/>
    <w:rsid w:val="00986055"/>
  </w:style>
  <w:style w:type="character" w:customStyle="1" w:styleId="WW8Num5z4">
    <w:name w:val="WW8Num5z4"/>
    <w:qFormat/>
    <w:rsid w:val="00986055"/>
  </w:style>
  <w:style w:type="character" w:customStyle="1" w:styleId="WW8Num5z5">
    <w:name w:val="WW8Num5z5"/>
    <w:qFormat/>
    <w:rsid w:val="00986055"/>
  </w:style>
  <w:style w:type="character" w:customStyle="1" w:styleId="WW8Num5z6">
    <w:name w:val="WW8Num5z6"/>
    <w:qFormat/>
    <w:rsid w:val="00986055"/>
  </w:style>
  <w:style w:type="character" w:customStyle="1" w:styleId="WW8Num5z7">
    <w:name w:val="WW8Num5z7"/>
    <w:qFormat/>
    <w:rsid w:val="00986055"/>
  </w:style>
  <w:style w:type="character" w:customStyle="1" w:styleId="WW8Num5z8">
    <w:name w:val="WW8Num5z8"/>
    <w:qFormat/>
    <w:rsid w:val="00986055"/>
  </w:style>
  <w:style w:type="character" w:customStyle="1" w:styleId="WW8Num6z1">
    <w:name w:val="WW8Num6z1"/>
    <w:qFormat/>
    <w:rsid w:val="00986055"/>
  </w:style>
  <w:style w:type="character" w:customStyle="1" w:styleId="WW8Num6z2">
    <w:name w:val="WW8Num6z2"/>
    <w:qFormat/>
    <w:rsid w:val="00986055"/>
  </w:style>
  <w:style w:type="character" w:customStyle="1" w:styleId="WW8Num6z3">
    <w:name w:val="WW8Num6z3"/>
    <w:qFormat/>
    <w:rsid w:val="00986055"/>
  </w:style>
  <w:style w:type="character" w:customStyle="1" w:styleId="WW8Num6z4">
    <w:name w:val="WW8Num6z4"/>
    <w:qFormat/>
    <w:rsid w:val="00986055"/>
  </w:style>
  <w:style w:type="character" w:customStyle="1" w:styleId="WW8Num6z5">
    <w:name w:val="WW8Num6z5"/>
    <w:qFormat/>
    <w:rsid w:val="00986055"/>
  </w:style>
  <w:style w:type="character" w:customStyle="1" w:styleId="WW8Num6z6">
    <w:name w:val="WW8Num6z6"/>
    <w:qFormat/>
    <w:rsid w:val="00986055"/>
  </w:style>
  <w:style w:type="character" w:customStyle="1" w:styleId="WW8Num6z7">
    <w:name w:val="WW8Num6z7"/>
    <w:qFormat/>
    <w:rsid w:val="00986055"/>
  </w:style>
  <w:style w:type="character" w:customStyle="1" w:styleId="WW8Num6z8">
    <w:name w:val="WW8Num6z8"/>
    <w:qFormat/>
    <w:rsid w:val="00986055"/>
  </w:style>
  <w:style w:type="character" w:customStyle="1" w:styleId="WW8Num7z1">
    <w:name w:val="WW8Num7z1"/>
    <w:qFormat/>
    <w:rsid w:val="00986055"/>
  </w:style>
  <w:style w:type="character" w:customStyle="1" w:styleId="WW8Num7z2">
    <w:name w:val="WW8Num7z2"/>
    <w:qFormat/>
    <w:rsid w:val="00986055"/>
  </w:style>
  <w:style w:type="character" w:customStyle="1" w:styleId="WW8Num7z3">
    <w:name w:val="WW8Num7z3"/>
    <w:qFormat/>
    <w:rsid w:val="00986055"/>
  </w:style>
  <w:style w:type="character" w:customStyle="1" w:styleId="WW8Num7z4">
    <w:name w:val="WW8Num7z4"/>
    <w:qFormat/>
    <w:rsid w:val="00986055"/>
  </w:style>
  <w:style w:type="character" w:customStyle="1" w:styleId="WW8Num7z5">
    <w:name w:val="WW8Num7z5"/>
    <w:qFormat/>
    <w:rsid w:val="00986055"/>
  </w:style>
  <w:style w:type="character" w:customStyle="1" w:styleId="WW8Num7z6">
    <w:name w:val="WW8Num7z6"/>
    <w:qFormat/>
    <w:rsid w:val="00986055"/>
  </w:style>
  <w:style w:type="character" w:customStyle="1" w:styleId="WW8Num7z7">
    <w:name w:val="WW8Num7z7"/>
    <w:qFormat/>
    <w:rsid w:val="00986055"/>
  </w:style>
  <w:style w:type="character" w:customStyle="1" w:styleId="WW8Num7z8">
    <w:name w:val="WW8Num7z8"/>
    <w:qFormat/>
    <w:rsid w:val="00986055"/>
  </w:style>
  <w:style w:type="character" w:customStyle="1" w:styleId="WW8Num8z1">
    <w:name w:val="WW8Num8z1"/>
    <w:qFormat/>
    <w:rsid w:val="00986055"/>
    <w:rPr>
      <w:rFonts w:ascii="Symbol" w:hAnsi="Symbol"/>
      <w:sz w:val="20"/>
    </w:rPr>
  </w:style>
  <w:style w:type="character" w:customStyle="1" w:styleId="WW8Num8z2">
    <w:name w:val="WW8Num8z2"/>
    <w:qFormat/>
    <w:rsid w:val="00986055"/>
  </w:style>
  <w:style w:type="character" w:customStyle="1" w:styleId="WW8Num8z3">
    <w:name w:val="WW8Num8z3"/>
    <w:qFormat/>
    <w:rsid w:val="00986055"/>
  </w:style>
  <w:style w:type="character" w:customStyle="1" w:styleId="WW8Num8z4">
    <w:name w:val="WW8Num8z4"/>
    <w:qFormat/>
    <w:rsid w:val="00986055"/>
  </w:style>
  <w:style w:type="character" w:customStyle="1" w:styleId="WW8Num8z5">
    <w:name w:val="WW8Num8z5"/>
    <w:qFormat/>
    <w:rsid w:val="00986055"/>
  </w:style>
  <w:style w:type="character" w:customStyle="1" w:styleId="WW8Num8z6">
    <w:name w:val="WW8Num8z6"/>
    <w:qFormat/>
    <w:rsid w:val="00986055"/>
  </w:style>
  <w:style w:type="character" w:customStyle="1" w:styleId="WW8Num8z7">
    <w:name w:val="WW8Num8z7"/>
    <w:qFormat/>
    <w:rsid w:val="00986055"/>
  </w:style>
  <w:style w:type="character" w:customStyle="1" w:styleId="WW8Num8z8">
    <w:name w:val="WW8Num8z8"/>
    <w:qFormat/>
    <w:rsid w:val="00986055"/>
  </w:style>
  <w:style w:type="character" w:customStyle="1" w:styleId="WW8Num10z1">
    <w:name w:val="WW8Num10z1"/>
    <w:qFormat/>
    <w:rsid w:val="00986055"/>
  </w:style>
  <w:style w:type="character" w:customStyle="1" w:styleId="WW8Num10z2">
    <w:name w:val="WW8Num10z2"/>
    <w:qFormat/>
    <w:rsid w:val="00986055"/>
  </w:style>
  <w:style w:type="character" w:customStyle="1" w:styleId="WW8Num10z3">
    <w:name w:val="WW8Num10z3"/>
    <w:qFormat/>
    <w:rsid w:val="00986055"/>
  </w:style>
  <w:style w:type="character" w:customStyle="1" w:styleId="WW8Num10z4">
    <w:name w:val="WW8Num10z4"/>
    <w:qFormat/>
    <w:rsid w:val="00986055"/>
  </w:style>
  <w:style w:type="character" w:customStyle="1" w:styleId="WW8Num10z5">
    <w:name w:val="WW8Num10z5"/>
    <w:qFormat/>
    <w:rsid w:val="00986055"/>
  </w:style>
  <w:style w:type="character" w:customStyle="1" w:styleId="WW8Num10z6">
    <w:name w:val="WW8Num10z6"/>
    <w:qFormat/>
    <w:rsid w:val="00986055"/>
  </w:style>
  <w:style w:type="character" w:customStyle="1" w:styleId="WW8Num10z7">
    <w:name w:val="WW8Num10z7"/>
    <w:qFormat/>
    <w:rsid w:val="00986055"/>
  </w:style>
  <w:style w:type="character" w:customStyle="1" w:styleId="WW8Num10z8">
    <w:name w:val="WW8Num10z8"/>
    <w:qFormat/>
    <w:rsid w:val="00986055"/>
  </w:style>
  <w:style w:type="character" w:customStyle="1" w:styleId="WW8Num11z1">
    <w:name w:val="WW8Num11z1"/>
    <w:qFormat/>
    <w:rsid w:val="00986055"/>
    <w:rPr>
      <w:sz w:val="20"/>
    </w:rPr>
  </w:style>
  <w:style w:type="character" w:customStyle="1" w:styleId="WW8Num11z2">
    <w:name w:val="WW8Num11z2"/>
    <w:qFormat/>
    <w:rsid w:val="00986055"/>
  </w:style>
  <w:style w:type="character" w:customStyle="1" w:styleId="WW8Num11z3">
    <w:name w:val="WW8Num11z3"/>
    <w:qFormat/>
    <w:rsid w:val="00986055"/>
  </w:style>
  <w:style w:type="character" w:customStyle="1" w:styleId="WW8Num11z4">
    <w:name w:val="WW8Num11z4"/>
    <w:qFormat/>
    <w:rsid w:val="00986055"/>
  </w:style>
  <w:style w:type="character" w:customStyle="1" w:styleId="WW8Num11z5">
    <w:name w:val="WW8Num11z5"/>
    <w:qFormat/>
    <w:rsid w:val="00986055"/>
  </w:style>
  <w:style w:type="character" w:customStyle="1" w:styleId="WW8Num11z6">
    <w:name w:val="WW8Num11z6"/>
    <w:qFormat/>
    <w:rsid w:val="00986055"/>
  </w:style>
  <w:style w:type="character" w:customStyle="1" w:styleId="WW8Num11z7">
    <w:name w:val="WW8Num11z7"/>
    <w:qFormat/>
    <w:rsid w:val="00986055"/>
  </w:style>
  <w:style w:type="character" w:customStyle="1" w:styleId="WW8Num11z8">
    <w:name w:val="WW8Num11z8"/>
    <w:qFormat/>
    <w:rsid w:val="00986055"/>
  </w:style>
  <w:style w:type="character" w:customStyle="1" w:styleId="WW8Num12z2">
    <w:name w:val="WW8Num12z2"/>
    <w:qFormat/>
    <w:rsid w:val="00986055"/>
    <w:rPr>
      <w:rFonts w:ascii="Wingdings" w:hAnsi="Wingdings"/>
    </w:rPr>
  </w:style>
  <w:style w:type="character" w:customStyle="1" w:styleId="WW8Num12z3">
    <w:name w:val="WW8Num12z3"/>
    <w:qFormat/>
    <w:rsid w:val="00986055"/>
    <w:rPr>
      <w:rFonts w:ascii="Symbol" w:hAnsi="Symbol"/>
    </w:rPr>
  </w:style>
  <w:style w:type="character" w:customStyle="1" w:styleId="WW8Num12z4">
    <w:name w:val="WW8Num12z4"/>
    <w:qFormat/>
    <w:rsid w:val="00986055"/>
    <w:rPr>
      <w:rFonts w:ascii="Courier New" w:hAnsi="Courier New"/>
    </w:rPr>
  </w:style>
  <w:style w:type="character" w:customStyle="1" w:styleId="WW8Num13z1">
    <w:name w:val="WW8Num13z1"/>
    <w:qFormat/>
    <w:rsid w:val="00986055"/>
  </w:style>
  <w:style w:type="character" w:customStyle="1" w:styleId="WW8Num13z2">
    <w:name w:val="WW8Num13z2"/>
    <w:qFormat/>
    <w:rsid w:val="00986055"/>
  </w:style>
  <w:style w:type="character" w:customStyle="1" w:styleId="WW8Num13z3">
    <w:name w:val="WW8Num13z3"/>
    <w:qFormat/>
    <w:rsid w:val="00986055"/>
  </w:style>
  <w:style w:type="character" w:customStyle="1" w:styleId="WW8Num13z4">
    <w:name w:val="WW8Num13z4"/>
    <w:qFormat/>
    <w:rsid w:val="00986055"/>
  </w:style>
  <w:style w:type="character" w:customStyle="1" w:styleId="WW8Num13z5">
    <w:name w:val="WW8Num13z5"/>
    <w:qFormat/>
    <w:rsid w:val="00986055"/>
  </w:style>
  <w:style w:type="character" w:customStyle="1" w:styleId="WW8Num13z6">
    <w:name w:val="WW8Num13z6"/>
    <w:qFormat/>
    <w:rsid w:val="00986055"/>
  </w:style>
  <w:style w:type="character" w:customStyle="1" w:styleId="WW8Num13z7">
    <w:name w:val="WW8Num13z7"/>
    <w:qFormat/>
    <w:rsid w:val="00986055"/>
  </w:style>
  <w:style w:type="character" w:customStyle="1" w:styleId="WW8Num13z8">
    <w:name w:val="WW8Num13z8"/>
    <w:qFormat/>
    <w:rsid w:val="00986055"/>
  </w:style>
  <w:style w:type="character" w:customStyle="1" w:styleId="WW8Num14z1">
    <w:name w:val="WW8Num14z1"/>
    <w:qFormat/>
    <w:rsid w:val="00986055"/>
  </w:style>
  <w:style w:type="character" w:customStyle="1" w:styleId="WW8Num14z2">
    <w:name w:val="WW8Num14z2"/>
    <w:qFormat/>
    <w:rsid w:val="00986055"/>
  </w:style>
  <w:style w:type="character" w:customStyle="1" w:styleId="WW8Num14z3">
    <w:name w:val="WW8Num14z3"/>
    <w:qFormat/>
    <w:rsid w:val="00986055"/>
  </w:style>
  <w:style w:type="character" w:customStyle="1" w:styleId="WW8Num14z4">
    <w:name w:val="WW8Num14z4"/>
    <w:qFormat/>
    <w:rsid w:val="00986055"/>
  </w:style>
  <w:style w:type="character" w:customStyle="1" w:styleId="WW8Num14z5">
    <w:name w:val="WW8Num14z5"/>
    <w:qFormat/>
    <w:rsid w:val="00986055"/>
  </w:style>
  <w:style w:type="character" w:customStyle="1" w:styleId="WW8Num14z6">
    <w:name w:val="WW8Num14z6"/>
    <w:qFormat/>
    <w:rsid w:val="00986055"/>
  </w:style>
  <w:style w:type="character" w:customStyle="1" w:styleId="WW8Num14z7">
    <w:name w:val="WW8Num14z7"/>
    <w:qFormat/>
    <w:rsid w:val="00986055"/>
  </w:style>
  <w:style w:type="character" w:customStyle="1" w:styleId="WW8Num14z8">
    <w:name w:val="WW8Num14z8"/>
    <w:qFormat/>
    <w:rsid w:val="00986055"/>
  </w:style>
  <w:style w:type="character" w:customStyle="1" w:styleId="WW8Num15z1">
    <w:name w:val="WW8Num15z1"/>
    <w:qFormat/>
    <w:rsid w:val="00986055"/>
  </w:style>
  <w:style w:type="character" w:customStyle="1" w:styleId="WW8Num15z2">
    <w:name w:val="WW8Num15z2"/>
    <w:qFormat/>
    <w:rsid w:val="00986055"/>
  </w:style>
  <w:style w:type="character" w:customStyle="1" w:styleId="WW8Num15z3">
    <w:name w:val="WW8Num15z3"/>
    <w:qFormat/>
    <w:rsid w:val="00986055"/>
  </w:style>
  <w:style w:type="character" w:customStyle="1" w:styleId="WW8Num15z4">
    <w:name w:val="WW8Num15z4"/>
    <w:qFormat/>
    <w:rsid w:val="00986055"/>
  </w:style>
  <w:style w:type="character" w:customStyle="1" w:styleId="WW8Num15z5">
    <w:name w:val="WW8Num15z5"/>
    <w:qFormat/>
    <w:rsid w:val="00986055"/>
  </w:style>
  <w:style w:type="character" w:customStyle="1" w:styleId="WW8Num15z6">
    <w:name w:val="WW8Num15z6"/>
    <w:qFormat/>
    <w:rsid w:val="00986055"/>
  </w:style>
  <w:style w:type="character" w:customStyle="1" w:styleId="WW8Num15z7">
    <w:name w:val="WW8Num15z7"/>
    <w:qFormat/>
    <w:rsid w:val="00986055"/>
  </w:style>
  <w:style w:type="character" w:customStyle="1" w:styleId="WW8Num15z8">
    <w:name w:val="WW8Num15z8"/>
    <w:qFormat/>
    <w:rsid w:val="00986055"/>
  </w:style>
  <w:style w:type="character" w:customStyle="1" w:styleId="WW8Num16z1">
    <w:name w:val="WW8Num16z1"/>
    <w:qFormat/>
    <w:rsid w:val="00986055"/>
  </w:style>
  <w:style w:type="character" w:customStyle="1" w:styleId="WW8Num16z2">
    <w:name w:val="WW8Num16z2"/>
    <w:qFormat/>
    <w:rsid w:val="00986055"/>
  </w:style>
  <w:style w:type="character" w:customStyle="1" w:styleId="WW8Num16z3">
    <w:name w:val="WW8Num16z3"/>
    <w:qFormat/>
    <w:rsid w:val="00986055"/>
  </w:style>
  <w:style w:type="character" w:customStyle="1" w:styleId="WW8Num16z4">
    <w:name w:val="WW8Num16z4"/>
    <w:qFormat/>
    <w:rsid w:val="00986055"/>
  </w:style>
  <w:style w:type="character" w:customStyle="1" w:styleId="WW8Num16z5">
    <w:name w:val="WW8Num16z5"/>
    <w:qFormat/>
    <w:rsid w:val="00986055"/>
  </w:style>
  <w:style w:type="character" w:customStyle="1" w:styleId="WW8Num16z6">
    <w:name w:val="WW8Num16z6"/>
    <w:qFormat/>
    <w:rsid w:val="00986055"/>
  </w:style>
  <w:style w:type="character" w:customStyle="1" w:styleId="WW8Num16z7">
    <w:name w:val="WW8Num16z7"/>
    <w:qFormat/>
    <w:rsid w:val="00986055"/>
  </w:style>
  <w:style w:type="character" w:customStyle="1" w:styleId="WW8Num16z8">
    <w:name w:val="WW8Num16z8"/>
    <w:qFormat/>
    <w:rsid w:val="00986055"/>
  </w:style>
  <w:style w:type="character" w:customStyle="1" w:styleId="afffffffff">
    <w:name w:val="Символ нумерации"/>
    <w:qFormat/>
    <w:rsid w:val="00986055"/>
  </w:style>
  <w:style w:type="character" w:customStyle="1" w:styleId="z-10">
    <w:name w:val="z-Начало формы Знак1"/>
    <w:qFormat/>
    <w:rsid w:val="00986055"/>
    <w:rPr>
      <w:rFonts w:ascii="Arial" w:hAnsi="Arial"/>
      <w:vanish/>
      <w:sz w:val="16"/>
    </w:rPr>
  </w:style>
  <w:style w:type="character" w:customStyle="1" w:styleId="s100">
    <w:name w:val="s10"/>
    <w:qFormat/>
    <w:rsid w:val="00986055"/>
  </w:style>
  <w:style w:type="character" w:customStyle="1" w:styleId="Heading12">
    <w:name w:val="Heading 12 Знак Знак"/>
    <w:qFormat/>
    <w:rsid w:val="00986055"/>
    <w:rPr>
      <w:rFonts w:ascii="Courier New" w:hAnsi="Courier New"/>
    </w:rPr>
  </w:style>
  <w:style w:type="character" w:customStyle="1" w:styleId="67">
    <w:name w:val="Знак Знак67"/>
    <w:qFormat/>
    <w:rsid w:val="00986055"/>
    <w:rPr>
      <w:rFonts w:ascii="Arial" w:hAnsi="Arial"/>
      <w:b/>
      <w:sz w:val="26"/>
    </w:rPr>
  </w:style>
  <w:style w:type="character" w:customStyle="1" w:styleId="66">
    <w:name w:val="Знак Знак66"/>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986055"/>
    <w:rPr>
      <w:lang w:eastAsia="en-US"/>
    </w:rPr>
  </w:style>
  <w:style w:type="character" w:customStyle="1" w:styleId="226">
    <w:name w:val="Заголовок 2 Знак2"/>
    <w:qFormat/>
    <w:rsid w:val="00986055"/>
    <w:rPr>
      <w:rFonts w:ascii="Arial" w:hAnsi="Arial"/>
      <w:b/>
      <w:i/>
      <w:sz w:val="28"/>
    </w:rPr>
  </w:style>
  <w:style w:type="character" w:customStyle="1" w:styleId="afffffffff0">
    <w:name w:val="Основной текст Знак Знак Знак Знак"/>
    <w:locked/>
    <w:rsid w:val="00986055"/>
    <w:rPr>
      <w:sz w:val="24"/>
    </w:rPr>
  </w:style>
  <w:style w:type="character" w:customStyle="1" w:styleId="1fffffc">
    <w:name w:val="Текст концевой сноски Знак1"/>
    <w:qFormat/>
    <w:rsid w:val="00986055"/>
    <w:rPr>
      <w:rFonts w:ascii="Times New Roman" w:hAnsi="Times New Roman"/>
      <w:sz w:val="20"/>
      <w:lang w:eastAsia="ru-RU"/>
    </w:rPr>
  </w:style>
  <w:style w:type="character" w:customStyle="1" w:styleId="FontStyle528">
    <w:name w:val="Font Style528"/>
    <w:qFormat/>
    <w:rsid w:val="00986055"/>
    <w:rPr>
      <w:rFonts w:ascii="Times New Roman" w:hAnsi="Times New Roman"/>
      <w:b/>
      <w:i/>
      <w:sz w:val="16"/>
    </w:rPr>
  </w:style>
  <w:style w:type="character" w:customStyle="1" w:styleId="FontStyle514">
    <w:name w:val="Font Style514"/>
    <w:qFormat/>
    <w:rsid w:val="00986055"/>
    <w:rPr>
      <w:rFonts w:ascii="Times New Roman" w:hAnsi="Times New Roman"/>
      <w:sz w:val="20"/>
    </w:rPr>
  </w:style>
  <w:style w:type="character" w:customStyle="1" w:styleId="FontStyle511">
    <w:name w:val="Font Style511"/>
    <w:qFormat/>
    <w:rsid w:val="00986055"/>
    <w:rPr>
      <w:rFonts w:ascii="Times New Roman" w:hAnsi="Times New Roman"/>
      <w:i/>
      <w:sz w:val="20"/>
    </w:rPr>
  </w:style>
  <w:style w:type="character" w:customStyle="1" w:styleId="keyword1">
    <w:name w:val="keyword1"/>
    <w:qFormat/>
    <w:rsid w:val="00986055"/>
    <w:rPr>
      <w:i/>
    </w:rPr>
  </w:style>
  <w:style w:type="character" w:customStyle="1" w:styleId="font2">
    <w:name w:val="font2"/>
    <w:qFormat/>
    <w:rsid w:val="00986055"/>
    <w:rPr>
      <w:rFonts w:ascii="Times New Roman" w:hAnsi="Times New Roman"/>
    </w:rPr>
  </w:style>
  <w:style w:type="character" w:customStyle="1" w:styleId="keyworddef1">
    <w:name w:val="keyword_def1"/>
    <w:qFormat/>
    <w:rsid w:val="00986055"/>
    <w:rPr>
      <w:b/>
      <w:i/>
    </w:rPr>
  </w:style>
  <w:style w:type="character" w:customStyle="1" w:styleId="afffffffff1">
    <w:name w:val="Выделение в тексте документа"/>
    <w:qFormat/>
    <w:rsid w:val="00986055"/>
    <w:rPr>
      <w:rFonts w:ascii="Times New Roman" w:hAnsi="Times New Roman"/>
      <w:b/>
    </w:rPr>
  </w:style>
  <w:style w:type="character" w:customStyle="1" w:styleId="xmlemitalic1">
    <w:name w:val="xml_em_italic1"/>
    <w:qFormat/>
    <w:rsid w:val="00986055"/>
    <w:rPr>
      <w:i/>
    </w:rPr>
  </w:style>
  <w:style w:type="character" w:customStyle="1" w:styleId="afffffffff2">
    <w:name w:val="Текст.Акцентированный"/>
    <w:qFormat/>
    <w:rsid w:val="00986055"/>
    <w:rPr>
      <w:rFonts w:ascii="Times New Roman" w:hAnsi="Times New Roman"/>
      <w:i/>
    </w:rPr>
  </w:style>
  <w:style w:type="character" w:customStyle="1" w:styleId="fontstyle27">
    <w:name w:val="fontstyle27"/>
    <w:qFormat/>
    <w:rsid w:val="00986055"/>
  </w:style>
  <w:style w:type="character" w:customStyle="1" w:styleId="pav31">
    <w:name w:val="pav31"/>
    <w:qFormat/>
    <w:rsid w:val="00986055"/>
    <w:rPr>
      <w:rFonts w:ascii="Comic Sans MS" w:hAnsi="Comic Sans MS"/>
      <w:color w:val="272652"/>
      <w:sz w:val="12"/>
    </w:rPr>
  </w:style>
  <w:style w:type="character" w:customStyle="1" w:styleId="WW8Num3z1">
    <w:name w:val="WW8Num3z1"/>
    <w:qFormat/>
    <w:rsid w:val="00986055"/>
    <w:rPr>
      <w:rFonts w:ascii="Times New Roman" w:hAnsi="Times New Roman"/>
    </w:rPr>
  </w:style>
  <w:style w:type="character" w:customStyle="1" w:styleId="WW8Num17z1">
    <w:name w:val="WW8Num17z1"/>
    <w:qFormat/>
    <w:rsid w:val="00986055"/>
    <w:rPr>
      <w:rFonts w:ascii="Times New Roman" w:hAnsi="Times New Roman"/>
    </w:rPr>
  </w:style>
  <w:style w:type="character" w:customStyle="1" w:styleId="MTEquationSection">
    <w:name w:val="MTEquationSection"/>
    <w:qFormat/>
    <w:rsid w:val="00986055"/>
    <w:rPr>
      <w:vanish/>
      <w:color w:val="FF0000"/>
      <w:lang w:val="en-US"/>
    </w:rPr>
  </w:style>
  <w:style w:type="character" w:customStyle="1" w:styleId="texample1">
    <w:name w:val="texample1"/>
    <w:qFormat/>
    <w:rsid w:val="00986055"/>
    <w:rPr>
      <w:rFonts w:ascii="Courier New" w:hAnsi="Courier New"/>
      <w:color w:val="8B0000"/>
    </w:rPr>
  </w:style>
  <w:style w:type="character" w:customStyle="1" w:styleId="FontStyle28">
    <w:name w:val="Font Style28"/>
    <w:qFormat/>
    <w:rsid w:val="00986055"/>
    <w:rPr>
      <w:rFonts w:ascii="Times New Roman" w:hAnsi="Times New Roman"/>
      <w:i/>
      <w:sz w:val="18"/>
    </w:rPr>
  </w:style>
  <w:style w:type="character" w:customStyle="1" w:styleId="FontStyle20">
    <w:name w:val="Font Style20"/>
    <w:qFormat/>
    <w:rsid w:val="00986055"/>
    <w:rPr>
      <w:rFonts w:ascii="Book Antiqua" w:hAnsi="Book Antiqua"/>
      <w:sz w:val="18"/>
    </w:rPr>
  </w:style>
  <w:style w:type="character" w:customStyle="1" w:styleId="FontStyle140">
    <w:name w:val="Font Style14"/>
    <w:qFormat/>
    <w:rsid w:val="00986055"/>
    <w:rPr>
      <w:rFonts w:ascii="Franklin Gothic Book" w:hAnsi="Franklin Gothic Book"/>
      <w:b/>
      <w:sz w:val="30"/>
    </w:rPr>
  </w:style>
  <w:style w:type="character" w:customStyle="1" w:styleId="FontStyle13">
    <w:name w:val="Font Style13"/>
    <w:qFormat/>
    <w:rsid w:val="00986055"/>
    <w:rPr>
      <w:rFonts w:ascii="Arial" w:hAnsi="Arial"/>
      <w:b/>
      <w:sz w:val="14"/>
    </w:rPr>
  </w:style>
  <w:style w:type="character" w:customStyle="1" w:styleId="fontstyle15">
    <w:name w:val="fontstyle15"/>
    <w:qFormat/>
    <w:rsid w:val="00986055"/>
  </w:style>
  <w:style w:type="character" w:customStyle="1" w:styleId="fontstyle160">
    <w:name w:val="fontstyle16"/>
    <w:qFormat/>
    <w:rsid w:val="00986055"/>
  </w:style>
  <w:style w:type="character" w:customStyle="1" w:styleId="noprint">
    <w:name w:val="noprint"/>
    <w:qFormat/>
    <w:rsid w:val="00986055"/>
  </w:style>
  <w:style w:type="character" w:customStyle="1" w:styleId="a00">
    <w:name w:val="a0"/>
    <w:qFormat/>
    <w:rsid w:val="00986055"/>
  </w:style>
  <w:style w:type="character" w:customStyle="1" w:styleId="Typewriter">
    <w:name w:val="Typewriter"/>
    <w:qFormat/>
    <w:rsid w:val="00986055"/>
    <w:rPr>
      <w:rFonts w:ascii="Courier New" w:hAnsi="Courier New"/>
      <w:sz w:val="20"/>
    </w:rPr>
  </w:style>
  <w:style w:type="character" w:customStyle="1" w:styleId="keyword">
    <w:name w:val="keyword"/>
    <w:qFormat/>
    <w:rsid w:val="00986055"/>
  </w:style>
  <w:style w:type="character" w:customStyle="1" w:styleId="texample">
    <w:name w:val="texample"/>
    <w:qFormat/>
    <w:rsid w:val="00986055"/>
  </w:style>
  <w:style w:type="character" w:customStyle="1" w:styleId="sentence">
    <w:name w:val="sentence"/>
    <w:qFormat/>
    <w:rsid w:val="00986055"/>
  </w:style>
  <w:style w:type="character" w:customStyle="1" w:styleId="input">
    <w:name w:val="input"/>
    <w:qFormat/>
    <w:rsid w:val="00986055"/>
  </w:style>
  <w:style w:type="character" w:customStyle="1" w:styleId="xmlemitalic">
    <w:name w:val="xml_em_italic"/>
    <w:qFormat/>
    <w:rsid w:val="00986055"/>
  </w:style>
  <w:style w:type="character" w:customStyle="1" w:styleId="serp-urlitem">
    <w:name w:val="serp-url__item"/>
    <w:qFormat/>
    <w:rsid w:val="00986055"/>
  </w:style>
  <w:style w:type="character" w:customStyle="1" w:styleId="1fffffd">
    <w:name w:val="Гиперссылка1"/>
    <w:qFormat/>
    <w:rsid w:val="00986055"/>
    <w:rPr>
      <w:color w:val="006890"/>
      <w:u w:val="none"/>
    </w:rPr>
  </w:style>
  <w:style w:type="character" w:customStyle="1" w:styleId="maintxt">
    <w:name w:val="maintxt"/>
    <w:qFormat/>
    <w:rsid w:val="00986055"/>
    <w:rPr>
      <w:rFonts w:ascii="Times New Roman" w:hAnsi="Times New Roman"/>
    </w:rPr>
  </w:style>
  <w:style w:type="character" w:customStyle="1" w:styleId="zagl">
    <w:name w:val="zagl"/>
    <w:qFormat/>
    <w:rsid w:val="00986055"/>
  </w:style>
  <w:style w:type="character" w:customStyle="1" w:styleId="FontStyle135">
    <w:name w:val="Font Style135"/>
    <w:qFormat/>
    <w:rsid w:val="00986055"/>
    <w:rPr>
      <w:rFonts w:ascii="Times New Roman" w:hAnsi="Times New Roman"/>
      <w:sz w:val="20"/>
    </w:rPr>
  </w:style>
  <w:style w:type="character" w:customStyle="1" w:styleId="wrc131">
    <w:name w:val="wrc131"/>
    <w:qFormat/>
    <w:rsid w:val="00986055"/>
    <w:rPr>
      <w:vanish/>
    </w:rPr>
  </w:style>
  <w:style w:type="character" w:customStyle="1" w:styleId="butback">
    <w:name w:val="butback"/>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w:locked/>
    <w:rsid w:val="00986055"/>
    <w:rPr>
      <w:sz w:val="24"/>
      <w:lang w:val="ru-RU" w:eastAsia="ru-RU"/>
    </w:rPr>
  </w:style>
  <w:style w:type="character" w:customStyle="1" w:styleId="a30">
    <w:name w:val="a3"/>
    <w:qFormat/>
    <w:rsid w:val="00986055"/>
  </w:style>
  <w:style w:type="character" w:customStyle="1" w:styleId="formula">
    <w:name w:val="formula"/>
    <w:qFormat/>
    <w:rsid w:val="00986055"/>
  </w:style>
  <w:style w:type="character" w:customStyle="1" w:styleId="style170">
    <w:name w:val="style17"/>
    <w:qFormat/>
    <w:rsid w:val="00986055"/>
  </w:style>
  <w:style w:type="character" w:customStyle="1" w:styleId="texhtml">
    <w:name w:val="texhtml"/>
    <w:qFormat/>
    <w:rsid w:val="00986055"/>
  </w:style>
  <w:style w:type="character" w:customStyle="1" w:styleId="style230">
    <w:name w:val="style23"/>
    <w:qFormat/>
    <w:rsid w:val="00986055"/>
  </w:style>
  <w:style w:type="character" w:customStyle="1" w:styleId="BodyTextChar1">
    <w:name w:val="Body Text Char1"/>
    <w:qFormat/>
    <w:locked/>
    <w:rsid w:val="00986055"/>
    <w:rPr>
      <w:sz w:val="24"/>
      <w:lang w:eastAsia="ru-RU"/>
    </w:rPr>
  </w:style>
  <w:style w:type="character" w:customStyle="1" w:styleId="FontStyle29">
    <w:name w:val="Font Style29"/>
    <w:qFormat/>
    <w:rsid w:val="00986055"/>
    <w:rPr>
      <w:rFonts w:ascii="Times New Roman" w:hAnsi="Times New Roman"/>
      <w:sz w:val="26"/>
    </w:rPr>
  </w:style>
  <w:style w:type="character" w:customStyle="1" w:styleId="small1">
    <w:name w:val="small1"/>
    <w:qFormat/>
    <w:rsid w:val="00986055"/>
  </w:style>
  <w:style w:type="character" w:customStyle="1" w:styleId="answer-source">
    <w:name w:val="answer-source"/>
    <w:qFormat/>
    <w:rsid w:val="00986055"/>
  </w:style>
  <w:style w:type="character" w:customStyle="1" w:styleId="reftag">
    <w:name w:val="reftag"/>
    <w:qFormat/>
    <w:rsid w:val="00986055"/>
  </w:style>
  <w:style w:type="character" w:customStyle="1" w:styleId="tgc">
    <w:name w:val="_tgc"/>
    <w:qFormat/>
    <w:rsid w:val="00986055"/>
  </w:style>
  <w:style w:type="character" w:customStyle="1" w:styleId="FontStyle39">
    <w:name w:val="Font Style39"/>
    <w:qFormat/>
    <w:rsid w:val="00986055"/>
    <w:rPr>
      <w:rFonts w:ascii="Times New Roman" w:hAnsi="Times New Roman"/>
      <w:b/>
      <w:sz w:val="24"/>
    </w:rPr>
  </w:style>
  <w:style w:type="character" w:customStyle="1" w:styleId="FontStyle816">
    <w:name w:val="Font Style816"/>
    <w:qFormat/>
    <w:rsid w:val="00986055"/>
    <w:rPr>
      <w:rFonts w:ascii="Times New Roman" w:hAnsi="Times New Roman"/>
      <w:sz w:val="20"/>
    </w:rPr>
  </w:style>
  <w:style w:type="character" w:customStyle="1" w:styleId="EndnoteTextChar1">
    <w:name w:val="Endnote Text Char1"/>
    <w:qFormat/>
    <w:rsid w:val="00986055"/>
    <w:rPr>
      <w:rFonts w:ascii="Times New Roman" w:hAnsi="Times New Roman"/>
    </w:rPr>
  </w:style>
  <w:style w:type="character" w:customStyle="1" w:styleId="s7">
    <w:name w:val="s7"/>
    <w:qFormat/>
    <w:rsid w:val="00986055"/>
  </w:style>
  <w:style w:type="character" w:customStyle="1" w:styleId="s13">
    <w:name w:val="s13"/>
    <w:qFormat/>
    <w:rsid w:val="00986055"/>
  </w:style>
  <w:style w:type="character" w:customStyle="1" w:styleId="s14">
    <w:name w:val="s14"/>
    <w:qFormat/>
    <w:rsid w:val="00986055"/>
  </w:style>
  <w:style w:type="character" w:customStyle="1" w:styleId="s15">
    <w:name w:val="s15"/>
    <w:qFormat/>
    <w:rsid w:val="00986055"/>
  </w:style>
  <w:style w:type="character" w:customStyle="1" w:styleId="s9">
    <w:name w:val="s9"/>
    <w:qFormat/>
    <w:rsid w:val="00986055"/>
  </w:style>
  <w:style w:type="character" w:customStyle="1" w:styleId="712">
    <w:name w:val="Знак Знак71"/>
    <w:qFormat/>
    <w:rsid w:val="00986055"/>
    <w:rPr>
      <w:sz w:val="16"/>
      <w:lang w:val="ru-RU" w:eastAsia="ru-RU"/>
    </w:rPr>
  </w:style>
  <w:style w:type="character" w:customStyle="1" w:styleId="161">
    <w:name w:val="Знак Знак161"/>
    <w:qFormat/>
    <w:rsid w:val="00986055"/>
    <w:rPr>
      <w:rFonts w:ascii="Cambria" w:hAnsi="Cambria"/>
      <w:b/>
      <w:kern w:val="32"/>
      <w:sz w:val="32"/>
    </w:rPr>
  </w:style>
  <w:style w:type="character" w:customStyle="1" w:styleId="s4">
    <w:name w:val="s4"/>
    <w:qFormat/>
    <w:rsid w:val="00986055"/>
  </w:style>
  <w:style w:type="character" w:customStyle="1" w:styleId="3fd">
    <w:name w:val="Гиперссылка3"/>
    <w:qFormat/>
    <w:rsid w:val="00986055"/>
    <w:rPr>
      <w:color w:val="2C437A"/>
      <w:u w:val="none"/>
    </w:rPr>
  </w:style>
  <w:style w:type="character" w:customStyle="1" w:styleId="700">
    <w:name w:val="Знак Знак70"/>
    <w:qFormat/>
    <w:rsid w:val="00986055"/>
    <w:rPr>
      <w:rFonts w:ascii="Arial" w:hAnsi="Arial"/>
      <w:b/>
      <w:sz w:val="26"/>
    </w:rPr>
  </w:style>
  <w:style w:type="character" w:customStyle="1" w:styleId="69">
    <w:name w:val="Знак Знак69"/>
    <w:qFormat/>
    <w:rsid w:val="00986055"/>
    <w:rPr>
      <w:b/>
      <w:sz w:val="28"/>
    </w:rPr>
  </w:style>
  <w:style w:type="character" w:customStyle="1" w:styleId="68">
    <w:name w:val="Знак Знак68"/>
    <w:qFormat/>
    <w:rsid w:val="00986055"/>
    <w:rPr>
      <w:b/>
      <w:i/>
      <w:sz w:val="26"/>
    </w:rPr>
  </w:style>
  <w:style w:type="character" w:customStyle="1" w:styleId="Heading121">
    <w:name w:val="Heading 12 Знак Знак1"/>
    <w:qFormat/>
    <w:rsid w:val="00986055"/>
    <w:rPr>
      <w:rFonts w:ascii="Courier New" w:hAnsi="Courier New"/>
    </w:rPr>
  </w:style>
  <w:style w:type="character" w:customStyle="1" w:styleId="hps">
    <w:name w:val="hps"/>
    <w:qFormat/>
    <w:rsid w:val="00986055"/>
  </w:style>
  <w:style w:type="character" w:customStyle="1" w:styleId="HTML20">
    <w:name w:val="Стандартный HTML Знак2"/>
    <w:qFormat/>
    <w:locked/>
    <w:rsid w:val="00986055"/>
    <w:rPr>
      <w:rFonts w:ascii="Courier New" w:hAnsi="Courier New"/>
      <w:lang w:val="ru-RU" w:eastAsia="ru-RU"/>
    </w:rPr>
  </w:style>
  <w:style w:type="character" w:customStyle="1" w:styleId="11e">
    <w:name w:val="Знак11"/>
    <w:qFormat/>
    <w:rsid w:val="00986055"/>
    <w:rPr>
      <w:rFonts w:ascii="Arial" w:hAnsi="Arial"/>
      <w:b/>
      <w:kern w:val="32"/>
      <w:sz w:val="32"/>
      <w:lang w:val="ru-RU" w:eastAsia="ru-RU"/>
    </w:rPr>
  </w:style>
  <w:style w:type="character" w:customStyle="1" w:styleId="rubric2">
    <w:name w:val="rubric2"/>
    <w:qFormat/>
    <w:rsid w:val="00986055"/>
    <w:rPr>
      <w:shd w:val="clear" w:color="auto" w:fill="FFFFFF"/>
    </w:rPr>
  </w:style>
  <w:style w:type="character" w:customStyle="1" w:styleId="A10">
    <w:name w:val="A1"/>
    <w:qFormat/>
    <w:rsid w:val="00986055"/>
    <w:rPr>
      <w:rFonts w:ascii="Myriad Pro" w:hAnsi="Myriad Pro"/>
      <w:color w:val="000000"/>
      <w:sz w:val="20"/>
    </w:rPr>
  </w:style>
  <w:style w:type="character" w:customStyle="1" w:styleId="A31">
    <w:name w:val="A3"/>
    <w:qFormat/>
    <w:rsid w:val="00986055"/>
    <w:rPr>
      <w:rFonts w:ascii="Myriad Pro" w:hAnsi="Myriad Pro"/>
      <w:b/>
      <w:color w:val="000000"/>
      <w:sz w:val="30"/>
    </w:rPr>
  </w:style>
  <w:style w:type="character" w:customStyle="1" w:styleId="para6">
    <w:name w:val="para6"/>
    <w:qFormat/>
    <w:rsid w:val="00986055"/>
  </w:style>
  <w:style w:type="character" w:customStyle="1" w:styleId="FontStyle31">
    <w:name w:val="Font Style31"/>
    <w:qFormat/>
    <w:rsid w:val="00986055"/>
    <w:rPr>
      <w:rFonts w:ascii="Times New Roman" w:hAnsi="Times New Roman"/>
      <w:b/>
      <w:sz w:val="28"/>
    </w:rPr>
  </w:style>
  <w:style w:type="character" w:customStyle="1" w:styleId="342">
    <w:name w:val="Знак3 Знак Знак4"/>
    <w:qFormat/>
    <w:locked/>
    <w:rsid w:val="00986055"/>
    <w:rPr>
      <w:rFonts w:ascii="Courier New" w:hAnsi="Courier New"/>
      <w:lang w:val="ru-RU" w:eastAsia="ru-RU"/>
    </w:rPr>
  </w:style>
  <w:style w:type="character" w:customStyle="1" w:styleId="FontStyle30">
    <w:name w:val="Font Style30"/>
    <w:qFormat/>
    <w:rsid w:val="00986055"/>
    <w:rPr>
      <w:rFonts w:ascii="Times New Roman" w:hAnsi="Times New Roman"/>
      <w:sz w:val="22"/>
    </w:rPr>
  </w:style>
  <w:style w:type="character" w:customStyle="1" w:styleId="FontStyle32">
    <w:name w:val="Font Style32"/>
    <w:qFormat/>
    <w:rsid w:val="00986055"/>
    <w:rPr>
      <w:rFonts w:ascii="Times New Roman" w:hAnsi="Times New Roman"/>
      <w:i/>
      <w:sz w:val="26"/>
    </w:rPr>
  </w:style>
  <w:style w:type="character" w:customStyle="1" w:styleId="gray1">
    <w:name w:val="gray1"/>
    <w:qFormat/>
    <w:rsid w:val="00986055"/>
    <w:rPr>
      <w:color w:val="808080"/>
    </w:rPr>
  </w:style>
  <w:style w:type="character" w:customStyle="1" w:styleId="style161">
    <w:name w:val="style161"/>
    <w:qFormat/>
    <w:rsid w:val="00986055"/>
    <w:rPr>
      <w:rFonts w:ascii="Verdana" w:hAnsi="Verdana"/>
      <w:sz w:val="24"/>
    </w:rPr>
  </w:style>
  <w:style w:type="character" w:customStyle="1" w:styleId="description2">
    <w:name w:val="description2"/>
    <w:qFormat/>
    <w:rsid w:val="00986055"/>
    <w:rPr>
      <w:color w:val="000000"/>
      <w:sz w:val="20"/>
    </w:rPr>
  </w:style>
  <w:style w:type="character" w:customStyle="1" w:styleId="c17">
    <w:name w:val="c17"/>
    <w:qFormat/>
    <w:rsid w:val="00986055"/>
  </w:style>
  <w:style w:type="character" w:customStyle="1" w:styleId="searchhit">
    <w:name w:val="search_hit"/>
    <w:qFormat/>
    <w:rsid w:val="00986055"/>
  </w:style>
  <w:style w:type="character" w:customStyle="1" w:styleId="FontStyle111">
    <w:name w:val="Font Style111"/>
    <w:qFormat/>
    <w:rsid w:val="00986055"/>
    <w:rPr>
      <w:rFonts w:ascii="Century Schoolbook" w:hAnsi="Century Schoolbook"/>
      <w:sz w:val="18"/>
    </w:rPr>
  </w:style>
  <w:style w:type="character" w:customStyle="1" w:styleId="FontStyle136">
    <w:name w:val="Font Style136"/>
    <w:qFormat/>
    <w:rsid w:val="00986055"/>
    <w:rPr>
      <w:rFonts w:ascii="Century Schoolbook" w:hAnsi="Century Schoolbook"/>
      <w:b/>
      <w:sz w:val="18"/>
    </w:rPr>
  </w:style>
  <w:style w:type="character" w:customStyle="1" w:styleId="rl">
    <w:name w:val="rl"/>
    <w:qFormat/>
    <w:rsid w:val="00986055"/>
  </w:style>
  <w:style w:type="character" w:customStyle="1" w:styleId="NoBreak">
    <w:name w:val="_NoBreak"/>
    <w:qFormat/>
    <w:rsid w:val="00986055"/>
  </w:style>
  <w:style w:type="character" w:customStyle="1" w:styleId="mymarkfind">
    <w:name w:val="my_mark_find"/>
    <w:qFormat/>
    <w:rsid w:val="00986055"/>
  </w:style>
  <w:style w:type="character" w:customStyle="1" w:styleId="hl">
    <w:name w:val="hl"/>
    <w:qFormat/>
    <w:rsid w:val="00986055"/>
    <w:rPr>
      <w:rFonts w:ascii="Times New Roman" w:hAnsi="Times New Roman"/>
    </w:rPr>
  </w:style>
  <w:style w:type="character" w:customStyle="1" w:styleId="Arial16">
    <w:name w:val="Стиль Arial 16 пт полужирный"/>
    <w:qFormat/>
    <w:rsid w:val="00986055"/>
    <w:rPr>
      <w:rFonts w:ascii="Arial" w:hAnsi="Arial"/>
      <w:b/>
      <w:sz w:val="32"/>
    </w:rPr>
  </w:style>
  <w:style w:type="character" w:customStyle="1" w:styleId="b">
    <w:name w:val="b"/>
    <w:qFormat/>
    <w:rsid w:val="00986055"/>
  </w:style>
  <w:style w:type="character" w:customStyle="1" w:styleId="FontStyle61">
    <w:name w:val="Font Style61"/>
    <w:qFormat/>
    <w:rsid w:val="00986055"/>
    <w:rPr>
      <w:rFonts w:ascii="MS Reference Sans Serif" w:hAnsi="MS Reference Sans Serif"/>
      <w:sz w:val="12"/>
    </w:rPr>
  </w:style>
  <w:style w:type="character" w:customStyle="1" w:styleId="FontStyle60">
    <w:name w:val="Font Style60"/>
    <w:qFormat/>
    <w:rsid w:val="00986055"/>
    <w:rPr>
      <w:rFonts w:ascii="MS Reference Sans Serif" w:hAnsi="MS Reference Sans Serif"/>
      <w:sz w:val="16"/>
    </w:rPr>
  </w:style>
  <w:style w:type="character" w:customStyle="1" w:styleId="FontStyle79">
    <w:name w:val="Font Style79"/>
    <w:qFormat/>
    <w:rsid w:val="00986055"/>
    <w:rPr>
      <w:rFonts w:ascii="MS Reference Sans Serif" w:hAnsi="MS Reference Sans Serif"/>
      <w:sz w:val="22"/>
    </w:rPr>
  </w:style>
  <w:style w:type="character" w:customStyle="1" w:styleId="WW8Num2z1">
    <w:name w:val="WW8Num2z1"/>
    <w:qFormat/>
    <w:rsid w:val="00986055"/>
    <w:rPr>
      <w:rFonts w:ascii="Times New Roman" w:hAnsi="Times New Roman"/>
    </w:rPr>
  </w:style>
  <w:style w:type="character" w:customStyle="1" w:styleId="332">
    <w:name w:val="Знак3 Знак Знак3"/>
    <w:qFormat/>
    <w:locked/>
    <w:rsid w:val="00986055"/>
    <w:rPr>
      <w:rFonts w:ascii="Courier New" w:hAnsi="Courier New"/>
      <w:lang w:val="ru-RU" w:eastAsia="ru-RU"/>
    </w:rPr>
  </w:style>
  <w:style w:type="character" w:customStyle="1" w:styleId="WW8Num2z2">
    <w:name w:val="WW8Num2z2"/>
    <w:qFormat/>
    <w:rsid w:val="00986055"/>
    <w:rPr>
      <w:rFonts w:ascii="Wingdings" w:hAnsi="Wingdings"/>
    </w:rPr>
  </w:style>
  <w:style w:type="character" w:customStyle="1" w:styleId="WW8Num3z2">
    <w:name w:val="WW8Num3z2"/>
    <w:qFormat/>
    <w:rsid w:val="00986055"/>
    <w:rPr>
      <w:rFonts w:ascii="Wingdings" w:hAnsi="Wingdings"/>
    </w:rPr>
  </w:style>
  <w:style w:type="character" w:customStyle="1" w:styleId="WW8Num3z3">
    <w:name w:val="WW8Num3z3"/>
    <w:qFormat/>
    <w:rsid w:val="00986055"/>
    <w:rPr>
      <w:rFonts w:ascii="Symbol" w:hAnsi="Symbol"/>
    </w:rPr>
  </w:style>
  <w:style w:type="character" w:customStyle="1" w:styleId="WW8Num12z1">
    <w:name w:val="WW8Num12z1"/>
    <w:qFormat/>
    <w:rsid w:val="00986055"/>
    <w:rPr>
      <w:b/>
    </w:rPr>
  </w:style>
  <w:style w:type="character" w:customStyle="1" w:styleId="WW8Num12z5">
    <w:name w:val="WW8Num12z5"/>
    <w:qFormat/>
    <w:rsid w:val="00986055"/>
  </w:style>
  <w:style w:type="character" w:customStyle="1" w:styleId="WW8Num12z6">
    <w:name w:val="WW8Num12z6"/>
    <w:qFormat/>
    <w:rsid w:val="00986055"/>
  </w:style>
  <w:style w:type="character" w:customStyle="1" w:styleId="WW8Num12z7">
    <w:name w:val="WW8Num12z7"/>
    <w:qFormat/>
    <w:rsid w:val="00986055"/>
  </w:style>
  <w:style w:type="character" w:customStyle="1" w:styleId="WW8Num12z8">
    <w:name w:val="WW8Num12z8"/>
    <w:qFormat/>
    <w:rsid w:val="00986055"/>
  </w:style>
  <w:style w:type="character" w:customStyle="1" w:styleId="WW8Num17z2">
    <w:name w:val="WW8Num17z2"/>
    <w:qFormat/>
    <w:rsid w:val="00986055"/>
  </w:style>
  <w:style w:type="character" w:customStyle="1" w:styleId="WW8Num17z3">
    <w:name w:val="WW8Num17z3"/>
    <w:qFormat/>
    <w:rsid w:val="00986055"/>
  </w:style>
  <w:style w:type="character" w:customStyle="1" w:styleId="WW8Num17z4">
    <w:name w:val="WW8Num17z4"/>
    <w:qFormat/>
    <w:rsid w:val="00986055"/>
  </w:style>
  <w:style w:type="character" w:customStyle="1" w:styleId="WW8Num17z5">
    <w:name w:val="WW8Num17z5"/>
    <w:qFormat/>
    <w:rsid w:val="00986055"/>
  </w:style>
  <w:style w:type="character" w:customStyle="1" w:styleId="WW8Num17z6">
    <w:name w:val="WW8Num17z6"/>
    <w:qFormat/>
    <w:rsid w:val="00986055"/>
  </w:style>
  <w:style w:type="character" w:customStyle="1" w:styleId="WW8Num17z7">
    <w:name w:val="WW8Num17z7"/>
    <w:qFormat/>
    <w:rsid w:val="00986055"/>
  </w:style>
  <w:style w:type="character" w:customStyle="1" w:styleId="WW8Num17z8">
    <w:name w:val="WW8Num17z8"/>
    <w:qFormat/>
    <w:rsid w:val="00986055"/>
  </w:style>
  <w:style w:type="character" w:customStyle="1" w:styleId="WW8Num20z0">
    <w:name w:val="WW8Num20z0"/>
    <w:qFormat/>
    <w:rsid w:val="00986055"/>
  </w:style>
  <w:style w:type="character" w:customStyle="1" w:styleId="WW8Num21z0">
    <w:name w:val="WW8Num21z0"/>
    <w:qFormat/>
    <w:rsid w:val="00986055"/>
  </w:style>
  <w:style w:type="character" w:customStyle="1" w:styleId="WW8Num21z1">
    <w:name w:val="WW8Num21z1"/>
    <w:qFormat/>
    <w:rsid w:val="00986055"/>
  </w:style>
  <w:style w:type="character" w:customStyle="1" w:styleId="WW8Num21z2">
    <w:name w:val="WW8Num21z2"/>
    <w:qFormat/>
    <w:rsid w:val="00986055"/>
  </w:style>
  <w:style w:type="character" w:customStyle="1" w:styleId="WW8Num21z3">
    <w:name w:val="WW8Num21z3"/>
    <w:qFormat/>
    <w:rsid w:val="00986055"/>
  </w:style>
  <w:style w:type="character" w:customStyle="1" w:styleId="WW8Num21z4">
    <w:name w:val="WW8Num21z4"/>
    <w:qFormat/>
    <w:rsid w:val="00986055"/>
  </w:style>
  <w:style w:type="character" w:customStyle="1" w:styleId="WW8Num21z5">
    <w:name w:val="WW8Num21z5"/>
    <w:qFormat/>
    <w:rsid w:val="00986055"/>
  </w:style>
  <w:style w:type="character" w:customStyle="1" w:styleId="WW8Num21z6">
    <w:name w:val="WW8Num21z6"/>
    <w:qFormat/>
    <w:rsid w:val="00986055"/>
  </w:style>
  <w:style w:type="character" w:customStyle="1" w:styleId="WW8Num21z7">
    <w:name w:val="WW8Num21z7"/>
    <w:qFormat/>
    <w:rsid w:val="00986055"/>
  </w:style>
  <w:style w:type="character" w:customStyle="1" w:styleId="WW8Num21z8">
    <w:name w:val="WW8Num21z8"/>
    <w:qFormat/>
    <w:rsid w:val="00986055"/>
  </w:style>
  <w:style w:type="character" w:customStyle="1" w:styleId="WW8Num22z0">
    <w:name w:val="WW8Num22z0"/>
    <w:qFormat/>
    <w:rsid w:val="00986055"/>
    <w:rPr>
      <w:rFonts w:ascii="Symbol" w:hAnsi="Symbol"/>
    </w:rPr>
  </w:style>
  <w:style w:type="character" w:customStyle="1" w:styleId="WW8Num22z1">
    <w:name w:val="WW8Num22z1"/>
    <w:qFormat/>
    <w:rsid w:val="00986055"/>
    <w:rPr>
      <w:rFonts w:ascii="Courier New" w:hAnsi="Courier New"/>
    </w:rPr>
  </w:style>
  <w:style w:type="character" w:customStyle="1" w:styleId="WW8Num22z2">
    <w:name w:val="WW8Num22z2"/>
    <w:qFormat/>
    <w:rsid w:val="00986055"/>
    <w:rPr>
      <w:rFonts w:ascii="Wingdings" w:hAnsi="Wingdings"/>
    </w:rPr>
  </w:style>
  <w:style w:type="character" w:customStyle="1" w:styleId="WW8Num23z0">
    <w:name w:val="WW8Num23z0"/>
    <w:qFormat/>
    <w:rsid w:val="00986055"/>
  </w:style>
  <w:style w:type="character" w:customStyle="1" w:styleId="WW8Num23z1">
    <w:name w:val="WW8Num23z1"/>
    <w:qFormat/>
    <w:rsid w:val="00986055"/>
  </w:style>
  <w:style w:type="character" w:customStyle="1" w:styleId="WW8Num23z2">
    <w:name w:val="WW8Num23z2"/>
    <w:qFormat/>
    <w:rsid w:val="00986055"/>
  </w:style>
  <w:style w:type="character" w:customStyle="1" w:styleId="WW8Num23z3">
    <w:name w:val="WW8Num23z3"/>
    <w:qFormat/>
    <w:rsid w:val="00986055"/>
  </w:style>
  <w:style w:type="character" w:customStyle="1" w:styleId="WW8Num23z4">
    <w:name w:val="WW8Num23z4"/>
    <w:qFormat/>
    <w:rsid w:val="00986055"/>
  </w:style>
  <w:style w:type="character" w:customStyle="1" w:styleId="WW8Num23z5">
    <w:name w:val="WW8Num23z5"/>
    <w:qFormat/>
    <w:rsid w:val="00986055"/>
  </w:style>
  <w:style w:type="character" w:customStyle="1" w:styleId="WW8Num23z6">
    <w:name w:val="WW8Num23z6"/>
    <w:qFormat/>
    <w:rsid w:val="00986055"/>
  </w:style>
  <w:style w:type="character" w:customStyle="1" w:styleId="WW8Num23z7">
    <w:name w:val="WW8Num23z7"/>
    <w:qFormat/>
    <w:rsid w:val="00986055"/>
  </w:style>
  <w:style w:type="character" w:customStyle="1" w:styleId="WW8Num23z8">
    <w:name w:val="WW8Num23z8"/>
    <w:qFormat/>
    <w:rsid w:val="00986055"/>
  </w:style>
  <w:style w:type="character" w:customStyle="1" w:styleId="WW8Num24z0">
    <w:name w:val="WW8Num24z0"/>
    <w:qFormat/>
    <w:rsid w:val="00986055"/>
    <w:rPr>
      <w:rFonts w:ascii="Symbol" w:hAnsi="Symbol"/>
      <w:sz w:val="24"/>
    </w:rPr>
  </w:style>
  <w:style w:type="character" w:customStyle="1" w:styleId="WW8Num24z1">
    <w:name w:val="WW8Num24z1"/>
    <w:qFormat/>
    <w:rsid w:val="00986055"/>
    <w:rPr>
      <w:rFonts w:ascii="Courier New" w:hAnsi="Courier New"/>
    </w:rPr>
  </w:style>
  <w:style w:type="character" w:customStyle="1" w:styleId="WW8Num24z2">
    <w:name w:val="WW8Num24z2"/>
    <w:qFormat/>
    <w:rsid w:val="00986055"/>
    <w:rPr>
      <w:rFonts w:ascii="Wingdings" w:hAnsi="Wingdings"/>
    </w:rPr>
  </w:style>
  <w:style w:type="character" w:customStyle="1" w:styleId="WW8Num24z3">
    <w:name w:val="WW8Num24z3"/>
    <w:qFormat/>
    <w:rsid w:val="00986055"/>
    <w:rPr>
      <w:rFonts w:ascii="Symbol" w:hAnsi="Symbol"/>
    </w:rPr>
  </w:style>
  <w:style w:type="character" w:customStyle="1" w:styleId="WW8Num25z0">
    <w:name w:val="WW8Num25z0"/>
    <w:qFormat/>
    <w:rsid w:val="00986055"/>
    <w:rPr>
      <w:rFonts w:ascii="Symbol" w:hAnsi="Symbol"/>
      <w:color w:val="auto"/>
    </w:rPr>
  </w:style>
  <w:style w:type="character" w:customStyle="1" w:styleId="WW8Num25z1">
    <w:name w:val="WW8Num25z1"/>
    <w:qFormat/>
    <w:rsid w:val="00986055"/>
    <w:rPr>
      <w:rFonts w:ascii="Courier New" w:hAnsi="Courier New"/>
    </w:rPr>
  </w:style>
  <w:style w:type="character" w:customStyle="1" w:styleId="WW8Num25z2">
    <w:name w:val="WW8Num25z2"/>
    <w:qFormat/>
    <w:rsid w:val="00986055"/>
    <w:rPr>
      <w:rFonts w:ascii="Wingdings" w:hAnsi="Wingdings"/>
    </w:rPr>
  </w:style>
  <w:style w:type="character" w:customStyle="1" w:styleId="WW8Num25z3">
    <w:name w:val="WW8Num25z3"/>
    <w:qFormat/>
    <w:rsid w:val="00986055"/>
    <w:rPr>
      <w:rFonts w:ascii="Symbol" w:hAnsi="Symbol"/>
    </w:rPr>
  </w:style>
  <w:style w:type="character" w:customStyle="1" w:styleId="WW8Num26z0">
    <w:name w:val="WW8Num26z0"/>
    <w:qFormat/>
    <w:rsid w:val="00986055"/>
    <w:rPr>
      <w:rFonts w:ascii="Symbol" w:hAnsi="Symbol"/>
    </w:rPr>
  </w:style>
  <w:style w:type="character" w:customStyle="1" w:styleId="WW8Num26z1">
    <w:name w:val="WW8Num26z1"/>
    <w:qFormat/>
    <w:rsid w:val="00986055"/>
    <w:rPr>
      <w:rFonts w:ascii="Courier New" w:hAnsi="Courier New"/>
    </w:rPr>
  </w:style>
  <w:style w:type="character" w:customStyle="1" w:styleId="WW8Num26z2">
    <w:name w:val="WW8Num26z2"/>
    <w:qFormat/>
    <w:rsid w:val="00986055"/>
    <w:rPr>
      <w:rFonts w:ascii="Wingdings" w:hAnsi="Wingdings"/>
    </w:rPr>
  </w:style>
  <w:style w:type="character" w:customStyle="1" w:styleId="WW8Num27z0">
    <w:name w:val="WW8Num27z0"/>
    <w:qFormat/>
    <w:rsid w:val="00986055"/>
  </w:style>
  <w:style w:type="character" w:customStyle="1" w:styleId="WW8Num27z1">
    <w:name w:val="WW8Num27z1"/>
    <w:qFormat/>
    <w:rsid w:val="00986055"/>
  </w:style>
  <w:style w:type="character" w:customStyle="1" w:styleId="WW8Num27z2">
    <w:name w:val="WW8Num27z2"/>
    <w:qFormat/>
    <w:rsid w:val="00986055"/>
  </w:style>
  <w:style w:type="character" w:customStyle="1" w:styleId="WW8Num27z3">
    <w:name w:val="WW8Num27z3"/>
    <w:qFormat/>
    <w:rsid w:val="00986055"/>
  </w:style>
  <w:style w:type="character" w:customStyle="1" w:styleId="WW8Num27z4">
    <w:name w:val="WW8Num27z4"/>
    <w:qFormat/>
    <w:rsid w:val="00986055"/>
  </w:style>
  <w:style w:type="character" w:customStyle="1" w:styleId="WW8Num27z5">
    <w:name w:val="WW8Num27z5"/>
    <w:qFormat/>
    <w:rsid w:val="00986055"/>
  </w:style>
  <w:style w:type="character" w:customStyle="1" w:styleId="WW8Num27z6">
    <w:name w:val="WW8Num27z6"/>
    <w:qFormat/>
    <w:rsid w:val="00986055"/>
  </w:style>
  <w:style w:type="character" w:customStyle="1" w:styleId="WW8Num27z7">
    <w:name w:val="WW8Num27z7"/>
    <w:qFormat/>
    <w:rsid w:val="00986055"/>
  </w:style>
  <w:style w:type="character" w:customStyle="1" w:styleId="WW8Num27z8">
    <w:name w:val="WW8Num27z8"/>
    <w:qFormat/>
    <w:rsid w:val="00986055"/>
  </w:style>
  <w:style w:type="character" w:customStyle="1" w:styleId="WW8Num28z0">
    <w:name w:val="WW8Num28z0"/>
    <w:qFormat/>
    <w:rsid w:val="00986055"/>
  </w:style>
  <w:style w:type="character" w:customStyle="1" w:styleId="WW8Num28z1">
    <w:name w:val="WW8Num28z1"/>
    <w:qFormat/>
    <w:rsid w:val="00986055"/>
    <w:rPr>
      <w:rFonts w:ascii="Symbol" w:hAnsi="Symbol"/>
      <w:sz w:val="24"/>
    </w:rPr>
  </w:style>
  <w:style w:type="character" w:customStyle="1" w:styleId="WW8Num28z2">
    <w:name w:val="WW8Num28z2"/>
    <w:qFormat/>
    <w:rsid w:val="00986055"/>
  </w:style>
  <w:style w:type="character" w:customStyle="1" w:styleId="WW8Num28z3">
    <w:name w:val="WW8Num28z3"/>
    <w:qFormat/>
    <w:rsid w:val="00986055"/>
  </w:style>
  <w:style w:type="character" w:customStyle="1" w:styleId="WW8Num28z4">
    <w:name w:val="WW8Num28z4"/>
    <w:qFormat/>
    <w:rsid w:val="00986055"/>
  </w:style>
  <w:style w:type="character" w:customStyle="1" w:styleId="WW8Num28z5">
    <w:name w:val="WW8Num28z5"/>
    <w:qFormat/>
    <w:rsid w:val="00986055"/>
  </w:style>
  <w:style w:type="character" w:customStyle="1" w:styleId="WW8Num28z6">
    <w:name w:val="WW8Num28z6"/>
    <w:qFormat/>
    <w:rsid w:val="00986055"/>
  </w:style>
  <w:style w:type="character" w:customStyle="1" w:styleId="WW8Num28z7">
    <w:name w:val="WW8Num28z7"/>
    <w:qFormat/>
    <w:rsid w:val="00986055"/>
  </w:style>
  <w:style w:type="character" w:customStyle="1" w:styleId="WW8Num28z8">
    <w:name w:val="WW8Num28z8"/>
    <w:qFormat/>
    <w:rsid w:val="00986055"/>
  </w:style>
  <w:style w:type="character" w:customStyle="1" w:styleId="WW8Num29z0">
    <w:name w:val="WW8Num29z0"/>
    <w:qFormat/>
    <w:rsid w:val="00986055"/>
  </w:style>
  <w:style w:type="character" w:customStyle="1" w:styleId="WW8Num29z1">
    <w:name w:val="WW8Num29z1"/>
    <w:qFormat/>
    <w:rsid w:val="00986055"/>
  </w:style>
  <w:style w:type="character" w:customStyle="1" w:styleId="WW8Num29z2">
    <w:name w:val="WW8Num29z2"/>
    <w:qFormat/>
    <w:rsid w:val="00986055"/>
  </w:style>
  <w:style w:type="character" w:customStyle="1" w:styleId="WW8Num29z3">
    <w:name w:val="WW8Num29z3"/>
    <w:qFormat/>
    <w:rsid w:val="00986055"/>
  </w:style>
  <w:style w:type="character" w:customStyle="1" w:styleId="WW8Num29z4">
    <w:name w:val="WW8Num29z4"/>
    <w:qFormat/>
    <w:rsid w:val="00986055"/>
  </w:style>
  <w:style w:type="character" w:customStyle="1" w:styleId="WW8Num29z5">
    <w:name w:val="WW8Num29z5"/>
    <w:qFormat/>
    <w:rsid w:val="00986055"/>
  </w:style>
  <w:style w:type="character" w:customStyle="1" w:styleId="WW8Num29z6">
    <w:name w:val="WW8Num29z6"/>
    <w:qFormat/>
    <w:rsid w:val="00986055"/>
  </w:style>
  <w:style w:type="character" w:customStyle="1" w:styleId="WW8Num29z7">
    <w:name w:val="WW8Num29z7"/>
    <w:qFormat/>
    <w:rsid w:val="00986055"/>
  </w:style>
  <w:style w:type="character" w:customStyle="1" w:styleId="WW8Num29z8">
    <w:name w:val="WW8Num29z8"/>
    <w:qFormat/>
    <w:rsid w:val="00986055"/>
  </w:style>
  <w:style w:type="character" w:customStyle="1" w:styleId="WW8Num30z0">
    <w:name w:val="WW8Num30z0"/>
    <w:qFormat/>
    <w:rsid w:val="00986055"/>
    <w:rPr>
      <w:rFonts w:ascii="Wingdings" w:hAnsi="Wingdings"/>
    </w:rPr>
  </w:style>
  <w:style w:type="character" w:customStyle="1" w:styleId="WW8Num30z1">
    <w:name w:val="WW8Num30z1"/>
    <w:qFormat/>
    <w:rsid w:val="00986055"/>
    <w:rPr>
      <w:rFonts w:ascii="Courier New" w:hAnsi="Courier New"/>
    </w:rPr>
  </w:style>
  <w:style w:type="character" w:customStyle="1" w:styleId="WW8Num30z3">
    <w:name w:val="WW8Num30z3"/>
    <w:qFormat/>
    <w:rsid w:val="00986055"/>
    <w:rPr>
      <w:rFonts w:ascii="Symbol" w:hAnsi="Symbol"/>
    </w:rPr>
  </w:style>
  <w:style w:type="character" w:customStyle="1" w:styleId="WW8Num31z0">
    <w:name w:val="WW8Num31z0"/>
    <w:qFormat/>
    <w:rsid w:val="00986055"/>
    <w:rPr>
      <w:rFonts w:ascii="Wingdings" w:hAnsi="Wingdings"/>
    </w:rPr>
  </w:style>
  <w:style w:type="character" w:customStyle="1" w:styleId="WW8Num31z1">
    <w:name w:val="WW8Num31z1"/>
    <w:qFormat/>
    <w:rsid w:val="00986055"/>
    <w:rPr>
      <w:rFonts w:ascii="Courier New" w:hAnsi="Courier New"/>
    </w:rPr>
  </w:style>
  <w:style w:type="character" w:customStyle="1" w:styleId="WW8Num31z3">
    <w:name w:val="WW8Num31z3"/>
    <w:qFormat/>
    <w:rsid w:val="00986055"/>
    <w:rPr>
      <w:rFonts w:ascii="Symbol" w:hAnsi="Symbol"/>
    </w:rPr>
  </w:style>
  <w:style w:type="character" w:customStyle="1" w:styleId="WW8Num32z0">
    <w:name w:val="WW8Num32z0"/>
    <w:qFormat/>
    <w:rsid w:val="00986055"/>
  </w:style>
  <w:style w:type="character" w:customStyle="1" w:styleId="WW8Num32z1">
    <w:name w:val="WW8Num32z1"/>
    <w:qFormat/>
    <w:rsid w:val="00986055"/>
    <w:rPr>
      <w:rFonts w:ascii="Courier New" w:hAnsi="Courier New"/>
    </w:rPr>
  </w:style>
  <w:style w:type="character" w:customStyle="1" w:styleId="WW8Num32z2">
    <w:name w:val="WW8Num32z2"/>
    <w:qFormat/>
    <w:rsid w:val="00986055"/>
    <w:rPr>
      <w:rFonts w:ascii="Wingdings" w:hAnsi="Wingdings"/>
    </w:rPr>
  </w:style>
  <w:style w:type="character" w:customStyle="1" w:styleId="WW8Num32z3">
    <w:name w:val="WW8Num32z3"/>
    <w:qFormat/>
    <w:rsid w:val="00986055"/>
    <w:rPr>
      <w:rFonts w:ascii="Symbol" w:hAnsi="Symbol"/>
    </w:rPr>
  </w:style>
  <w:style w:type="character" w:customStyle="1" w:styleId="FontStyle310">
    <w:name w:val="Font Style310"/>
    <w:qFormat/>
    <w:rsid w:val="00986055"/>
    <w:rPr>
      <w:rFonts w:ascii="Times New Roman" w:hAnsi="Times New Roman"/>
      <w:sz w:val="18"/>
    </w:rPr>
  </w:style>
  <w:style w:type="character" w:customStyle="1" w:styleId="-0">
    <w:name w:val="Интернет-ссылка"/>
    <w:qFormat/>
    <w:rsid w:val="00986055"/>
    <w:rPr>
      <w:rFonts w:ascii="Times New Roman" w:hAnsi="Times New Roman"/>
      <w:color w:val="0000FF"/>
      <w:u w:val="single"/>
    </w:rPr>
  </w:style>
  <w:style w:type="character" w:customStyle="1" w:styleId="textmaincenter">
    <w:name w:val="textmain_center"/>
    <w:qFormat/>
    <w:rsid w:val="00986055"/>
  </w:style>
  <w:style w:type="character" w:customStyle="1" w:styleId="WW8Num2z3">
    <w:name w:val="WW8Num2z3"/>
    <w:qFormat/>
    <w:rsid w:val="00986055"/>
  </w:style>
  <w:style w:type="character" w:customStyle="1" w:styleId="WW8Num2z4">
    <w:name w:val="WW8Num2z4"/>
    <w:qFormat/>
    <w:rsid w:val="00986055"/>
  </w:style>
  <w:style w:type="character" w:customStyle="1" w:styleId="WW8Num2z5">
    <w:name w:val="WW8Num2z5"/>
    <w:qFormat/>
    <w:rsid w:val="00986055"/>
  </w:style>
  <w:style w:type="character" w:customStyle="1" w:styleId="WW8Num2z6">
    <w:name w:val="WW8Num2z6"/>
    <w:qFormat/>
    <w:rsid w:val="00986055"/>
  </w:style>
  <w:style w:type="character" w:customStyle="1" w:styleId="WW8Num2z7">
    <w:name w:val="WW8Num2z7"/>
    <w:qFormat/>
    <w:rsid w:val="00986055"/>
  </w:style>
  <w:style w:type="character" w:customStyle="1" w:styleId="WW8Num2z8">
    <w:name w:val="WW8Num2z8"/>
    <w:qFormat/>
    <w:rsid w:val="00986055"/>
  </w:style>
  <w:style w:type="character" w:customStyle="1" w:styleId="WW8Num3z4">
    <w:name w:val="WW8Num3z4"/>
    <w:qFormat/>
    <w:rsid w:val="00986055"/>
  </w:style>
  <w:style w:type="character" w:customStyle="1" w:styleId="WW8Num3z5">
    <w:name w:val="WW8Num3z5"/>
    <w:qFormat/>
    <w:rsid w:val="00986055"/>
  </w:style>
  <w:style w:type="character" w:customStyle="1" w:styleId="WW8Num3z6">
    <w:name w:val="WW8Num3z6"/>
    <w:qFormat/>
    <w:rsid w:val="00986055"/>
  </w:style>
  <w:style w:type="character" w:customStyle="1" w:styleId="WW8Num3z7">
    <w:name w:val="WW8Num3z7"/>
    <w:qFormat/>
    <w:rsid w:val="00986055"/>
  </w:style>
  <w:style w:type="character" w:customStyle="1" w:styleId="WW8Num3z8">
    <w:name w:val="WW8Num3z8"/>
    <w:qFormat/>
    <w:rsid w:val="00986055"/>
  </w:style>
  <w:style w:type="character" w:customStyle="1" w:styleId="afffffffff3">
    <w:name w:val="Стиль Обычный"/>
    <w:qFormat/>
    <w:rsid w:val="00986055"/>
    <w:rPr>
      <w:rFonts w:ascii="Times New Roman" w:hAnsi="Times New Roman"/>
      <w:sz w:val="24"/>
    </w:rPr>
  </w:style>
  <w:style w:type="character" w:customStyle="1" w:styleId="butback1">
    <w:name w:val="butback1"/>
    <w:qFormat/>
    <w:rsid w:val="00986055"/>
    <w:rPr>
      <w:rFonts w:ascii="Times New Roman" w:hAnsi="Times New Roman"/>
      <w:color w:val="666666"/>
    </w:rPr>
  </w:style>
  <w:style w:type="character" w:customStyle="1" w:styleId="FontStyle95">
    <w:name w:val="Font Style95"/>
    <w:qFormat/>
    <w:rsid w:val="00986055"/>
    <w:rPr>
      <w:rFonts w:ascii="Times New Roman" w:hAnsi="Times New Roman"/>
      <w:sz w:val="22"/>
    </w:rPr>
  </w:style>
  <w:style w:type="character" w:customStyle="1" w:styleId="FontStyle94">
    <w:name w:val="Font Style94"/>
    <w:qFormat/>
    <w:rsid w:val="00986055"/>
    <w:rPr>
      <w:rFonts w:ascii="Times New Roman" w:hAnsi="Times New Roman"/>
      <w:b/>
      <w:sz w:val="22"/>
    </w:rPr>
  </w:style>
  <w:style w:type="character" w:customStyle="1" w:styleId="FontStyle231">
    <w:name w:val="Font Style231"/>
    <w:qFormat/>
    <w:rsid w:val="00986055"/>
    <w:rPr>
      <w:rFonts w:ascii="Times New Roman" w:hAnsi="Times New Roman"/>
      <w:sz w:val="26"/>
    </w:rPr>
  </w:style>
  <w:style w:type="character" w:customStyle="1" w:styleId="FontStyle145">
    <w:name w:val="Font Style145"/>
    <w:qFormat/>
    <w:rsid w:val="00986055"/>
    <w:rPr>
      <w:rFonts w:ascii="Times New Roman" w:hAnsi="Times New Roman"/>
      <w:color w:val="000000"/>
      <w:sz w:val="18"/>
    </w:rPr>
  </w:style>
  <w:style w:type="character" w:customStyle="1" w:styleId="FontStyle215">
    <w:name w:val="Font Style215"/>
    <w:qFormat/>
    <w:rsid w:val="00986055"/>
    <w:rPr>
      <w:rFonts w:ascii="Times New Roman" w:hAnsi="Times New Roman"/>
      <w:b/>
      <w:color w:val="000000"/>
      <w:sz w:val="18"/>
    </w:rPr>
  </w:style>
  <w:style w:type="character" w:customStyle="1" w:styleId="FontStyle153">
    <w:name w:val="Font Style153"/>
    <w:qFormat/>
    <w:rsid w:val="00986055"/>
    <w:rPr>
      <w:rFonts w:ascii="Times New Roman" w:hAnsi="Times New Roman"/>
      <w:i/>
      <w:color w:val="000000"/>
      <w:sz w:val="18"/>
    </w:rPr>
  </w:style>
  <w:style w:type="character" w:customStyle="1" w:styleId="FontStyle173">
    <w:name w:val="Font Style173"/>
    <w:qFormat/>
    <w:rsid w:val="00986055"/>
    <w:rPr>
      <w:rFonts w:ascii="Times New Roman" w:hAnsi="Times New Roman"/>
      <w:i/>
      <w:color w:val="000000"/>
      <w:spacing w:val="20"/>
      <w:sz w:val="18"/>
    </w:rPr>
  </w:style>
  <w:style w:type="character" w:customStyle="1" w:styleId="b-serp-url">
    <w:name w:val="b-serp-url"/>
    <w:qFormat/>
    <w:rsid w:val="00986055"/>
  </w:style>
  <w:style w:type="character" w:customStyle="1" w:styleId="page">
    <w:name w:val="page"/>
    <w:rsid w:val="00986055"/>
    <w:rPr>
      <w:i/>
      <w:vanish/>
      <w:color w:val="00008B"/>
      <w:sz w:val="19"/>
      <w:bdr w:val="single" w:sz="4" w:space="0" w:color="C1C1C1"/>
    </w:rPr>
  </w:style>
  <w:style w:type="character" w:customStyle="1" w:styleId="current">
    <w:name w:val="current"/>
    <w:qFormat/>
    <w:rsid w:val="00986055"/>
  </w:style>
  <w:style w:type="character" w:customStyle="1" w:styleId="FontStyle235">
    <w:name w:val="Font Style235"/>
    <w:qFormat/>
    <w:rsid w:val="00986055"/>
    <w:rPr>
      <w:rFonts w:ascii="Arial" w:hAnsi="Arial"/>
      <w:b/>
      <w:sz w:val="18"/>
    </w:rPr>
  </w:style>
  <w:style w:type="character" w:customStyle="1" w:styleId="FontStyle255">
    <w:name w:val="Font Style255"/>
    <w:qFormat/>
    <w:rsid w:val="00986055"/>
    <w:rPr>
      <w:rFonts w:ascii="Times New Roman" w:hAnsi="Times New Roman"/>
      <w:b/>
      <w:i/>
      <w:sz w:val="20"/>
    </w:rPr>
  </w:style>
  <w:style w:type="character" w:customStyle="1" w:styleId="FontStyle256">
    <w:name w:val="Font Style256"/>
    <w:qFormat/>
    <w:rsid w:val="00986055"/>
    <w:rPr>
      <w:rFonts w:ascii="Times New Roman" w:hAnsi="Times New Roman"/>
      <w:b/>
      <w:sz w:val="20"/>
    </w:rPr>
  </w:style>
  <w:style w:type="character" w:customStyle="1" w:styleId="FontStyle240">
    <w:name w:val="Font Style240"/>
    <w:qFormat/>
    <w:rsid w:val="00986055"/>
    <w:rPr>
      <w:rFonts w:ascii="Times New Roman" w:hAnsi="Times New Roman"/>
      <w:sz w:val="18"/>
    </w:rPr>
  </w:style>
  <w:style w:type="character" w:customStyle="1" w:styleId="FontStyle253">
    <w:name w:val="Font Style253"/>
    <w:qFormat/>
    <w:rsid w:val="00986055"/>
    <w:rPr>
      <w:rFonts w:ascii="Times New Roman" w:hAnsi="Times New Roman"/>
      <w:i/>
      <w:sz w:val="18"/>
    </w:rPr>
  </w:style>
  <w:style w:type="character" w:customStyle="1" w:styleId="FontStyle234">
    <w:name w:val="Font Style234"/>
    <w:qFormat/>
    <w:rsid w:val="00986055"/>
    <w:rPr>
      <w:rFonts w:ascii="Arial" w:hAnsi="Arial"/>
      <w:b/>
      <w:sz w:val="16"/>
    </w:rPr>
  </w:style>
  <w:style w:type="character" w:customStyle="1" w:styleId="citation">
    <w:name w:val="citation"/>
    <w:qFormat/>
    <w:rsid w:val="00986055"/>
  </w:style>
  <w:style w:type="character" w:customStyle="1" w:styleId="xmlemitalic10">
    <w:name w:val="xmlemitalic1"/>
    <w:qFormat/>
    <w:rsid w:val="00986055"/>
  </w:style>
  <w:style w:type="character" w:customStyle="1" w:styleId="font23">
    <w:name w:val="font23"/>
    <w:qFormat/>
    <w:rsid w:val="00986055"/>
  </w:style>
  <w:style w:type="character" w:customStyle="1" w:styleId="texttext1">
    <w:name w:val="texttext1"/>
    <w:qFormat/>
    <w:rsid w:val="00986055"/>
    <w:rPr>
      <w:rFonts w:ascii="Verdana" w:hAnsi="Verdana"/>
      <w:color w:val="000000"/>
      <w:sz w:val="19"/>
      <w:u w:val="none"/>
    </w:rPr>
  </w:style>
  <w:style w:type="character" w:customStyle="1" w:styleId="FontStyle64">
    <w:name w:val="Font Style64"/>
    <w:qFormat/>
    <w:rsid w:val="00986055"/>
    <w:rPr>
      <w:rFonts w:ascii="Times New Roman" w:hAnsi="Times New Roman"/>
      <w:b/>
      <w:sz w:val="24"/>
    </w:rPr>
  </w:style>
  <w:style w:type="character" w:customStyle="1" w:styleId="authorabout">
    <w:name w:val="authorabout"/>
    <w:qFormat/>
    <w:rsid w:val="00986055"/>
    <w:rPr>
      <w:rFonts w:ascii="Times New Roman" w:hAnsi="Times New Roman"/>
    </w:rPr>
  </w:style>
  <w:style w:type="character" w:customStyle="1" w:styleId="textbf">
    <w:name w:val="textbf"/>
    <w:qFormat/>
    <w:rsid w:val="00986055"/>
    <w:rPr>
      <w:rFonts w:ascii="Times New Roman" w:hAnsi="Times New Roman"/>
    </w:rPr>
  </w:style>
  <w:style w:type="character" w:customStyle="1" w:styleId="textit">
    <w:name w:val="textit"/>
    <w:qFormat/>
    <w:rsid w:val="00986055"/>
    <w:rPr>
      <w:rFonts w:ascii="Times New Roman" w:hAnsi="Times New Roman"/>
    </w:rPr>
  </w:style>
  <w:style w:type="character" w:customStyle="1" w:styleId="textdoc1">
    <w:name w:val="textdoc1"/>
    <w:qFormat/>
    <w:rsid w:val="00986055"/>
    <w:rPr>
      <w:rFonts w:ascii="Times New Roman" w:hAnsi="Times New Roman"/>
    </w:rPr>
  </w:style>
  <w:style w:type="character" w:customStyle="1" w:styleId="IntenseEmphasis1">
    <w:name w:val="Intense Emphasis1"/>
    <w:rsid w:val="00986055"/>
    <w:rPr>
      <w:b/>
    </w:rPr>
  </w:style>
  <w:style w:type="character" w:customStyle="1" w:styleId="FontStyle52">
    <w:name w:val="Font Style52"/>
    <w:qFormat/>
    <w:rsid w:val="00986055"/>
    <w:rPr>
      <w:rFonts w:ascii="Times New Roman" w:hAnsi="Times New Roman"/>
      <w:sz w:val="20"/>
    </w:rPr>
  </w:style>
  <w:style w:type="character" w:customStyle="1" w:styleId="snsep">
    <w:name w:val="snsep"/>
    <w:qFormat/>
    <w:rsid w:val="00986055"/>
  </w:style>
  <w:style w:type="character" w:customStyle="1" w:styleId="mw-editsection">
    <w:name w:val="mw-editsection"/>
    <w:qFormat/>
    <w:rsid w:val="00986055"/>
  </w:style>
  <w:style w:type="character" w:customStyle="1" w:styleId="num0">
    <w:name w:val="num0"/>
    <w:qFormat/>
    <w:rsid w:val="00986055"/>
  </w:style>
  <w:style w:type="character" w:customStyle="1" w:styleId="copy3">
    <w:name w:val="copy3"/>
    <w:qFormat/>
    <w:rsid w:val="00986055"/>
    <w:rPr>
      <w:rFonts w:ascii="Times New Roman" w:hAnsi="Times New Roman"/>
    </w:rPr>
  </w:style>
  <w:style w:type="character" w:customStyle="1" w:styleId="style80">
    <w:name w:val="style8"/>
    <w:qFormat/>
    <w:rsid w:val="00986055"/>
    <w:rPr>
      <w:rFonts w:ascii="Times New Roman" w:hAnsi="Times New Roman"/>
    </w:rPr>
  </w:style>
  <w:style w:type="character" w:customStyle="1" w:styleId="512">
    <w:name w:val="Заголовок 5 Знак1"/>
    <w:qFormat/>
    <w:locked/>
    <w:rsid w:val="00986055"/>
    <w:rPr>
      <w:b/>
      <w:i/>
      <w:sz w:val="26"/>
    </w:rPr>
  </w:style>
  <w:style w:type="character" w:customStyle="1" w:styleId="afffffffff4">
    <w:name w:val="Выделение жирным"/>
    <w:qFormat/>
    <w:rsid w:val="00986055"/>
    <w:rPr>
      <w:b/>
    </w:rPr>
  </w:style>
  <w:style w:type="character" w:customStyle="1" w:styleId="ListLabel1">
    <w:name w:val="ListLabel 1"/>
    <w:qFormat/>
    <w:rsid w:val="00986055"/>
    <w:rPr>
      <w:color w:val="000000"/>
      <w:spacing w:val="0"/>
      <w:position w:val="0"/>
      <w:sz w:val="20"/>
      <w:u w:val="none"/>
      <w:vertAlign w:val="baseline"/>
    </w:rPr>
  </w:style>
  <w:style w:type="character" w:customStyle="1" w:styleId="ListLabel2">
    <w:name w:val="ListLabel 2"/>
    <w:qFormat/>
    <w:rsid w:val="00986055"/>
  </w:style>
  <w:style w:type="character" w:customStyle="1" w:styleId="ListLabel3">
    <w:name w:val="ListLabel 3"/>
    <w:qFormat/>
    <w:rsid w:val="00986055"/>
    <w:rPr>
      <w:b/>
    </w:rPr>
  </w:style>
  <w:style w:type="character" w:customStyle="1" w:styleId="ListLabel4">
    <w:name w:val="ListLabel 4"/>
    <w:qFormat/>
    <w:rsid w:val="00986055"/>
  </w:style>
  <w:style w:type="character" w:customStyle="1" w:styleId="ListLabel5">
    <w:name w:val="ListLabel 5"/>
    <w:qFormat/>
    <w:rsid w:val="00986055"/>
    <w:rPr>
      <w:color w:val="00000A"/>
    </w:rPr>
  </w:style>
  <w:style w:type="character" w:customStyle="1" w:styleId="ListLabel6">
    <w:name w:val="ListLabel 6"/>
    <w:qFormat/>
    <w:rsid w:val="00986055"/>
    <w:rPr>
      <w:sz w:val="20"/>
    </w:rPr>
  </w:style>
  <w:style w:type="character" w:customStyle="1" w:styleId="2ff9">
    <w:name w:val="Название Знак2"/>
    <w:qFormat/>
    <w:locked/>
    <w:rsid w:val="00986055"/>
    <w:rPr>
      <w:rFonts w:ascii="Mangal" w:hAnsi="Mangal"/>
      <w:i/>
      <w:color w:val="00000A"/>
      <w:sz w:val="24"/>
    </w:rPr>
  </w:style>
  <w:style w:type="character" w:customStyle="1" w:styleId="2ffa">
    <w:name w:val="Схема документа Знак2"/>
    <w:qFormat/>
    <w:locked/>
    <w:rsid w:val="00986055"/>
    <w:rPr>
      <w:rFonts w:ascii="Tahoma" w:hAnsi="Tahoma"/>
      <w:color w:val="00000A"/>
      <w:shd w:val="clear" w:color="auto" w:fill="000080"/>
    </w:rPr>
  </w:style>
  <w:style w:type="character" w:customStyle="1" w:styleId="324">
    <w:name w:val="Основной текст с отступом 3 Знак2"/>
    <w:qFormat/>
    <w:locked/>
    <w:rsid w:val="00986055"/>
    <w:rPr>
      <w:color w:val="00000A"/>
      <w:sz w:val="16"/>
      <w:lang w:val="ru-RU" w:eastAsia="ru-RU"/>
    </w:rPr>
  </w:style>
  <w:style w:type="character" w:customStyle="1" w:styleId="2ffb">
    <w:name w:val="Нижний колонтитул Знак2"/>
    <w:qFormat/>
    <w:locked/>
    <w:rsid w:val="00986055"/>
    <w:rPr>
      <w:sz w:val="24"/>
    </w:rPr>
  </w:style>
  <w:style w:type="character" w:customStyle="1" w:styleId="2ffc">
    <w:name w:val="Текст выноски Знак2"/>
    <w:qFormat/>
    <w:locked/>
    <w:rsid w:val="00986055"/>
    <w:rPr>
      <w:rFonts w:ascii="Tahoma" w:hAnsi="Tahoma"/>
      <w:color w:val="00000A"/>
      <w:sz w:val="16"/>
    </w:rPr>
  </w:style>
  <w:style w:type="character" w:customStyle="1" w:styleId="227">
    <w:name w:val="Основной текст 2 Знак2"/>
    <w:qFormat/>
    <w:locked/>
    <w:rsid w:val="00986055"/>
    <w:rPr>
      <w:sz w:val="24"/>
    </w:rPr>
  </w:style>
  <w:style w:type="character" w:customStyle="1" w:styleId="ft1834">
    <w:name w:val="ft1834"/>
    <w:qFormat/>
    <w:rsid w:val="00986055"/>
  </w:style>
  <w:style w:type="character" w:customStyle="1" w:styleId="ft1846">
    <w:name w:val="ft1846"/>
    <w:qFormat/>
    <w:rsid w:val="00986055"/>
  </w:style>
  <w:style w:type="character" w:customStyle="1" w:styleId="ft1850">
    <w:name w:val="ft1850"/>
    <w:qFormat/>
    <w:rsid w:val="00986055"/>
  </w:style>
  <w:style w:type="character" w:customStyle="1" w:styleId="ft1994">
    <w:name w:val="ft1994"/>
    <w:qFormat/>
    <w:rsid w:val="00986055"/>
  </w:style>
  <w:style w:type="character" w:customStyle="1" w:styleId="ft2006">
    <w:name w:val="ft2006"/>
    <w:qFormat/>
    <w:rsid w:val="00986055"/>
  </w:style>
  <w:style w:type="character" w:customStyle="1" w:styleId="ft2181">
    <w:name w:val="ft2181"/>
    <w:qFormat/>
    <w:rsid w:val="00986055"/>
  </w:style>
  <w:style w:type="character" w:customStyle="1" w:styleId="ft2193">
    <w:name w:val="ft2193"/>
    <w:qFormat/>
    <w:rsid w:val="00986055"/>
  </w:style>
  <w:style w:type="character" w:customStyle="1" w:styleId="ft2205">
    <w:name w:val="ft2205"/>
    <w:qFormat/>
    <w:rsid w:val="00986055"/>
  </w:style>
  <w:style w:type="character" w:customStyle="1" w:styleId="ft2213">
    <w:name w:val="ft2213"/>
    <w:qFormat/>
    <w:rsid w:val="00986055"/>
  </w:style>
  <w:style w:type="character" w:customStyle="1" w:styleId="editsection">
    <w:name w:val="editsection"/>
    <w:qFormat/>
    <w:rsid w:val="00986055"/>
  </w:style>
  <w:style w:type="character" w:customStyle="1" w:styleId="f1">
    <w:name w:val="f1"/>
    <w:qFormat/>
    <w:rsid w:val="00986055"/>
    <w:rPr>
      <w:rFonts w:ascii="Times New Roman" w:hAnsi="Times New Roman"/>
    </w:rPr>
  </w:style>
  <w:style w:type="character" w:customStyle="1" w:styleId="a11">
    <w:name w:val="a1"/>
    <w:qFormat/>
    <w:rsid w:val="00986055"/>
    <w:rPr>
      <w:rFonts w:ascii="Times New Roman" w:hAnsi="Times New Roman"/>
    </w:rPr>
  </w:style>
  <w:style w:type="character" w:customStyle="1" w:styleId="1fffffe">
    <w:name w:val="Сильное выделение1"/>
    <w:qFormat/>
    <w:rsid w:val="00986055"/>
    <w:rPr>
      <w:b/>
    </w:rPr>
  </w:style>
  <w:style w:type="character" w:customStyle="1" w:styleId="field-content">
    <w:name w:val="field-content"/>
    <w:qFormat/>
    <w:rsid w:val="00986055"/>
  </w:style>
  <w:style w:type="character" w:customStyle="1" w:styleId="reference-text">
    <w:name w:val="reference-text"/>
    <w:qFormat/>
    <w:rsid w:val="00986055"/>
  </w:style>
  <w:style w:type="table" w:customStyle="1" w:styleId="1ffffff">
    <w:name w:val="Сетка таблицы1"/>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qFormat/>
    <w:rsid w:val="00986055"/>
    <w:rPr>
      <w:sz w:val="16"/>
      <w:lang w:val="ru-RU" w:eastAsia="ru-RU"/>
    </w:rPr>
  </w:style>
  <w:style w:type="character" w:customStyle="1" w:styleId="1411">
    <w:name w:val="Знак Знак141"/>
    <w:qFormat/>
    <w:locked/>
    <w:rsid w:val="00986055"/>
    <w:rPr>
      <w:b/>
      <w:sz w:val="27"/>
      <w:lang w:val="ru-RU" w:eastAsia="ru-RU"/>
    </w:rPr>
  </w:style>
  <w:style w:type="character" w:customStyle="1" w:styleId="101">
    <w:name w:val="Знак Знак101"/>
    <w:qFormat/>
    <w:locked/>
    <w:rsid w:val="00986055"/>
    <w:rPr>
      <w:sz w:val="16"/>
      <w:lang w:val="ru-RU" w:eastAsia="ru-RU"/>
    </w:rPr>
  </w:style>
  <w:style w:type="character" w:customStyle="1" w:styleId="6100">
    <w:name w:val="Знак Знак610"/>
    <w:qFormat/>
    <w:rsid w:val="00986055"/>
    <w:rPr>
      <w:rFonts w:ascii="Arial" w:hAnsi="Arial"/>
      <w:b/>
      <w:i/>
      <w:sz w:val="28"/>
      <w:lang w:val="ru-RU" w:eastAsia="en-US"/>
    </w:rPr>
  </w:style>
  <w:style w:type="character" w:customStyle="1" w:styleId="162">
    <w:name w:val="Знак Знак162"/>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qFormat/>
    <w:rsid w:val="00986055"/>
    <w:rPr>
      <w:rFonts w:ascii="Times New Roman" w:hAnsi="Times New Roman"/>
      <w:b/>
      <w:sz w:val="28"/>
    </w:rPr>
  </w:style>
  <w:style w:type="character" w:customStyle="1" w:styleId="2210">
    <w:name w:val="Знак Знак221"/>
    <w:qFormat/>
    <w:rsid w:val="00986055"/>
    <w:rPr>
      <w:rFonts w:ascii="Times New Roman" w:hAnsi="Times New Roman"/>
      <w:sz w:val="24"/>
    </w:rPr>
  </w:style>
  <w:style w:type="character" w:customStyle="1" w:styleId="201">
    <w:name w:val="Знак Знак201"/>
    <w:qFormat/>
    <w:rsid w:val="00986055"/>
    <w:rPr>
      <w:rFonts w:ascii="Arial" w:hAnsi="Arial"/>
      <w:sz w:val="22"/>
    </w:rPr>
  </w:style>
  <w:style w:type="character" w:customStyle="1" w:styleId="191">
    <w:name w:val="Знак Знак191"/>
    <w:qFormat/>
    <w:rsid w:val="00986055"/>
    <w:rPr>
      <w:rFonts w:ascii="Times New Roman" w:hAnsi="Times New Roman"/>
      <w:sz w:val="16"/>
      <w:lang w:eastAsia="ru-RU"/>
    </w:rPr>
  </w:style>
  <w:style w:type="character" w:customStyle="1" w:styleId="181">
    <w:name w:val="Знак Знак181"/>
    <w:qFormat/>
    <w:rsid w:val="00986055"/>
    <w:rPr>
      <w:rFonts w:ascii="Courier New" w:hAnsi="Courier New"/>
    </w:rPr>
  </w:style>
  <w:style w:type="character" w:customStyle="1" w:styleId="171">
    <w:name w:val="Знак Знак171"/>
    <w:qFormat/>
    <w:rsid w:val="00986055"/>
    <w:rPr>
      <w:rFonts w:ascii="Times New Roman" w:hAnsi="Times New Roman"/>
      <w:sz w:val="24"/>
    </w:rPr>
  </w:style>
  <w:style w:type="character" w:customStyle="1" w:styleId="151">
    <w:name w:val="Знак Знак151"/>
    <w:qFormat/>
    <w:rsid w:val="00986055"/>
    <w:rPr>
      <w:b/>
      <w:sz w:val="28"/>
    </w:rPr>
  </w:style>
  <w:style w:type="character" w:customStyle="1" w:styleId="afffffffff5">
    <w:name w:val="Знак Знак"/>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qFormat/>
    <w:locked/>
    <w:rsid w:val="00986055"/>
    <w:rPr>
      <w:b/>
      <w:caps/>
      <w:sz w:val="24"/>
      <w:lang w:val="ru-RU" w:eastAsia="ru-RU"/>
    </w:rPr>
  </w:style>
  <w:style w:type="character" w:customStyle="1" w:styleId="1110">
    <w:name w:val="Знак1 Знак Знак11"/>
    <w:qFormat/>
    <w:locked/>
    <w:rsid w:val="00986055"/>
    <w:rPr>
      <w:rFonts w:ascii="Times New Roman" w:hAnsi="Times New Roman"/>
      <w:sz w:val="24"/>
      <w:lang w:eastAsia="ru-RU"/>
    </w:rPr>
  </w:style>
  <w:style w:type="character" w:customStyle="1" w:styleId="461">
    <w:name w:val="Знак Знак461"/>
    <w:qFormat/>
    <w:locked/>
    <w:rsid w:val="00986055"/>
    <w:rPr>
      <w:b/>
      <w:sz w:val="27"/>
      <w:lang w:val="ru-RU" w:eastAsia="ru-RU"/>
    </w:rPr>
  </w:style>
  <w:style w:type="character" w:customStyle="1" w:styleId="481">
    <w:name w:val="Знак Знак481"/>
    <w:qFormat/>
    <w:locked/>
    <w:rsid w:val="00986055"/>
    <w:rPr>
      <w:b/>
      <w:sz w:val="27"/>
      <w:lang w:val="ru-RU" w:eastAsia="ru-RU"/>
    </w:rPr>
  </w:style>
  <w:style w:type="character" w:customStyle="1" w:styleId="441">
    <w:name w:val="Знак Знак441"/>
    <w:qFormat/>
    <w:locked/>
    <w:rsid w:val="00986055"/>
    <w:rPr>
      <w:sz w:val="24"/>
    </w:rPr>
  </w:style>
  <w:style w:type="character" w:customStyle="1" w:styleId="5110">
    <w:name w:val="Знак Знак511"/>
    <w:qFormat/>
    <w:locked/>
    <w:rsid w:val="00986055"/>
    <w:rPr>
      <w:b/>
      <w:sz w:val="27"/>
      <w:lang w:val="ru-RU" w:eastAsia="ru-RU"/>
    </w:rPr>
  </w:style>
  <w:style w:type="character" w:customStyle="1" w:styleId="431">
    <w:name w:val="Знак Знак431"/>
    <w:qFormat/>
    <w:locked/>
    <w:rsid w:val="00986055"/>
    <w:rPr>
      <w:color w:val="000000"/>
      <w:sz w:val="24"/>
      <w:lang w:eastAsia="ru-RU"/>
    </w:rPr>
  </w:style>
  <w:style w:type="character" w:customStyle="1" w:styleId="421">
    <w:name w:val="Знак Знак421"/>
    <w:qFormat/>
    <w:rsid w:val="00986055"/>
    <w:rPr>
      <w:rFonts w:ascii="Times New Roman" w:hAnsi="Times New Roman"/>
      <w:sz w:val="16"/>
    </w:rPr>
  </w:style>
  <w:style w:type="character" w:customStyle="1" w:styleId="491">
    <w:name w:val="Знак Знак491"/>
    <w:qFormat/>
    <w:rsid w:val="00986055"/>
    <w:rPr>
      <w:rFonts w:ascii="Times New Roman" w:hAnsi="Times New Roman"/>
      <w:b/>
      <w:caps/>
      <w:sz w:val="24"/>
      <w:lang w:eastAsia="ru-RU"/>
    </w:rPr>
  </w:style>
  <w:style w:type="character" w:customStyle="1" w:styleId="471">
    <w:name w:val="Знак Знак471"/>
    <w:qFormat/>
    <w:rsid w:val="00986055"/>
    <w:rPr>
      <w:rFonts w:ascii="Times New Roman" w:hAnsi="Times New Roman"/>
      <w:b/>
      <w:sz w:val="27"/>
      <w:lang w:eastAsia="ru-RU"/>
    </w:rPr>
  </w:style>
  <w:style w:type="character" w:customStyle="1" w:styleId="451">
    <w:name w:val="Знак Знак451"/>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qFormat/>
    <w:locked/>
    <w:rsid w:val="00986055"/>
    <w:rPr>
      <w:b/>
      <w:sz w:val="28"/>
      <w:lang w:val="ru-RU" w:eastAsia="ru-RU"/>
    </w:rPr>
  </w:style>
  <w:style w:type="character" w:customStyle="1" w:styleId="5210">
    <w:name w:val="Знак Знак521"/>
    <w:qFormat/>
    <w:rsid w:val="00986055"/>
    <w:rPr>
      <w:rFonts w:ascii="Arial" w:hAnsi="Arial"/>
      <w:b/>
      <w:i/>
      <w:sz w:val="28"/>
    </w:rPr>
  </w:style>
  <w:style w:type="character" w:customStyle="1" w:styleId="5111">
    <w:name w:val="Знак5 Знак Знак11"/>
    <w:qFormat/>
    <w:locked/>
    <w:rsid w:val="00986055"/>
    <w:rPr>
      <w:sz w:val="16"/>
      <w:lang w:val="ru-RU" w:eastAsia="ru-RU"/>
    </w:rPr>
  </w:style>
  <w:style w:type="character" w:customStyle="1" w:styleId="612">
    <w:name w:val="Знак6 Знак Знак1"/>
    <w:qFormat/>
    <w:rsid w:val="00986055"/>
    <w:rPr>
      <w:sz w:val="24"/>
      <w:lang w:val="ru-RU" w:eastAsia="ru-RU"/>
    </w:rPr>
  </w:style>
  <w:style w:type="character" w:customStyle="1" w:styleId="551">
    <w:name w:val="Знак Знак551"/>
    <w:qFormat/>
    <w:locked/>
    <w:rsid w:val="00986055"/>
    <w:rPr>
      <w:sz w:val="24"/>
      <w:lang w:val="ru-RU" w:eastAsia="ru-RU"/>
    </w:rPr>
  </w:style>
  <w:style w:type="character" w:customStyle="1" w:styleId="651">
    <w:name w:val="Знак Знак651"/>
    <w:qFormat/>
    <w:locked/>
    <w:rsid w:val="00986055"/>
    <w:rPr>
      <w:b/>
      <w:sz w:val="27"/>
      <w:lang w:val="ru-RU" w:eastAsia="ru-RU"/>
    </w:rPr>
  </w:style>
  <w:style w:type="character" w:customStyle="1" w:styleId="641">
    <w:name w:val="Знак Знак641"/>
    <w:qFormat/>
    <w:locked/>
    <w:rsid w:val="00986055"/>
    <w:rPr>
      <w:b/>
      <w:sz w:val="28"/>
      <w:lang w:val="ru-RU" w:eastAsia="ru-RU"/>
    </w:rPr>
  </w:style>
  <w:style w:type="character" w:customStyle="1" w:styleId="631">
    <w:name w:val="Знак Знак631"/>
    <w:qFormat/>
    <w:locked/>
    <w:rsid w:val="00986055"/>
    <w:rPr>
      <w:b/>
      <w:i/>
      <w:sz w:val="26"/>
      <w:lang w:val="ru-RU" w:eastAsia="ru-RU"/>
    </w:rPr>
  </w:style>
  <w:style w:type="character" w:customStyle="1" w:styleId="621">
    <w:name w:val="Знак Знак621"/>
    <w:qFormat/>
    <w:locked/>
    <w:rsid w:val="00986055"/>
    <w:rPr>
      <w:sz w:val="24"/>
      <w:lang w:val="ru-RU" w:eastAsia="ru-RU"/>
    </w:rPr>
  </w:style>
  <w:style w:type="character" w:customStyle="1" w:styleId="6110">
    <w:name w:val="Знак Знак611"/>
    <w:qFormat/>
    <w:locked/>
    <w:rsid w:val="00986055"/>
    <w:rPr>
      <w:sz w:val="24"/>
      <w:lang w:val="ru-RU" w:eastAsia="ru-RU"/>
    </w:rPr>
  </w:style>
  <w:style w:type="character" w:customStyle="1" w:styleId="601">
    <w:name w:val="Знак Знак601"/>
    <w:qFormat/>
    <w:locked/>
    <w:rsid w:val="00986055"/>
    <w:rPr>
      <w:i/>
      <w:sz w:val="24"/>
      <w:lang w:val="ru-RU" w:eastAsia="ru-RU"/>
    </w:rPr>
  </w:style>
  <w:style w:type="character" w:customStyle="1" w:styleId="591">
    <w:name w:val="Знак Знак591"/>
    <w:qFormat/>
    <w:locked/>
    <w:rsid w:val="00986055"/>
    <w:rPr>
      <w:rFonts w:ascii="Arial" w:hAnsi="Arial"/>
      <w:sz w:val="22"/>
      <w:lang w:val="ru-RU" w:eastAsia="ru-RU"/>
    </w:rPr>
  </w:style>
  <w:style w:type="character" w:customStyle="1" w:styleId="581">
    <w:name w:val="Знак Знак581"/>
    <w:qFormat/>
    <w:locked/>
    <w:rsid w:val="00986055"/>
    <w:rPr>
      <w:rFonts w:ascii="Courier New" w:hAnsi="Courier New"/>
      <w:lang w:val="ru-RU" w:eastAsia="ru-RU"/>
    </w:rPr>
  </w:style>
  <w:style w:type="character" w:customStyle="1" w:styleId="571">
    <w:name w:val="Знак Знак571"/>
    <w:qFormat/>
    <w:locked/>
    <w:rsid w:val="00986055"/>
    <w:rPr>
      <w:lang w:val="ru-RU" w:eastAsia="ru-RU"/>
    </w:rPr>
  </w:style>
  <w:style w:type="character" w:customStyle="1" w:styleId="561">
    <w:name w:val="Знак Знак561"/>
    <w:qFormat/>
    <w:locked/>
    <w:rsid w:val="00986055"/>
    <w:rPr>
      <w:sz w:val="24"/>
      <w:lang w:val="ru-RU" w:eastAsia="ru-RU"/>
    </w:rPr>
  </w:style>
  <w:style w:type="character" w:customStyle="1" w:styleId="541">
    <w:name w:val="Знак Знак541"/>
    <w:qFormat/>
    <w:locked/>
    <w:rsid w:val="00986055"/>
    <w:rPr>
      <w:sz w:val="24"/>
      <w:lang w:val="en-US" w:eastAsia="ru-RU"/>
    </w:rPr>
  </w:style>
  <w:style w:type="character" w:customStyle="1" w:styleId="671">
    <w:name w:val="Знак Знак671"/>
    <w:qFormat/>
    <w:rsid w:val="00986055"/>
    <w:rPr>
      <w:rFonts w:ascii="Arial" w:hAnsi="Arial"/>
      <w:b/>
      <w:sz w:val="26"/>
    </w:rPr>
  </w:style>
  <w:style w:type="character" w:customStyle="1" w:styleId="661">
    <w:name w:val="Знак Знак661"/>
    <w:qFormat/>
    <w:rsid w:val="00986055"/>
    <w:rPr>
      <w:b/>
      <w:sz w:val="28"/>
    </w:rPr>
  </w:style>
  <w:style w:type="character" w:customStyle="1" w:styleId="701">
    <w:name w:val="Знак Знак701"/>
    <w:qFormat/>
    <w:rsid w:val="00986055"/>
    <w:rPr>
      <w:rFonts w:ascii="Arial" w:hAnsi="Arial"/>
      <w:b/>
      <w:sz w:val="26"/>
    </w:rPr>
  </w:style>
  <w:style w:type="character" w:customStyle="1" w:styleId="691">
    <w:name w:val="Знак Знак691"/>
    <w:qFormat/>
    <w:rsid w:val="00986055"/>
    <w:rPr>
      <w:b/>
      <w:sz w:val="28"/>
    </w:rPr>
  </w:style>
  <w:style w:type="character" w:customStyle="1" w:styleId="681">
    <w:name w:val="Знак Знак681"/>
    <w:qFormat/>
    <w:rsid w:val="00986055"/>
    <w:rPr>
      <w:b/>
      <w:i/>
      <w:sz w:val="26"/>
    </w:rPr>
  </w:style>
  <w:style w:type="character" w:customStyle="1" w:styleId="afffffffff6">
    <w:name w:val="Название Знак"/>
    <w:aliases w:val="Заголовок Знак3"/>
    <w:qFormat/>
    <w:locked/>
    <w:rsid w:val="00986055"/>
    <w:rPr>
      <w:sz w:val="24"/>
      <w:lang w:val="en-US"/>
    </w:rPr>
  </w:style>
  <w:style w:type="character" w:customStyle="1" w:styleId="BodyTextIndent3Char">
    <w:name w:val="Body Text Indent 3 Char"/>
    <w:qFormat/>
    <w:locked/>
    <w:rsid w:val="00986055"/>
    <w:rPr>
      <w:rFonts w:ascii="Times New Roman" w:hAnsi="Times New Roman"/>
      <w:sz w:val="16"/>
    </w:rPr>
  </w:style>
  <w:style w:type="character" w:customStyle="1" w:styleId="BodyTextIndent2Char">
    <w:name w:val="Body Text Indent 2 Char"/>
    <w:qFormat/>
    <w:locked/>
    <w:rsid w:val="00986055"/>
    <w:rPr>
      <w:sz w:val="24"/>
    </w:rPr>
  </w:style>
  <w:style w:type="character" w:customStyle="1" w:styleId="2ffe">
    <w:name w:val="Текст сноски Знак2"/>
    <w:semiHidden/>
    <w:rsid w:val="00986055"/>
    <w:rPr>
      <w:rFonts w:ascii="Times New Roman" w:hAnsi="Times New Roman"/>
      <w:sz w:val="20"/>
    </w:rPr>
  </w:style>
  <w:style w:type="character" w:customStyle="1" w:styleId="FooterChar">
    <w:name w:val="Footer Char"/>
    <w:qFormat/>
    <w:locked/>
    <w:rsid w:val="00986055"/>
    <w:rPr>
      <w:sz w:val="24"/>
    </w:rPr>
  </w:style>
  <w:style w:type="character" w:customStyle="1" w:styleId="BodyText2Char">
    <w:name w:val="Body Text 2 Char"/>
    <w:qFormat/>
    <w:locked/>
    <w:rsid w:val="00986055"/>
  </w:style>
  <w:style w:type="character" w:customStyle="1" w:styleId="DocumentMapChar">
    <w:name w:val="Document Map Char"/>
    <w:qFormat/>
    <w:locked/>
    <w:rsid w:val="00986055"/>
    <w:rPr>
      <w:rFonts w:ascii="Tahoma" w:hAnsi="Tahoma"/>
    </w:rPr>
  </w:style>
  <w:style w:type="character" w:customStyle="1" w:styleId="HeaderChar">
    <w:name w:val="Header Char"/>
    <w:qFormat/>
    <w:locked/>
    <w:rsid w:val="00986055"/>
    <w:rPr>
      <w:sz w:val="24"/>
    </w:rPr>
  </w:style>
  <w:style w:type="paragraph" w:customStyle="1" w:styleId="83">
    <w:name w:val="Стиль8"/>
    <w:basedOn w:val="a8"/>
    <w:next w:val="afff1"/>
    <w:link w:val="3ff"/>
    <w:qFormat/>
    <w:rsid w:val="00986055"/>
    <w:pPr>
      <w:spacing w:before="0" w:beforeAutospacing="0" w:after="0" w:afterAutospacing="0"/>
      <w:jc w:val="center"/>
    </w:pPr>
    <w:rPr>
      <w:szCs w:val="20"/>
      <w:lang w:val="en-US"/>
    </w:rPr>
  </w:style>
  <w:style w:type="character" w:customStyle="1" w:styleId="3ff">
    <w:name w:val="Название Знак3"/>
    <w:link w:val="83"/>
    <w:locked/>
    <w:rsid w:val="00986055"/>
    <w:rPr>
      <w:rFonts w:ascii="Times New Roman" w:eastAsia="Calibri" w:hAnsi="Times New Roman" w:cs="Times New Roman"/>
      <w:sz w:val="24"/>
      <w:szCs w:val="20"/>
      <w:lang w:val="en-US"/>
    </w:rPr>
  </w:style>
  <w:style w:type="character" w:customStyle="1" w:styleId="TitleChar">
    <w:name w:val="Title Char"/>
    <w:qFormat/>
    <w:locked/>
    <w:rsid w:val="00986055"/>
    <w:rPr>
      <w:sz w:val="24"/>
      <w:lang w:val="en-US"/>
    </w:rPr>
  </w:style>
  <w:style w:type="paragraph" w:customStyle="1" w:styleId="3ff0">
    <w:name w:val="Абзац списка3"/>
    <w:basedOn w:val="a8"/>
    <w:link w:val="ListParagraphChar2"/>
    <w:qFormat/>
    <w:rsid w:val="00986055"/>
    <w:pPr>
      <w:spacing w:before="0" w:beforeAutospacing="0" w:after="0" w:afterAutospacing="0"/>
      <w:ind w:left="708"/>
    </w:pPr>
    <w:rPr>
      <w:sz w:val="20"/>
      <w:szCs w:val="20"/>
    </w:rPr>
  </w:style>
  <w:style w:type="character" w:customStyle="1" w:styleId="ListParagraphChar2">
    <w:name w:val="List Paragraph Char2"/>
    <w:link w:val="3ff0"/>
    <w:qFormat/>
    <w:locked/>
    <w:rsid w:val="00986055"/>
    <w:rPr>
      <w:rFonts w:ascii="Times New Roman" w:eastAsia="Calibri" w:hAnsi="Times New Roman" w:cs="Times New Roman"/>
      <w:sz w:val="20"/>
      <w:szCs w:val="20"/>
    </w:rPr>
  </w:style>
  <w:style w:type="character" w:customStyle="1" w:styleId="CommentTextChar">
    <w:name w:val="Comment Text Char"/>
    <w:qFormat/>
    <w:locked/>
    <w:rsid w:val="00986055"/>
    <w:rPr>
      <w:rFonts w:ascii="Times New Roman" w:hAnsi="Times New Roman"/>
      <w:sz w:val="20"/>
      <w:lang w:eastAsia="ru-RU"/>
    </w:rPr>
  </w:style>
  <w:style w:type="character" w:customStyle="1" w:styleId="730">
    <w:name w:val="Знак Знак73"/>
    <w:qFormat/>
    <w:rsid w:val="00986055"/>
    <w:rPr>
      <w:sz w:val="16"/>
      <w:lang w:val="ru-RU" w:eastAsia="ru-RU"/>
    </w:rPr>
  </w:style>
  <w:style w:type="character" w:customStyle="1" w:styleId="Heading1Char3">
    <w:name w:val="Heading 1 Char3"/>
    <w:aliases w:val="Знак Char3,Заголовок 1 Знак Знак Char2,Знак Заголовок 1 Char2"/>
    <w:uiPriority w:val="99"/>
    <w:qFormat/>
    <w:locked/>
    <w:rsid w:val="00986055"/>
    <w:rPr>
      <w:rFonts w:ascii="Cambria" w:hAnsi="Cambria"/>
      <w:b/>
      <w:kern w:val="32"/>
      <w:sz w:val="32"/>
    </w:rPr>
  </w:style>
  <w:style w:type="character" w:customStyle="1" w:styleId="BodyTextFirstIndentChar">
    <w:name w:val="Body Text First Indent Char"/>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qFormat/>
    <w:rsid w:val="00986055"/>
    <w:rPr>
      <w:rFonts w:ascii="Times New Roman" w:hAnsi="Times New Roman"/>
      <w:b/>
      <w:caps/>
      <w:sz w:val="28"/>
    </w:rPr>
  </w:style>
  <w:style w:type="character" w:customStyle="1" w:styleId="SubtitleChar">
    <w:name w:val="Subtitle Char"/>
    <w:qFormat/>
    <w:locked/>
    <w:rsid w:val="00986055"/>
    <w:rPr>
      <w:rFonts w:ascii="Cambria" w:hAnsi="Cambria"/>
      <w:i/>
      <w:color w:val="4F81BD"/>
      <w:spacing w:val="15"/>
      <w:sz w:val="24"/>
    </w:rPr>
  </w:style>
  <w:style w:type="character" w:customStyle="1" w:styleId="BalloonTextChar">
    <w:name w:val="Balloon Text Char"/>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qFormat/>
    <w:locked/>
    <w:rsid w:val="00986055"/>
    <w:rPr>
      <w:lang w:val="en-US"/>
    </w:rPr>
  </w:style>
  <w:style w:type="paragraph" w:customStyle="1" w:styleId="2fff0">
    <w:name w:val="Без интервала2"/>
    <w:link w:val="NoSpacingChar1"/>
    <w:qFormat/>
    <w:rsid w:val="00986055"/>
    <w:pPr>
      <w:spacing w:after="0" w:line="240" w:lineRule="auto"/>
    </w:pPr>
    <w:rPr>
      <w:lang w:val="en-US"/>
    </w:rPr>
  </w:style>
  <w:style w:type="paragraph" w:customStyle="1" w:styleId="21f3">
    <w:name w:val="Цитата 21"/>
    <w:basedOn w:val="a8"/>
    <w:next w:val="a8"/>
    <w:link w:val="QuoteChar"/>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qFormat/>
    <w:rsid w:val="00986055"/>
    <w:rPr>
      <w:smallCaps/>
      <w:color w:val="C0504D"/>
      <w:u w:val="single"/>
    </w:rPr>
  </w:style>
  <w:style w:type="character" w:customStyle="1" w:styleId="1ffffff5">
    <w:name w:val="Сильная ссылка1"/>
    <w:qFormat/>
    <w:rsid w:val="00986055"/>
    <w:rPr>
      <w:b/>
      <w:smallCaps/>
      <w:color w:val="C0504D"/>
      <w:spacing w:val="5"/>
      <w:u w:val="single"/>
    </w:rPr>
  </w:style>
  <w:style w:type="character" w:customStyle="1" w:styleId="1ffffff6">
    <w:name w:val="Название книги1"/>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qFormat/>
    <w:locked/>
    <w:rsid w:val="00986055"/>
    <w:rPr>
      <w:color w:val="000000"/>
      <w:sz w:val="24"/>
    </w:rPr>
  </w:style>
  <w:style w:type="character" w:customStyle="1" w:styleId="1210">
    <w:name w:val="Знак1 Знак Знак21"/>
    <w:qFormat/>
    <w:locked/>
    <w:rsid w:val="00986055"/>
    <w:rPr>
      <w:sz w:val="24"/>
    </w:rPr>
  </w:style>
  <w:style w:type="character" w:customStyle="1" w:styleId="232">
    <w:name w:val="Основной текст 2 Знак3"/>
    <w:qFormat/>
    <w:rsid w:val="00986055"/>
    <w:rPr>
      <w:sz w:val="24"/>
    </w:rPr>
  </w:style>
  <w:style w:type="character" w:customStyle="1" w:styleId="2fff3">
    <w:name w:val="Красная строка Знак2"/>
    <w:rsid w:val="00986055"/>
  </w:style>
  <w:style w:type="character" w:customStyle="1" w:styleId="afffffffff7">
    <w:name w:val="Тело ИАК Знак"/>
    <w:link w:val="afffffffff8"/>
    <w:qFormat/>
    <w:locked/>
    <w:rsid w:val="00986055"/>
    <w:rPr>
      <w:sz w:val="28"/>
    </w:rPr>
  </w:style>
  <w:style w:type="paragraph" w:customStyle="1" w:styleId="afffffffff8">
    <w:name w:val="Тело ИАК"/>
    <w:basedOn w:val="a8"/>
    <w:link w:val="afffffffff7"/>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qFormat/>
    <w:rsid w:val="00986055"/>
  </w:style>
  <w:style w:type="paragraph" w:customStyle="1" w:styleId="96">
    <w:name w:val="Знак9"/>
    <w:basedOn w:val="a8"/>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qFormat/>
    <w:locked/>
    <w:rsid w:val="00986055"/>
    <w:rPr>
      <w:b/>
      <w:i/>
    </w:rPr>
  </w:style>
  <w:style w:type="paragraph" w:customStyle="1" w:styleId="bloc">
    <w:name w:val="bloc"/>
    <w:basedOn w:val="a8"/>
    <w:qFormat/>
    <w:rsid w:val="00986055"/>
  </w:style>
  <w:style w:type="paragraph" w:customStyle="1" w:styleId="bordered">
    <w:name w:val="bordered"/>
    <w:basedOn w:val="a8"/>
    <w:qFormat/>
    <w:rsid w:val="00986055"/>
  </w:style>
  <w:style w:type="paragraph" w:customStyle="1" w:styleId="fr-collapsible-toggle">
    <w:name w:val="fr-collapsible-toggle"/>
    <w:basedOn w:val="a8"/>
    <w:qFormat/>
    <w:rsid w:val="00986055"/>
  </w:style>
  <w:style w:type="paragraph" w:customStyle="1" w:styleId="fr-collapsible-toggle-collapsed">
    <w:name w:val="fr-collapsible-toggle-collapsed"/>
    <w:basedOn w:val="a8"/>
    <w:qFormat/>
    <w:rsid w:val="00986055"/>
  </w:style>
  <w:style w:type="paragraph" w:customStyle="1" w:styleId="fr-collapsible-group-toogle-all">
    <w:name w:val="fr-collapsible-group-toogle-all"/>
    <w:basedOn w:val="a8"/>
    <w:qFormat/>
    <w:rsid w:val="00986055"/>
    <w:rPr>
      <w:sz w:val="18"/>
      <w:szCs w:val="18"/>
    </w:rPr>
  </w:style>
  <w:style w:type="paragraph" w:customStyle="1" w:styleId="toogleboxnew">
    <w:name w:val="toogleboxnew"/>
    <w:basedOn w:val="a8"/>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qFormat/>
    <w:rsid w:val="00986055"/>
    <w:pPr>
      <w:shd w:val="clear" w:color="auto" w:fill="EFEFEF"/>
      <w:spacing w:before="0" w:beforeAutospacing="0" w:after="30" w:afterAutospacing="0"/>
      <w:jc w:val="center"/>
    </w:pPr>
    <w:rPr>
      <w:b/>
      <w:bCs/>
    </w:rPr>
  </w:style>
  <w:style w:type="paragraph" w:customStyle="1" w:styleId="navboxnew">
    <w:name w:val="navboxnew"/>
    <w:basedOn w:val="a8"/>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qFormat/>
    <w:rsid w:val="00986055"/>
    <w:pPr>
      <w:ind w:left="-1200"/>
    </w:pPr>
    <w:rPr>
      <w:sz w:val="19"/>
      <w:szCs w:val="19"/>
    </w:rPr>
  </w:style>
  <w:style w:type="paragraph" w:customStyle="1" w:styleId="navboxnewoldie">
    <w:name w:val="navboxnew_oldie"/>
    <w:basedOn w:val="a8"/>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qFormat/>
    <w:rsid w:val="00986055"/>
  </w:style>
  <w:style w:type="paragraph" w:customStyle="1" w:styleId="mw-hiero-outer">
    <w:name w:val="mw-hiero-outer"/>
    <w:basedOn w:val="a8"/>
    <w:qFormat/>
    <w:rsid w:val="00986055"/>
  </w:style>
  <w:style w:type="paragraph" w:customStyle="1" w:styleId="mw-hiero-box">
    <w:name w:val="mw-hiero-box"/>
    <w:basedOn w:val="a8"/>
    <w:qFormat/>
    <w:rsid w:val="00986055"/>
    <w:pPr>
      <w:shd w:val="clear" w:color="auto" w:fill="000000"/>
    </w:pPr>
  </w:style>
  <w:style w:type="paragraph" w:customStyle="1" w:styleId="ui-helper-hidden">
    <w:name w:val="ui-helper-hidden"/>
    <w:basedOn w:val="a8"/>
    <w:qFormat/>
    <w:rsid w:val="00986055"/>
    <w:rPr>
      <w:vanish/>
    </w:rPr>
  </w:style>
  <w:style w:type="paragraph" w:customStyle="1" w:styleId="ui-helper-reset">
    <w:name w:val="ui-helper-reset"/>
    <w:basedOn w:val="a8"/>
    <w:qFormat/>
    <w:rsid w:val="00986055"/>
    <w:pPr>
      <w:spacing w:before="0" w:beforeAutospacing="0" w:after="0" w:afterAutospacing="0"/>
    </w:pPr>
  </w:style>
  <w:style w:type="paragraph" w:customStyle="1" w:styleId="ui-helper-clearfix">
    <w:name w:val="ui-helper-clearfix"/>
    <w:basedOn w:val="a8"/>
    <w:qFormat/>
    <w:rsid w:val="00986055"/>
  </w:style>
  <w:style w:type="paragraph" w:customStyle="1" w:styleId="ui-helper-zfix">
    <w:name w:val="ui-helper-zfix"/>
    <w:basedOn w:val="a8"/>
    <w:qFormat/>
    <w:rsid w:val="00986055"/>
  </w:style>
  <w:style w:type="paragraph" w:customStyle="1" w:styleId="ui-icon">
    <w:name w:val="ui-icon"/>
    <w:basedOn w:val="a8"/>
    <w:qFormat/>
    <w:rsid w:val="00986055"/>
    <w:pPr>
      <w:ind w:firstLine="7343"/>
    </w:pPr>
  </w:style>
  <w:style w:type="paragraph" w:customStyle="1" w:styleId="ui-widget-overlay">
    <w:name w:val="ui-widget-overlay"/>
    <w:basedOn w:val="a8"/>
    <w:qFormat/>
    <w:rsid w:val="00986055"/>
    <w:pPr>
      <w:shd w:val="clear" w:color="auto" w:fill="000000"/>
    </w:pPr>
  </w:style>
  <w:style w:type="paragraph" w:customStyle="1" w:styleId="ui-widget">
    <w:name w:val="ui-widget"/>
    <w:basedOn w:val="a8"/>
    <w:qFormat/>
    <w:rsid w:val="00986055"/>
    <w:rPr>
      <w:rFonts w:ascii="Arial" w:hAnsi="Arial" w:cs="Arial"/>
      <w:sz w:val="19"/>
      <w:szCs w:val="19"/>
    </w:rPr>
  </w:style>
  <w:style w:type="paragraph" w:customStyle="1" w:styleId="ui-widget-content">
    <w:name w:val="ui-widget-content"/>
    <w:basedOn w:val="a8"/>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qFormat/>
    <w:rsid w:val="00986055"/>
    <w:rPr>
      <w:color w:val="FFFFFF"/>
    </w:rPr>
  </w:style>
  <w:style w:type="paragraph" w:customStyle="1" w:styleId="ui-priority-primary">
    <w:name w:val="ui-priority-primary"/>
    <w:basedOn w:val="a8"/>
    <w:qFormat/>
    <w:rsid w:val="00986055"/>
    <w:rPr>
      <w:b/>
      <w:bCs/>
    </w:rPr>
  </w:style>
  <w:style w:type="paragraph" w:customStyle="1" w:styleId="ui-priority-secondary">
    <w:name w:val="ui-priority-secondary"/>
    <w:basedOn w:val="a8"/>
    <w:qFormat/>
    <w:rsid w:val="00986055"/>
  </w:style>
  <w:style w:type="paragraph" w:customStyle="1" w:styleId="ui-state-disabled">
    <w:name w:val="ui-state-disabled"/>
    <w:basedOn w:val="a8"/>
    <w:qFormat/>
    <w:rsid w:val="00986055"/>
  </w:style>
  <w:style w:type="paragraph" w:customStyle="1" w:styleId="ui-widget-shadow">
    <w:name w:val="ui-widget-shadow"/>
    <w:basedOn w:val="a8"/>
    <w:qFormat/>
    <w:rsid w:val="00986055"/>
    <w:pPr>
      <w:shd w:val="clear" w:color="auto" w:fill="000000"/>
      <w:spacing w:before="0" w:beforeAutospacing="0" w:after="0" w:afterAutospacing="0"/>
      <w:ind w:left="-105"/>
    </w:pPr>
  </w:style>
  <w:style w:type="paragraph" w:customStyle="1" w:styleId="ui-resizable-handle">
    <w:name w:val="ui-resizable-handle"/>
    <w:basedOn w:val="a8"/>
    <w:qFormat/>
    <w:rsid w:val="00986055"/>
    <w:rPr>
      <w:sz w:val="2"/>
      <w:szCs w:val="2"/>
    </w:rPr>
  </w:style>
  <w:style w:type="paragraph" w:customStyle="1" w:styleId="ui-resizable-n">
    <w:name w:val="ui-resizable-n"/>
    <w:basedOn w:val="a8"/>
    <w:qFormat/>
    <w:rsid w:val="00986055"/>
  </w:style>
  <w:style w:type="paragraph" w:customStyle="1" w:styleId="ui-resizable-s">
    <w:name w:val="ui-resizable-s"/>
    <w:basedOn w:val="a8"/>
    <w:qFormat/>
    <w:rsid w:val="00986055"/>
  </w:style>
  <w:style w:type="paragraph" w:customStyle="1" w:styleId="ui-resizable-e">
    <w:name w:val="ui-resizable-e"/>
    <w:basedOn w:val="a8"/>
    <w:qFormat/>
    <w:rsid w:val="00986055"/>
  </w:style>
  <w:style w:type="paragraph" w:customStyle="1" w:styleId="ui-resizable-w">
    <w:name w:val="ui-resizable-w"/>
    <w:basedOn w:val="a8"/>
    <w:qFormat/>
    <w:rsid w:val="00986055"/>
  </w:style>
  <w:style w:type="paragraph" w:customStyle="1" w:styleId="ui-resizable-se">
    <w:name w:val="ui-resizable-se"/>
    <w:basedOn w:val="a8"/>
    <w:qFormat/>
    <w:rsid w:val="00986055"/>
  </w:style>
  <w:style w:type="paragraph" w:customStyle="1" w:styleId="ui-resizable-sw">
    <w:name w:val="ui-resizable-sw"/>
    <w:basedOn w:val="a8"/>
    <w:qFormat/>
    <w:rsid w:val="00986055"/>
  </w:style>
  <w:style w:type="paragraph" w:customStyle="1" w:styleId="ui-resizable-nw">
    <w:name w:val="ui-resizable-nw"/>
    <w:basedOn w:val="a8"/>
    <w:qFormat/>
    <w:rsid w:val="00986055"/>
  </w:style>
  <w:style w:type="paragraph" w:customStyle="1" w:styleId="ui-resizable-ne">
    <w:name w:val="ui-resizable-ne"/>
    <w:basedOn w:val="a8"/>
    <w:qFormat/>
    <w:rsid w:val="00986055"/>
  </w:style>
  <w:style w:type="paragraph" w:customStyle="1" w:styleId="ui-button">
    <w:name w:val="ui-button"/>
    <w:basedOn w:val="a8"/>
    <w:qFormat/>
    <w:rsid w:val="00986055"/>
    <w:pPr>
      <w:ind w:right="24"/>
      <w:jc w:val="center"/>
    </w:pPr>
  </w:style>
  <w:style w:type="paragraph" w:customStyle="1" w:styleId="ui-button-icon-only">
    <w:name w:val="ui-button-icon-only"/>
    <w:basedOn w:val="a8"/>
    <w:qFormat/>
    <w:rsid w:val="00986055"/>
  </w:style>
  <w:style w:type="paragraph" w:customStyle="1" w:styleId="ui-button-icons-only">
    <w:name w:val="ui-button-icons-only"/>
    <w:basedOn w:val="a8"/>
    <w:qFormat/>
    <w:rsid w:val="00986055"/>
  </w:style>
  <w:style w:type="paragraph" w:customStyle="1" w:styleId="ui-buttonset">
    <w:name w:val="ui-buttonset"/>
    <w:basedOn w:val="a8"/>
    <w:qFormat/>
    <w:rsid w:val="00986055"/>
    <w:pPr>
      <w:ind w:right="105"/>
    </w:pPr>
  </w:style>
  <w:style w:type="paragraph" w:customStyle="1" w:styleId="ui-dialog">
    <w:name w:val="ui-dialog"/>
    <w:basedOn w:val="a8"/>
    <w:qFormat/>
    <w:rsid w:val="00986055"/>
  </w:style>
  <w:style w:type="paragraph" w:customStyle="1" w:styleId="suggestions">
    <w:name w:val="suggestions"/>
    <w:basedOn w:val="a8"/>
    <w:qFormat/>
    <w:rsid w:val="00986055"/>
    <w:pPr>
      <w:spacing w:before="0" w:beforeAutospacing="0" w:after="0" w:afterAutospacing="0"/>
      <w:ind w:right="-15"/>
    </w:pPr>
  </w:style>
  <w:style w:type="paragraph" w:customStyle="1" w:styleId="suggestions-special">
    <w:name w:val="suggestions-special"/>
    <w:basedOn w:val="a8"/>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qFormat/>
    <w:rsid w:val="00986055"/>
    <w:pPr>
      <w:shd w:val="clear" w:color="auto" w:fill="4C59A6"/>
    </w:pPr>
    <w:rPr>
      <w:color w:val="FFFFFF"/>
    </w:rPr>
  </w:style>
  <w:style w:type="paragraph" w:customStyle="1" w:styleId="autoellipsis-matched">
    <w:name w:val="autoellipsis-matched"/>
    <w:basedOn w:val="a8"/>
    <w:qFormat/>
    <w:rsid w:val="00986055"/>
    <w:rPr>
      <w:b/>
      <w:bCs/>
    </w:rPr>
  </w:style>
  <w:style w:type="paragraph" w:customStyle="1" w:styleId="mwembedplayer">
    <w:name w:val="mwembedplayer"/>
    <w:basedOn w:val="a8"/>
    <w:qFormat/>
    <w:rsid w:val="00986055"/>
  </w:style>
  <w:style w:type="paragraph" w:customStyle="1" w:styleId="loadingspinner">
    <w:name w:val="loadingspinner"/>
    <w:basedOn w:val="a8"/>
    <w:qFormat/>
    <w:rsid w:val="00986055"/>
  </w:style>
  <w:style w:type="paragraph" w:customStyle="1" w:styleId="mw-imported-resource">
    <w:name w:val="mw-imported-resource"/>
    <w:basedOn w:val="a8"/>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qFormat/>
    <w:rsid w:val="00986055"/>
    <w:pPr>
      <w:spacing w:before="30" w:beforeAutospacing="0"/>
      <w:ind w:left="45"/>
    </w:pPr>
  </w:style>
  <w:style w:type="paragraph" w:customStyle="1" w:styleId="mw-fullscreen-overlay">
    <w:name w:val="mw-fullscreen-overlay"/>
    <w:basedOn w:val="a8"/>
    <w:qFormat/>
    <w:rsid w:val="00986055"/>
    <w:pPr>
      <w:shd w:val="clear" w:color="auto" w:fill="000000"/>
    </w:pPr>
  </w:style>
  <w:style w:type="paragraph" w:customStyle="1" w:styleId="play-btn-large">
    <w:name w:val="play-btn-large"/>
    <w:basedOn w:val="a8"/>
    <w:qFormat/>
    <w:rsid w:val="00986055"/>
  </w:style>
  <w:style w:type="paragraph" w:customStyle="1" w:styleId="carouselcontainer">
    <w:name w:val="carouselcontainer"/>
    <w:basedOn w:val="a8"/>
    <w:qFormat/>
    <w:rsid w:val="00986055"/>
  </w:style>
  <w:style w:type="paragraph" w:customStyle="1" w:styleId="carouselvideotitle">
    <w:name w:val="carouselvideotitle"/>
    <w:basedOn w:val="a8"/>
    <w:qFormat/>
    <w:rsid w:val="00986055"/>
    <w:rPr>
      <w:b/>
      <w:bCs/>
      <w:color w:val="FFFFFF"/>
    </w:rPr>
  </w:style>
  <w:style w:type="paragraph" w:customStyle="1" w:styleId="carouselvideotitletext">
    <w:name w:val="carouselvideotitletext"/>
    <w:basedOn w:val="a8"/>
    <w:qFormat/>
    <w:rsid w:val="00986055"/>
  </w:style>
  <w:style w:type="paragraph" w:customStyle="1" w:styleId="carouseltitleduration">
    <w:name w:val="carouseltitleduration"/>
    <w:basedOn w:val="a8"/>
    <w:qFormat/>
    <w:rsid w:val="00986055"/>
    <w:pPr>
      <w:shd w:val="clear" w:color="auto" w:fill="5A5A5A"/>
    </w:pPr>
    <w:rPr>
      <w:color w:val="D9D9D9"/>
      <w:sz w:val="20"/>
      <w:szCs w:val="20"/>
    </w:rPr>
  </w:style>
  <w:style w:type="paragraph" w:customStyle="1" w:styleId="carouselimgtitle">
    <w:name w:val="carouselimgtitle"/>
    <w:basedOn w:val="a8"/>
    <w:qFormat/>
    <w:rsid w:val="00986055"/>
    <w:pPr>
      <w:jc w:val="center"/>
    </w:pPr>
    <w:rPr>
      <w:color w:val="FFFFFF"/>
    </w:rPr>
  </w:style>
  <w:style w:type="paragraph" w:customStyle="1" w:styleId="carouselimgduration">
    <w:name w:val="carouselimgduration"/>
    <w:basedOn w:val="a8"/>
    <w:qFormat/>
    <w:rsid w:val="00986055"/>
    <w:rPr>
      <w:color w:val="FFFFFF"/>
    </w:rPr>
  </w:style>
  <w:style w:type="paragraph" w:customStyle="1" w:styleId="carouselprevbutton">
    <w:name w:val="carouselprevbutton"/>
    <w:basedOn w:val="a8"/>
    <w:qFormat/>
    <w:rsid w:val="00986055"/>
  </w:style>
  <w:style w:type="paragraph" w:customStyle="1" w:styleId="carouselnextbutton">
    <w:name w:val="carouselnextbutton"/>
    <w:basedOn w:val="a8"/>
    <w:qFormat/>
    <w:rsid w:val="00986055"/>
  </w:style>
  <w:style w:type="paragraph" w:customStyle="1" w:styleId="alert-container">
    <w:name w:val="alert-container"/>
    <w:basedOn w:val="a8"/>
    <w:qFormat/>
    <w:rsid w:val="00986055"/>
  </w:style>
  <w:style w:type="paragraph" w:customStyle="1" w:styleId="alert-title">
    <w:name w:val="alert-title"/>
    <w:basedOn w:val="a8"/>
    <w:qFormat/>
    <w:rsid w:val="00986055"/>
    <w:pPr>
      <w:pBdr>
        <w:bottom w:val="single" w:sz="6" w:space="4" w:color="D1D1D1"/>
      </w:pBdr>
      <w:shd w:val="clear" w:color="auto" w:fill="E6E6E6"/>
    </w:pPr>
    <w:rPr>
      <w:sz w:val="21"/>
      <w:szCs w:val="21"/>
    </w:rPr>
  </w:style>
  <w:style w:type="paragraph" w:customStyle="1" w:styleId="alert-message">
    <w:name w:val="alert-message"/>
    <w:basedOn w:val="a8"/>
    <w:qFormat/>
    <w:rsid w:val="00986055"/>
    <w:pPr>
      <w:jc w:val="center"/>
    </w:pPr>
    <w:rPr>
      <w:sz w:val="21"/>
      <w:szCs w:val="21"/>
    </w:rPr>
  </w:style>
  <w:style w:type="paragraph" w:customStyle="1" w:styleId="alert-buttons-container">
    <w:name w:val="alert-buttons-container"/>
    <w:basedOn w:val="a8"/>
    <w:qFormat/>
    <w:rsid w:val="00986055"/>
    <w:pPr>
      <w:jc w:val="center"/>
    </w:pPr>
  </w:style>
  <w:style w:type="paragraph" w:customStyle="1" w:styleId="alert-button">
    <w:name w:val="alert-button"/>
    <w:basedOn w:val="a8"/>
    <w:qFormat/>
    <w:rsid w:val="00986055"/>
    <w:pPr>
      <w:shd w:val="clear" w:color="auto" w:fill="474747"/>
    </w:pPr>
    <w:rPr>
      <w:color w:val="FFFFFF"/>
    </w:rPr>
  </w:style>
  <w:style w:type="paragraph" w:customStyle="1" w:styleId="mw-plusminus-pos">
    <w:name w:val="mw-plusminus-pos"/>
    <w:basedOn w:val="a8"/>
    <w:qFormat/>
    <w:rsid w:val="00986055"/>
    <w:rPr>
      <w:color w:val="00B000"/>
    </w:rPr>
  </w:style>
  <w:style w:type="paragraph" w:customStyle="1" w:styleId="mw-plusminus-neg">
    <w:name w:val="mw-plusminus-neg"/>
    <w:basedOn w:val="a8"/>
    <w:qFormat/>
    <w:rsid w:val="00986055"/>
    <w:rPr>
      <w:color w:val="FF2050"/>
    </w:rPr>
  </w:style>
  <w:style w:type="paragraph" w:customStyle="1" w:styleId="mw-plusminus-null">
    <w:name w:val="mw-plusminus-null"/>
    <w:basedOn w:val="a8"/>
    <w:qFormat/>
    <w:rsid w:val="00986055"/>
    <w:rPr>
      <w:color w:val="999999"/>
    </w:rPr>
  </w:style>
  <w:style w:type="paragraph" w:customStyle="1" w:styleId="mw-tag-markers">
    <w:name w:val="mw-tag-markers"/>
    <w:basedOn w:val="a8"/>
    <w:qFormat/>
    <w:rsid w:val="00986055"/>
    <w:rPr>
      <w:rFonts w:ascii="Arial" w:hAnsi="Arial" w:cs="Arial"/>
      <w:i/>
      <w:iCs/>
      <w:sz w:val="22"/>
      <w:szCs w:val="22"/>
    </w:rPr>
  </w:style>
  <w:style w:type="paragraph" w:customStyle="1" w:styleId="history-size">
    <w:name w:val="history-size"/>
    <w:basedOn w:val="a8"/>
    <w:qFormat/>
    <w:rsid w:val="00986055"/>
    <w:rPr>
      <w:sz w:val="19"/>
      <w:szCs w:val="19"/>
    </w:rPr>
  </w:style>
  <w:style w:type="paragraph" w:customStyle="1" w:styleId="mw-whatlinkshere-tools">
    <w:name w:val="mw-whatlinkshere-tools"/>
    <w:basedOn w:val="a8"/>
    <w:qFormat/>
    <w:rsid w:val="00986055"/>
    <w:rPr>
      <w:sz w:val="19"/>
      <w:szCs w:val="19"/>
    </w:rPr>
  </w:style>
  <w:style w:type="paragraph" w:customStyle="1" w:styleId="italique">
    <w:name w:val="italique"/>
    <w:basedOn w:val="a8"/>
    <w:qFormat/>
    <w:rsid w:val="00986055"/>
    <w:rPr>
      <w:i/>
      <w:iCs/>
    </w:rPr>
  </w:style>
  <w:style w:type="paragraph" w:customStyle="1" w:styleId="nowrap">
    <w:name w:val="nowrap"/>
    <w:basedOn w:val="a8"/>
    <w:qFormat/>
    <w:rsid w:val="00986055"/>
  </w:style>
  <w:style w:type="paragraph" w:customStyle="1" w:styleId="rcoptions">
    <w:name w:val="rcoptions"/>
    <w:basedOn w:val="a8"/>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qFormat/>
    <w:rsid w:val="00986055"/>
    <w:rPr>
      <w:vanish/>
    </w:rPr>
  </w:style>
  <w:style w:type="paragraph" w:customStyle="1" w:styleId="fieldsetlike">
    <w:name w:val="fieldsetlike"/>
    <w:basedOn w:val="a8"/>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qFormat/>
    <w:rsid w:val="00986055"/>
    <w:rPr>
      <w:rFonts w:ascii="Courier New" w:hAnsi="Courier New" w:cs="Courier New"/>
      <w:b/>
      <w:bCs/>
    </w:rPr>
  </w:style>
  <w:style w:type="paragraph" w:customStyle="1" w:styleId="romain">
    <w:name w:val="romain"/>
    <w:basedOn w:val="a8"/>
    <w:qFormat/>
    <w:rsid w:val="00986055"/>
    <w:rPr>
      <w:smallCaps/>
    </w:rPr>
  </w:style>
  <w:style w:type="paragraph" w:customStyle="1" w:styleId="reference">
    <w:name w:val="reference"/>
    <w:basedOn w:val="a8"/>
    <w:qFormat/>
    <w:rsid w:val="00986055"/>
    <w:rPr>
      <w:sz w:val="19"/>
      <w:szCs w:val="19"/>
    </w:rPr>
  </w:style>
  <w:style w:type="paragraph" w:customStyle="1" w:styleId="exposant">
    <w:name w:val="exposant"/>
    <w:basedOn w:val="a8"/>
    <w:qFormat/>
    <w:rsid w:val="00986055"/>
    <w:rPr>
      <w:sz w:val="19"/>
      <w:szCs w:val="19"/>
    </w:rPr>
  </w:style>
  <w:style w:type="paragraph" w:customStyle="1" w:styleId="mw-magiclink-isbn">
    <w:name w:val="mw-magiclink-isbn"/>
    <w:basedOn w:val="a8"/>
    <w:qFormat/>
    <w:rsid w:val="00986055"/>
  </w:style>
  <w:style w:type="paragraph" w:customStyle="1" w:styleId="biblist">
    <w:name w:val="biblist"/>
    <w:basedOn w:val="a8"/>
    <w:qFormat/>
    <w:rsid w:val="00986055"/>
  </w:style>
  <w:style w:type="paragraph" w:customStyle="1" w:styleId="wikinorme">
    <w:name w:val="wikinorme"/>
    <w:basedOn w:val="a8"/>
    <w:qFormat/>
    <w:rsid w:val="00986055"/>
    <w:rPr>
      <w:vanish/>
    </w:rPr>
  </w:style>
  <w:style w:type="paragraph" w:customStyle="1" w:styleId="bibtex">
    <w:name w:val="bibtex"/>
    <w:basedOn w:val="a8"/>
    <w:qFormat/>
    <w:rsid w:val="00986055"/>
    <w:rPr>
      <w:vanish/>
    </w:rPr>
  </w:style>
  <w:style w:type="paragraph" w:customStyle="1" w:styleId="isbd">
    <w:name w:val="isbd"/>
    <w:basedOn w:val="a8"/>
    <w:qFormat/>
    <w:rsid w:val="00986055"/>
    <w:rPr>
      <w:vanish/>
    </w:rPr>
  </w:style>
  <w:style w:type="paragraph" w:customStyle="1" w:styleId="iso690">
    <w:name w:val="iso690"/>
    <w:basedOn w:val="a8"/>
    <w:qFormat/>
    <w:rsid w:val="00986055"/>
    <w:rPr>
      <w:vanish/>
    </w:rPr>
  </w:style>
  <w:style w:type="paragraph" w:customStyle="1" w:styleId="specialbib">
    <w:name w:val="specialbib"/>
    <w:basedOn w:val="a8"/>
    <w:qFormat/>
    <w:rsid w:val="00986055"/>
    <w:rPr>
      <w:vanish/>
    </w:rPr>
  </w:style>
  <w:style w:type="paragraph" w:customStyle="1" w:styleId="citevirgule">
    <w:name w:val="cite_virgule"/>
    <w:basedOn w:val="a8"/>
    <w:qFormat/>
    <w:rsid w:val="00986055"/>
  </w:style>
  <w:style w:type="paragraph" w:customStyle="1" w:styleId="boite-sans-fond">
    <w:name w:val="boite-sans-fond"/>
    <w:basedOn w:val="a8"/>
    <w:qFormat/>
    <w:rsid w:val="00986055"/>
  </w:style>
  <w:style w:type="paragraph" w:customStyle="1" w:styleId="boite-grise">
    <w:name w:val="boite-grise"/>
    <w:basedOn w:val="a8"/>
    <w:qFormat/>
    <w:rsid w:val="00986055"/>
    <w:pPr>
      <w:shd w:val="clear" w:color="auto" w:fill="F9F9F9"/>
    </w:pPr>
  </w:style>
  <w:style w:type="paragraph" w:customStyle="1" w:styleId="bandeau-niveau-grave">
    <w:name w:val="bandeau-niveau-grave"/>
    <w:basedOn w:val="a8"/>
    <w:qFormat/>
    <w:rsid w:val="00986055"/>
    <w:pPr>
      <w:shd w:val="clear" w:color="auto" w:fill="FFCCCC"/>
    </w:pPr>
  </w:style>
  <w:style w:type="paragraph" w:customStyle="1" w:styleId="bandeau-niveau-modere">
    <w:name w:val="bandeau-niveau-modere"/>
    <w:basedOn w:val="a8"/>
    <w:qFormat/>
    <w:rsid w:val="00986055"/>
    <w:pPr>
      <w:shd w:val="clear" w:color="auto" w:fill="FFEEDD"/>
    </w:pPr>
  </w:style>
  <w:style w:type="paragraph" w:customStyle="1" w:styleId="bandeau-niveau-ebauche">
    <w:name w:val="bandeau-niveau-ebauche"/>
    <w:basedOn w:val="a8"/>
    <w:qFormat/>
    <w:rsid w:val="00986055"/>
    <w:pPr>
      <w:shd w:val="clear" w:color="auto" w:fill="FBFBFB"/>
    </w:pPr>
  </w:style>
  <w:style w:type="paragraph" w:customStyle="1" w:styleId="bandeau-niveau-information">
    <w:name w:val="bandeau-niveau-information"/>
    <w:basedOn w:val="a8"/>
    <w:qFormat/>
    <w:rsid w:val="00986055"/>
    <w:pPr>
      <w:shd w:val="clear" w:color="auto" w:fill="FBFBFB"/>
    </w:pPr>
  </w:style>
  <w:style w:type="paragraph" w:customStyle="1" w:styleId="bandeau">
    <w:name w:val="bandeau"/>
    <w:basedOn w:val="a8"/>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qFormat/>
    <w:rsid w:val="00986055"/>
    <w:pPr>
      <w:jc w:val="center"/>
    </w:pPr>
  </w:style>
  <w:style w:type="paragraph" w:customStyle="1" w:styleId="bandeau-titre">
    <w:name w:val="bandeau-titre"/>
    <w:basedOn w:val="a8"/>
    <w:qFormat/>
    <w:rsid w:val="00986055"/>
    <w:pPr>
      <w:spacing w:after="120" w:afterAutospacing="0" w:line="336" w:lineRule="atLeast"/>
    </w:pPr>
  </w:style>
  <w:style w:type="paragraph" w:customStyle="1" w:styleId="bandeau-texte">
    <w:name w:val="bandeau-texte"/>
    <w:basedOn w:val="a8"/>
    <w:qFormat/>
    <w:rsid w:val="00986055"/>
    <w:pPr>
      <w:spacing w:line="288" w:lineRule="atLeast"/>
    </w:pPr>
    <w:rPr>
      <w:sz w:val="22"/>
      <w:szCs w:val="22"/>
    </w:rPr>
  </w:style>
  <w:style w:type="paragraph" w:customStyle="1" w:styleId="indentation">
    <w:name w:val="indentation"/>
    <w:basedOn w:val="a8"/>
    <w:qFormat/>
    <w:rsid w:val="00986055"/>
    <w:pPr>
      <w:spacing w:line="360" w:lineRule="atLeast"/>
      <w:ind w:firstLine="345"/>
    </w:pPr>
  </w:style>
  <w:style w:type="paragraph" w:customStyle="1" w:styleId="loupe">
    <w:name w:val="loupe"/>
    <w:basedOn w:val="a8"/>
    <w:qFormat/>
    <w:rsid w:val="00986055"/>
    <w:pPr>
      <w:spacing w:line="360" w:lineRule="atLeast"/>
      <w:ind w:firstLine="345"/>
    </w:pPr>
  </w:style>
  <w:style w:type="paragraph" w:customStyle="1" w:styleId="general">
    <w:name w:val="general"/>
    <w:basedOn w:val="a8"/>
    <w:qFormat/>
    <w:rsid w:val="00986055"/>
    <w:pPr>
      <w:spacing w:line="360" w:lineRule="atLeast"/>
      <w:ind w:firstLine="345"/>
    </w:pPr>
  </w:style>
  <w:style w:type="paragraph" w:customStyle="1" w:styleId="accessibilite">
    <w:name w:val="accessibilite"/>
    <w:basedOn w:val="a8"/>
    <w:qFormat/>
    <w:rsid w:val="00986055"/>
    <w:pPr>
      <w:spacing w:line="360" w:lineRule="atLeast"/>
      <w:ind w:firstLine="345"/>
    </w:pPr>
  </w:style>
  <w:style w:type="paragraph" w:customStyle="1" w:styleId="etoile-or">
    <w:name w:val="etoile-or"/>
    <w:basedOn w:val="a8"/>
    <w:qFormat/>
    <w:rsid w:val="00986055"/>
    <w:pPr>
      <w:spacing w:line="360" w:lineRule="atLeast"/>
      <w:ind w:firstLine="345"/>
    </w:pPr>
  </w:style>
  <w:style w:type="paragraph" w:customStyle="1" w:styleId="etoile-argent">
    <w:name w:val="etoile-argent"/>
    <w:basedOn w:val="a8"/>
    <w:qFormat/>
    <w:rsid w:val="00986055"/>
    <w:pPr>
      <w:spacing w:line="360" w:lineRule="atLeast"/>
      <w:ind w:firstLine="345"/>
    </w:pPr>
  </w:style>
  <w:style w:type="paragraph" w:customStyle="1" w:styleId="categorie">
    <w:name w:val="categorie"/>
    <w:basedOn w:val="a8"/>
    <w:qFormat/>
    <w:rsid w:val="00986055"/>
    <w:pPr>
      <w:spacing w:line="360" w:lineRule="atLeast"/>
      <w:ind w:firstLine="345"/>
    </w:pPr>
  </w:style>
  <w:style w:type="paragraph" w:customStyle="1" w:styleId="recyclage">
    <w:name w:val="recyclage"/>
    <w:basedOn w:val="a8"/>
    <w:qFormat/>
    <w:rsid w:val="00986055"/>
    <w:pPr>
      <w:spacing w:line="360" w:lineRule="atLeast"/>
      <w:ind w:firstLine="345"/>
    </w:pPr>
  </w:style>
  <w:style w:type="paragraph" w:customStyle="1" w:styleId="archives">
    <w:name w:val="archives"/>
    <w:basedOn w:val="a8"/>
    <w:qFormat/>
    <w:rsid w:val="00986055"/>
    <w:pPr>
      <w:spacing w:line="360" w:lineRule="atLeast"/>
      <w:ind w:firstLine="345"/>
    </w:pPr>
  </w:style>
  <w:style w:type="paragraph" w:customStyle="1" w:styleId="conflit-edition">
    <w:name w:val="conflit-edition"/>
    <w:basedOn w:val="a8"/>
    <w:qFormat/>
    <w:rsid w:val="00986055"/>
    <w:pPr>
      <w:spacing w:line="360" w:lineRule="atLeast"/>
      <w:ind w:firstLine="345"/>
    </w:pPr>
  </w:style>
  <w:style w:type="paragraph" w:customStyle="1" w:styleId="sons">
    <w:name w:val="sons"/>
    <w:basedOn w:val="a8"/>
    <w:qFormat/>
    <w:rsid w:val="00986055"/>
    <w:pPr>
      <w:spacing w:line="360" w:lineRule="atLeast"/>
      <w:ind w:firstLine="345"/>
    </w:pPr>
  </w:style>
  <w:style w:type="paragraph" w:customStyle="1" w:styleId="videos">
    <w:name w:val="videos"/>
    <w:basedOn w:val="a8"/>
    <w:qFormat/>
    <w:rsid w:val="00986055"/>
    <w:pPr>
      <w:spacing w:line="360" w:lineRule="atLeast"/>
      <w:ind w:firstLine="345"/>
    </w:pPr>
  </w:style>
  <w:style w:type="paragraph" w:customStyle="1" w:styleId="incomplet">
    <w:name w:val="incomplet"/>
    <w:basedOn w:val="a8"/>
    <w:qFormat/>
    <w:rsid w:val="00986055"/>
    <w:pPr>
      <w:spacing w:line="360" w:lineRule="atLeast"/>
      <w:ind w:firstLine="345"/>
    </w:pPr>
  </w:style>
  <w:style w:type="paragraph" w:customStyle="1" w:styleId="sources">
    <w:name w:val="sources"/>
    <w:basedOn w:val="a8"/>
    <w:qFormat/>
    <w:rsid w:val="00986055"/>
    <w:pPr>
      <w:spacing w:line="360" w:lineRule="atLeast"/>
      <w:ind w:firstLine="345"/>
    </w:pPr>
  </w:style>
  <w:style w:type="paragraph" w:customStyle="1" w:styleId="important">
    <w:name w:val="important"/>
    <w:basedOn w:val="a8"/>
    <w:qFormat/>
    <w:rsid w:val="00986055"/>
    <w:pPr>
      <w:spacing w:line="360" w:lineRule="atLeast"/>
      <w:ind w:firstLine="345"/>
    </w:pPr>
  </w:style>
  <w:style w:type="paragraph" w:customStyle="1" w:styleId="en-travaux">
    <w:name w:val="en-travaux"/>
    <w:basedOn w:val="a8"/>
    <w:qFormat/>
    <w:rsid w:val="00986055"/>
    <w:pPr>
      <w:spacing w:line="360" w:lineRule="atLeast"/>
      <w:ind w:firstLine="345"/>
    </w:pPr>
  </w:style>
  <w:style w:type="paragraph" w:customStyle="1" w:styleId="incubator">
    <w:name w:val="incubator"/>
    <w:basedOn w:val="a8"/>
    <w:qFormat/>
    <w:rsid w:val="00986055"/>
    <w:pPr>
      <w:spacing w:line="360" w:lineRule="atLeast"/>
      <w:ind w:firstLine="345"/>
    </w:pPr>
  </w:style>
  <w:style w:type="paragraph" w:customStyle="1" w:styleId="extension">
    <w:name w:val="extension"/>
    <w:basedOn w:val="a8"/>
    <w:qFormat/>
    <w:rsid w:val="00986055"/>
    <w:pPr>
      <w:spacing w:line="360" w:lineRule="atLeast"/>
      <w:ind w:firstLine="345"/>
    </w:pPr>
  </w:style>
  <w:style w:type="paragraph" w:customStyle="1" w:styleId="wikispecies">
    <w:name w:val="wikispecies"/>
    <w:basedOn w:val="a8"/>
    <w:qFormat/>
    <w:rsid w:val="00986055"/>
    <w:pPr>
      <w:spacing w:line="360" w:lineRule="atLeast"/>
      <w:ind w:firstLine="345"/>
    </w:pPr>
  </w:style>
  <w:style w:type="paragraph" w:customStyle="1" w:styleId="metawiki">
    <w:name w:val="metawiki"/>
    <w:basedOn w:val="a8"/>
    <w:qFormat/>
    <w:rsid w:val="00986055"/>
    <w:pPr>
      <w:spacing w:line="360" w:lineRule="atLeast"/>
      <w:ind w:firstLine="345"/>
    </w:pPr>
  </w:style>
  <w:style w:type="paragraph" w:customStyle="1" w:styleId="wikiversity">
    <w:name w:val="wikiversity"/>
    <w:basedOn w:val="a8"/>
    <w:qFormat/>
    <w:rsid w:val="00986055"/>
    <w:pPr>
      <w:spacing w:line="360" w:lineRule="atLeast"/>
      <w:ind w:firstLine="345"/>
    </w:pPr>
  </w:style>
  <w:style w:type="paragraph" w:customStyle="1" w:styleId="wikipedia">
    <w:name w:val="wikipedia"/>
    <w:basedOn w:val="a8"/>
    <w:qFormat/>
    <w:rsid w:val="00986055"/>
    <w:pPr>
      <w:spacing w:line="360" w:lineRule="atLeast"/>
      <w:ind w:firstLine="345"/>
    </w:pPr>
  </w:style>
  <w:style w:type="paragraph" w:customStyle="1" w:styleId="wikibooks">
    <w:name w:val="wikibooks"/>
    <w:basedOn w:val="a8"/>
    <w:qFormat/>
    <w:rsid w:val="00986055"/>
    <w:pPr>
      <w:spacing w:line="360" w:lineRule="atLeast"/>
      <w:ind w:firstLine="345"/>
    </w:pPr>
  </w:style>
  <w:style w:type="paragraph" w:customStyle="1" w:styleId="wikinews">
    <w:name w:val="wikinews"/>
    <w:basedOn w:val="a8"/>
    <w:qFormat/>
    <w:rsid w:val="00986055"/>
    <w:pPr>
      <w:spacing w:line="360" w:lineRule="atLeast"/>
      <w:ind w:firstLine="345"/>
    </w:pPr>
  </w:style>
  <w:style w:type="paragraph" w:customStyle="1" w:styleId="wikiquote">
    <w:name w:val="wikiquote"/>
    <w:basedOn w:val="a8"/>
    <w:qFormat/>
    <w:rsid w:val="00986055"/>
    <w:pPr>
      <w:spacing w:line="360" w:lineRule="atLeast"/>
      <w:ind w:firstLine="345"/>
    </w:pPr>
  </w:style>
  <w:style w:type="paragraph" w:customStyle="1" w:styleId="wikisource">
    <w:name w:val="wikisource"/>
    <w:basedOn w:val="a8"/>
    <w:qFormat/>
    <w:rsid w:val="00986055"/>
    <w:pPr>
      <w:spacing w:line="360" w:lineRule="atLeast"/>
      <w:ind w:firstLine="345"/>
    </w:pPr>
  </w:style>
  <w:style w:type="paragraph" w:customStyle="1" w:styleId="commons">
    <w:name w:val="commons"/>
    <w:basedOn w:val="a8"/>
    <w:qFormat/>
    <w:rsid w:val="00986055"/>
    <w:pPr>
      <w:spacing w:line="360" w:lineRule="atLeast"/>
      <w:ind w:firstLine="345"/>
    </w:pPr>
  </w:style>
  <w:style w:type="paragraph" w:customStyle="1" w:styleId="wikimedia">
    <w:name w:val="wikimedia"/>
    <w:basedOn w:val="a8"/>
    <w:qFormat/>
    <w:rsid w:val="00986055"/>
    <w:pPr>
      <w:spacing w:line="360" w:lineRule="atLeast"/>
      <w:ind w:firstLine="345"/>
    </w:pPr>
  </w:style>
  <w:style w:type="paragraph" w:customStyle="1" w:styleId="wiktionary">
    <w:name w:val="wiktionary"/>
    <w:basedOn w:val="a8"/>
    <w:qFormat/>
    <w:rsid w:val="00986055"/>
    <w:pPr>
      <w:spacing w:line="360" w:lineRule="atLeast"/>
      <w:ind w:firstLine="345"/>
    </w:pPr>
  </w:style>
  <w:style w:type="paragraph" w:customStyle="1" w:styleId="wikidata">
    <w:name w:val="wikidata"/>
    <w:basedOn w:val="a8"/>
    <w:qFormat/>
    <w:rsid w:val="00986055"/>
    <w:pPr>
      <w:spacing w:line="360" w:lineRule="atLeast"/>
      <w:ind w:firstLine="345"/>
    </w:pPr>
  </w:style>
  <w:style w:type="paragraph" w:customStyle="1" w:styleId="wikivoyage">
    <w:name w:val="wikivoyage"/>
    <w:basedOn w:val="a8"/>
    <w:qFormat/>
    <w:rsid w:val="00986055"/>
    <w:pPr>
      <w:spacing w:line="360" w:lineRule="atLeast"/>
      <w:ind w:firstLine="345"/>
    </w:pPr>
  </w:style>
  <w:style w:type="paragraph" w:customStyle="1" w:styleId="grosse-icone">
    <w:name w:val="grosse-icone"/>
    <w:basedOn w:val="a8"/>
    <w:qFormat/>
    <w:rsid w:val="00986055"/>
  </w:style>
  <w:style w:type="paragraph" w:customStyle="1" w:styleId="alerte">
    <w:name w:val="alerte"/>
    <w:basedOn w:val="a8"/>
    <w:qFormat/>
    <w:rsid w:val="00986055"/>
    <w:pPr>
      <w:shd w:val="clear" w:color="auto" w:fill="FFFFDD"/>
      <w:spacing w:after="96" w:afterAutospacing="0"/>
    </w:pPr>
    <w:rPr>
      <w:i/>
      <w:iCs/>
    </w:rPr>
  </w:style>
  <w:style w:type="paragraph" w:customStyle="1" w:styleId="grave">
    <w:name w:val="grave"/>
    <w:basedOn w:val="a8"/>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qFormat/>
    <w:rsid w:val="00986055"/>
    <w:pPr>
      <w:ind w:left="360" w:right="360"/>
    </w:pPr>
  </w:style>
  <w:style w:type="paragraph" w:customStyle="1" w:styleId="bandeau-portail-icone">
    <w:name w:val="bandeau-portail-icone"/>
    <w:basedOn w:val="a8"/>
    <w:qFormat/>
    <w:rsid w:val="00986055"/>
    <w:pPr>
      <w:ind w:right="120"/>
    </w:pPr>
  </w:style>
  <w:style w:type="paragraph" w:customStyle="1" w:styleId="bandeau-portail-texte">
    <w:name w:val="bandeau-portail-texte"/>
    <w:basedOn w:val="a8"/>
    <w:qFormat/>
    <w:rsid w:val="00986055"/>
    <w:rPr>
      <w:b/>
      <w:bCs/>
    </w:rPr>
  </w:style>
  <w:style w:type="paragraph" w:customStyle="1" w:styleId="exemple">
    <w:name w:val="exemple"/>
    <w:basedOn w:val="a8"/>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qFormat/>
    <w:rsid w:val="00986055"/>
    <w:pPr>
      <w:shd w:val="clear" w:color="auto" w:fill="A0A0FF"/>
      <w:spacing w:before="0" w:beforeAutospacing="0" w:after="0" w:afterAutospacing="0"/>
    </w:pPr>
  </w:style>
  <w:style w:type="paragraph" w:customStyle="1" w:styleId="avancetexte">
    <w:name w:val="avance_texte"/>
    <w:basedOn w:val="a8"/>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qFormat/>
    <w:rsid w:val="00986055"/>
    <w:rPr>
      <w:vanish/>
    </w:rPr>
  </w:style>
  <w:style w:type="paragraph" w:customStyle="1" w:styleId="mw-alerte">
    <w:name w:val="mw-alerte"/>
    <w:basedOn w:val="a8"/>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qFormat/>
    <w:rsid w:val="00986055"/>
    <w:rPr>
      <w:sz w:val="22"/>
      <w:szCs w:val="22"/>
    </w:rPr>
  </w:style>
  <w:style w:type="paragraph" w:customStyle="1" w:styleId="navtoggle">
    <w:name w:val="navtoggle"/>
    <w:basedOn w:val="a8"/>
    <w:qFormat/>
    <w:rsid w:val="00986055"/>
    <w:rPr>
      <w:sz w:val="22"/>
      <w:szCs w:val="22"/>
    </w:rPr>
  </w:style>
  <w:style w:type="paragraph" w:customStyle="1" w:styleId="alternance">
    <w:name w:val="alternance"/>
    <w:basedOn w:val="a8"/>
    <w:qFormat/>
    <w:rsid w:val="00986055"/>
  </w:style>
  <w:style w:type="paragraph" w:customStyle="1" w:styleId="alternance2">
    <w:name w:val="alternance2"/>
    <w:basedOn w:val="a8"/>
    <w:qFormat/>
    <w:rsid w:val="00986055"/>
  </w:style>
  <w:style w:type="paragraph" w:customStyle="1" w:styleId="infobox">
    <w:name w:val="infobox"/>
    <w:basedOn w:val="a8"/>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qFormat/>
    <w:rsid w:val="00986055"/>
  </w:style>
  <w:style w:type="paragraph" w:customStyle="1" w:styleId="assistant">
    <w:name w:val="assistant"/>
    <w:basedOn w:val="a8"/>
    <w:qFormat/>
    <w:rsid w:val="00986055"/>
  </w:style>
  <w:style w:type="paragraph" w:customStyle="1" w:styleId="headergris">
    <w:name w:val="headergris"/>
    <w:basedOn w:val="a8"/>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qFormat/>
    <w:rsid w:val="00986055"/>
    <w:pPr>
      <w:ind w:right="120"/>
      <w:jc w:val="right"/>
    </w:pPr>
    <w:rPr>
      <w:sz w:val="15"/>
      <w:szCs w:val="15"/>
    </w:rPr>
  </w:style>
  <w:style w:type="paragraph" w:customStyle="1" w:styleId="geo-default">
    <w:name w:val="geo-default"/>
    <w:basedOn w:val="a8"/>
    <w:qFormat/>
    <w:rsid w:val="00986055"/>
  </w:style>
  <w:style w:type="paragraph" w:customStyle="1" w:styleId="geo-nondefault">
    <w:name w:val="geo-nondefault"/>
    <w:basedOn w:val="a8"/>
    <w:qFormat/>
    <w:rsid w:val="00986055"/>
    <w:rPr>
      <w:vanish/>
    </w:rPr>
  </w:style>
  <w:style w:type="paragraph" w:customStyle="1" w:styleId="geo-dms">
    <w:name w:val="geo-dms"/>
    <w:basedOn w:val="a8"/>
    <w:qFormat/>
    <w:rsid w:val="00986055"/>
  </w:style>
  <w:style w:type="paragraph" w:customStyle="1" w:styleId="geo-dec">
    <w:name w:val="geo-dec"/>
    <w:basedOn w:val="a8"/>
    <w:qFormat/>
    <w:rsid w:val="00986055"/>
  </w:style>
  <w:style w:type="paragraph" w:customStyle="1" w:styleId="geo-multi-punct">
    <w:name w:val="geo-multi-punct"/>
    <w:basedOn w:val="a8"/>
    <w:qFormat/>
    <w:rsid w:val="00986055"/>
    <w:rPr>
      <w:vanish/>
    </w:rPr>
  </w:style>
  <w:style w:type="paragraph" w:customStyle="1" w:styleId="infoboxv2">
    <w:name w:val="infobox_v2"/>
    <w:basedOn w:val="a8"/>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qFormat/>
    <w:rsid w:val="00986055"/>
  </w:style>
  <w:style w:type="paragraph" w:customStyle="1" w:styleId="degrade">
    <w:name w:val="degrade"/>
    <w:basedOn w:val="a8"/>
    <w:qFormat/>
    <w:rsid w:val="00986055"/>
  </w:style>
  <w:style w:type="paragraph" w:customStyle="1" w:styleId="degraderev">
    <w:name w:val="degrade_rev"/>
    <w:basedOn w:val="a8"/>
    <w:qFormat/>
    <w:rsid w:val="00986055"/>
  </w:style>
  <w:style w:type="paragraph" w:customStyle="1" w:styleId="ombre">
    <w:name w:val="ombre"/>
    <w:basedOn w:val="a8"/>
    <w:qFormat/>
    <w:rsid w:val="00986055"/>
  </w:style>
  <w:style w:type="paragraph" w:customStyle="1" w:styleId="ombrepale">
    <w:name w:val="ombre_pale"/>
    <w:basedOn w:val="a8"/>
    <w:qFormat/>
    <w:rsid w:val="00986055"/>
  </w:style>
  <w:style w:type="paragraph" w:customStyle="1" w:styleId="ombrebl">
    <w:name w:val="ombre_bl"/>
    <w:basedOn w:val="a8"/>
    <w:qFormat/>
    <w:rsid w:val="00986055"/>
  </w:style>
  <w:style w:type="paragraph" w:customStyle="1" w:styleId="ombreblpale">
    <w:name w:val="ombre_blpale"/>
    <w:basedOn w:val="a8"/>
    <w:qFormat/>
    <w:rsid w:val="00986055"/>
  </w:style>
  <w:style w:type="paragraph" w:customStyle="1" w:styleId="ombrerg">
    <w:name w:val="ombre_rg"/>
    <w:basedOn w:val="a8"/>
    <w:qFormat/>
    <w:rsid w:val="00986055"/>
  </w:style>
  <w:style w:type="paragraph" w:customStyle="1" w:styleId="ombrergpale">
    <w:name w:val="ombre_rgpale"/>
    <w:basedOn w:val="a8"/>
    <w:qFormat/>
    <w:rsid w:val="00986055"/>
  </w:style>
  <w:style w:type="paragraph" w:customStyle="1" w:styleId="hidden">
    <w:name w:val="hidden"/>
    <w:basedOn w:val="a8"/>
    <w:qFormat/>
    <w:rsid w:val="00986055"/>
  </w:style>
  <w:style w:type="paragraph" w:customStyle="1" w:styleId="cinema-bandeau">
    <w:name w:val="cinema-bandeau"/>
    <w:basedOn w:val="a8"/>
    <w:qFormat/>
    <w:rsid w:val="00986055"/>
  </w:style>
  <w:style w:type="paragraph" w:customStyle="1" w:styleId="mw-textarea-protected">
    <w:name w:val="mw-textarea-protected"/>
    <w:basedOn w:val="a8"/>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qFormat/>
    <w:rsid w:val="00986055"/>
  </w:style>
  <w:style w:type="paragraph" w:customStyle="1" w:styleId="wikimagtitre">
    <w:name w:val="wikimag_titre"/>
    <w:basedOn w:val="a8"/>
    <w:qFormat/>
    <w:rsid w:val="00986055"/>
  </w:style>
  <w:style w:type="paragraph" w:customStyle="1" w:styleId="ui-button-large">
    <w:name w:val="ui-button-large"/>
    <w:basedOn w:val="a8"/>
    <w:qFormat/>
    <w:rsid w:val="00986055"/>
  </w:style>
  <w:style w:type="paragraph" w:customStyle="1" w:styleId="fr-collapsible-content">
    <w:name w:val="fr-collapsible-content"/>
    <w:basedOn w:val="a8"/>
    <w:qFormat/>
    <w:rsid w:val="00986055"/>
  </w:style>
  <w:style w:type="paragraph" w:customStyle="1" w:styleId="navboxnewtitle">
    <w:name w:val="navboxnew_title"/>
    <w:basedOn w:val="a8"/>
    <w:qFormat/>
    <w:rsid w:val="00986055"/>
  </w:style>
  <w:style w:type="paragraph" w:customStyle="1" w:styleId="navboxnewtitlesub">
    <w:name w:val="navboxnew_titlesub"/>
    <w:basedOn w:val="a8"/>
    <w:qFormat/>
    <w:rsid w:val="00986055"/>
  </w:style>
  <w:style w:type="paragraph" w:customStyle="1" w:styleId="navboxnewcell">
    <w:name w:val="navboxnew_cell"/>
    <w:basedOn w:val="a8"/>
    <w:qFormat/>
    <w:rsid w:val="00986055"/>
  </w:style>
  <w:style w:type="paragraph" w:customStyle="1" w:styleId="navboxnewth">
    <w:name w:val="navboxnew_th"/>
    <w:basedOn w:val="a8"/>
    <w:qFormat/>
    <w:rsid w:val="00986055"/>
  </w:style>
  <w:style w:type="paragraph" w:customStyle="1" w:styleId="impair">
    <w:name w:val="impair"/>
    <w:basedOn w:val="a8"/>
    <w:qFormat/>
    <w:rsid w:val="00986055"/>
  </w:style>
  <w:style w:type="paragraph" w:customStyle="1" w:styleId="pair">
    <w:name w:val="pair"/>
    <w:basedOn w:val="a8"/>
    <w:qFormat/>
    <w:rsid w:val="00986055"/>
  </w:style>
  <w:style w:type="paragraph" w:customStyle="1" w:styleId="navboxnewbanner">
    <w:name w:val="navboxnew_banner"/>
    <w:basedOn w:val="a8"/>
    <w:qFormat/>
    <w:rsid w:val="00986055"/>
  </w:style>
  <w:style w:type="paragraph" w:customStyle="1" w:styleId="navboxnewimage">
    <w:name w:val="navboxnew_image"/>
    <w:basedOn w:val="a8"/>
    <w:qFormat/>
    <w:rsid w:val="00986055"/>
  </w:style>
  <w:style w:type="paragraph" w:customStyle="1" w:styleId="navboxnewrow">
    <w:name w:val="navboxnew_row"/>
    <w:basedOn w:val="a8"/>
    <w:qFormat/>
    <w:rsid w:val="00986055"/>
  </w:style>
  <w:style w:type="paragraph" w:customStyle="1" w:styleId="navboxnewie">
    <w:name w:val="navboxnew_ie"/>
    <w:basedOn w:val="a8"/>
    <w:qFormat/>
    <w:rsid w:val="00986055"/>
  </w:style>
  <w:style w:type="paragraph" w:customStyle="1" w:styleId="navboxnewinline">
    <w:name w:val="navboxnew_inline"/>
    <w:basedOn w:val="a8"/>
    <w:qFormat/>
    <w:rsid w:val="00986055"/>
  </w:style>
  <w:style w:type="paragraph" w:customStyle="1" w:styleId="ui-button-text">
    <w:name w:val="ui-button-text"/>
    <w:basedOn w:val="a8"/>
    <w:qFormat/>
    <w:rsid w:val="00986055"/>
  </w:style>
  <w:style w:type="paragraph" w:customStyle="1" w:styleId="ui-dialog-titlebar">
    <w:name w:val="ui-dialog-titlebar"/>
    <w:basedOn w:val="a8"/>
    <w:qFormat/>
    <w:rsid w:val="00986055"/>
  </w:style>
  <w:style w:type="paragraph" w:customStyle="1" w:styleId="ui-dialog-title">
    <w:name w:val="ui-dialog-title"/>
    <w:basedOn w:val="a8"/>
    <w:qFormat/>
    <w:rsid w:val="00986055"/>
  </w:style>
  <w:style w:type="paragraph" w:customStyle="1" w:styleId="ui-dialog-titlebar-close">
    <w:name w:val="ui-dialog-titlebar-close"/>
    <w:basedOn w:val="a8"/>
    <w:qFormat/>
    <w:rsid w:val="00986055"/>
  </w:style>
  <w:style w:type="paragraph" w:customStyle="1" w:styleId="ui-dialog-content">
    <w:name w:val="ui-dialog-content"/>
    <w:basedOn w:val="a8"/>
    <w:qFormat/>
    <w:rsid w:val="00986055"/>
  </w:style>
  <w:style w:type="paragraph" w:customStyle="1" w:styleId="ui-dialog-buttonpane">
    <w:name w:val="ui-dialog-buttonpane"/>
    <w:basedOn w:val="a8"/>
    <w:qFormat/>
    <w:rsid w:val="00986055"/>
  </w:style>
  <w:style w:type="paragraph" w:customStyle="1" w:styleId="fr-collapsible-toggle-keyboard">
    <w:name w:val="fr-collapsible-toggle-keyboard"/>
    <w:basedOn w:val="a8"/>
    <w:qFormat/>
    <w:rsid w:val="00986055"/>
  </w:style>
  <w:style w:type="paragraph" w:customStyle="1" w:styleId="navboxnewlast">
    <w:name w:val="navboxnew_last"/>
    <w:basedOn w:val="a8"/>
    <w:qFormat/>
    <w:rsid w:val="00986055"/>
  </w:style>
  <w:style w:type="paragraph" w:customStyle="1" w:styleId="special-label">
    <w:name w:val="special-label"/>
    <w:basedOn w:val="a8"/>
    <w:qFormat/>
    <w:rsid w:val="00986055"/>
  </w:style>
  <w:style w:type="paragraph" w:customStyle="1" w:styleId="special-query">
    <w:name w:val="special-query"/>
    <w:basedOn w:val="a8"/>
    <w:qFormat/>
    <w:rsid w:val="00986055"/>
  </w:style>
  <w:style w:type="paragraph" w:customStyle="1" w:styleId="special-hover">
    <w:name w:val="special-hover"/>
    <w:basedOn w:val="a8"/>
    <w:qFormat/>
    <w:rsid w:val="00986055"/>
  </w:style>
  <w:style w:type="paragraph" w:customStyle="1" w:styleId="mw-specialpage-summary">
    <w:name w:val="mw-specialpage-summary"/>
    <w:basedOn w:val="a8"/>
    <w:qFormat/>
    <w:rsid w:val="00986055"/>
  </w:style>
  <w:style w:type="paragraph" w:customStyle="1" w:styleId="legendlike">
    <w:name w:val="legendlike"/>
    <w:basedOn w:val="a8"/>
    <w:qFormat/>
    <w:rsid w:val="00986055"/>
  </w:style>
  <w:style w:type="paragraph" w:customStyle="1" w:styleId="legendtextlike">
    <w:name w:val="legendtextlike"/>
    <w:basedOn w:val="a8"/>
    <w:qFormat/>
    <w:rsid w:val="00986055"/>
  </w:style>
  <w:style w:type="paragraph" w:customStyle="1" w:styleId="scrollbar">
    <w:name w:val="scrollbar"/>
    <w:basedOn w:val="a8"/>
    <w:qFormat/>
    <w:rsid w:val="00986055"/>
  </w:style>
  <w:style w:type="paragraph" w:customStyle="1" w:styleId="scrollbarcontainer">
    <w:name w:val="scrollbarcontainer"/>
    <w:basedOn w:val="a8"/>
    <w:qFormat/>
    <w:rsid w:val="00986055"/>
  </w:style>
  <w:style w:type="paragraph" w:customStyle="1" w:styleId="magnify">
    <w:name w:val="magnify"/>
    <w:basedOn w:val="a8"/>
    <w:qFormat/>
    <w:rsid w:val="00986055"/>
  </w:style>
  <w:style w:type="paragraph" w:customStyle="1" w:styleId="infoboximage">
    <w:name w:val="infoboximage"/>
    <w:basedOn w:val="a8"/>
    <w:qFormat/>
    <w:rsid w:val="00986055"/>
  </w:style>
  <w:style w:type="paragraph" w:customStyle="1" w:styleId="infoboxsoustitre">
    <w:name w:val="infoboxsoustitre"/>
    <w:basedOn w:val="a8"/>
    <w:qFormat/>
    <w:rsid w:val="00986055"/>
  </w:style>
  <w:style w:type="paragraph" w:customStyle="1" w:styleId="latitude">
    <w:name w:val="latitude"/>
    <w:basedOn w:val="a8"/>
    <w:qFormat/>
    <w:rsid w:val="00986055"/>
  </w:style>
  <w:style w:type="paragraph" w:customStyle="1" w:styleId="entete">
    <w:name w:val="entete"/>
    <w:basedOn w:val="a8"/>
    <w:qFormat/>
    <w:rsid w:val="00986055"/>
  </w:style>
  <w:style w:type="paragraph" w:customStyle="1" w:styleId="media">
    <w:name w:val="media"/>
    <w:basedOn w:val="a8"/>
    <w:qFormat/>
    <w:rsid w:val="00986055"/>
  </w:style>
  <w:style w:type="paragraph" w:customStyle="1" w:styleId="thumbimage">
    <w:name w:val="thumbimage"/>
    <w:basedOn w:val="a8"/>
    <w:qFormat/>
    <w:rsid w:val="00986055"/>
  </w:style>
  <w:style w:type="paragraph" w:customStyle="1" w:styleId="thumbinner">
    <w:name w:val="thumbinner"/>
    <w:basedOn w:val="a8"/>
    <w:qFormat/>
    <w:rsid w:val="00986055"/>
  </w:style>
  <w:style w:type="paragraph" w:customStyle="1" w:styleId="thumb">
    <w:name w:val="thumb"/>
    <w:basedOn w:val="a8"/>
    <w:qFormat/>
    <w:rsid w:val="00986055"/>
  </w:style>
  <w:style w:type="paragraph" w:customStyle="1" w:styleId="thumbcaption">
    <w:name w:val="thumbcaption"/>
    <w:basedOn w:val="a8"/>
    <w:qFormat/>
    <w:rsid w:val="00986055"/>
  </w:style>
  <w:style w:type="paragraph" w:customStyle="1" w:styleId="legend">
    <w:name w:val="legend"/>
    <w:basedOn w:val="a8"/>
    <w:qFormat/>
    <w:rsid w:val="00986055"/>
  </w:style>
  <w:style w:type="paragraph" w:customStyle="1" w:styleId="image2">
    <w:name w:val="image2"/>
    <w:basedOn w:val="a8"/>
    <w:qFormat/>
    <w:rsid w:val="00986055"/>
  </w:style>
  <w:style w:type="paragraph" w:customStyle="1" w:styleId="hr">
    <w:name w:val="hr"/>
    <w:basedOn w:val="a8"/>
    <w:qFormat/>
    <w:rsid w:val="00986055"/>
  </w:style>
  <w:style w:type="paragraph" w:customStyle="1" w:styleId="navbar">
    <w:name w:val="navbar"/>
    <w:basedOn w:val="a8"/>
    <w:qFormat/>
    <w:rsid w:val="00986055"/>
  </w:style>
  <w:style w:type="paragraph" w:customStyle="1" w:styleId="prevbloc">
    <w:name w:val="prev_bloc"/>
    <w:basedOn w:val="a8"/>
    <w:qFormat/>
    <w:rsid w:val="00986055"/>
  </w:style>
  <w:style w:type="paragraph" w:customStyle="1" w:styleId="nextbloc">
    <w:name w:val="next_bloc"/>
    <w:basedOn w:val="a8"/>
    <w:qFormat/>
    <w:rsid w:val="00986055"/>
  </w:style>
  <w:style w:type="paragraph" w:customStyle="1" w:styleId="imgtoogle">
    <w:name w:val="img_toogle"/>
    <w:basedOn w:val="a8"/>
    <w:qFormat/>
    <w:rsid w:val="00986055"/>
  </w:style>
  <w:style w:type="paragraph" w:customStyle="1" w:styleId="atoogle">
    <w:name w:val="a_toogle"/>
    <w:basedOn w:val="a8"/>
    <w:qFormat/>
    <w:rsid w:val="00986055"/>
  </w:style>
  <w:style w:type="paragraph" w:customStyle="1" w:styleId="geopoint">
    <w:name w:val="geopoint"/>
    <w:basedOn w:val="a8"/>
    <w:qFormat/>
    <w:rsid w:val="00986055"/>
  </w:style>
  <w:style w:type="paragraph" w:customStyle="1" w:styleId="titre">
    <w:name w:val="titre"/>
    <w:basedOn w:val="a8"/>
    <w:qFormat/>
    <w:rsid w:val="00986055"/>
  </w:style>
  <w:style w:type="paragraph" w:customStyle="1" w:styleId="ui-icon-closethick">
    <w:name w:val="ui-icon-closethick"/>
    <w:basedOn w:val="a8"/>
    <w:qFormat/>
    <w:rsid w:val="00986055"/>
  </w:style>
  <w:style w:type="paragraph" w:customStyle="1" w:styleId="taxoboxclassification">
    <w:name w:val="taxobox_classification"/>
    <w:basedOn w:val="a8"/>
    <w:qFormat/>
    <w:rsid w:val="00986055"/>
  </w:style>
  <w:style w:type="paragraph" w:customStyle="1" w:styleId="rnormal">
    <w:name w:val="rnormal"/>
    <w:basedOn w:val="a8"/>
    <w:qFormat/>
    <w:rsid w:val="00986055"/>
  </w:style>
  <w:style w:type="paragraph" w:customStyle="1" w:styleId="alert-text">
    <w:name w:val="alert-text"/>
    <w:basedOn w:val="a8"/>
    <w:qFormat/>
    <w:rsid w:val="00986055"/>
    <w:rPr>
      <w:color w:val="000000"/>
    </w:rPr>
  </w:style>
  <w:style w:type="paragraph" w:customStyle="1" w:styleId="regardsactu">
    <w:name w:val="regards_actu"/>
    <w:basedOn w:val="a8"/>
    <w:qFormat/>
    <w:rsid w:val="00986055"/>
  </w:style>
  <w:style w:type="paragraph" w:customStyle="1" w:styleId="mw-geshi">
    <w:name w:val="mw-geshi"/>
    <w:basedOn w:val="a8"/>
    <w:qFormat/>
    <w:rsid w:val="00986055"/>
    <w:rPr>
      <w:rFonts w:ascii="Courier New" w:hAnsi="Courier New" w:cs="Courier New"/>
    </w:rPr>
  </w:style>
  <w:style w:type="paragraph" w:customStyle="1" w:styleId="fr-collapsible-content1">
    <w:name w:val="fr-collapsible-content1"/>
    <w:basedOn w:val="a8"/>
    <w:qFormat/>
    <w:rsid w:val="00986055"/>
    <w:rPr>
      <w:sz w:val="22"/>
      <w:szCs w:val="22"/>
    </w:rPr>
  </w:style>
  <w:style w:type="paragraph" w:customStyle="1" w:styleId="fr-collapsible-toggle1">
    <w:name w:val="fr-collapsible-toggle1"/>
    <w:basedOn w:val="a8"/>
    <w:qFormat/>
    <w:rsid w:val="00986055"/>
    <w:rPr>
      <w:sz w:val="22"/>
      <w:szCs w:val="22"/>
    </w:rPr>
  </w:style>
  <w:style w:type="paragraph" w:customStyle="1" w:styleId="fr-collapsible-toggle2">
    <w:name w:val="fr-collapsible-toggle2"/>
    <w:basedOn w:val="a8"/>
    <w:qFormat/>
    <w:rsid w:val="00986055"/>
    <w:rPr>
      <w:sz w:val="22"/>
      <w:szCs w:val="22"/>
    </w:rPr>
  </w:style>
  <w:style w:type="paragraph" w:customStyle="1" w:styleId="fr-collapsible-toggle3">
    <w:name w:val="fr-collapsible-toggle3"/>
    <w:basedOn w:val="a8"/>
    <w:qFormat/>
    <w:rsid w:val="00986055"/>
    <w:rPr>
      <w:sz w:val="22"/>
      <w:szCs w:val="22"/>
    </w:rPr>
  </w:style>
  <w:style w:type="paragraph" w:customStyle="1" w:styleId="navboxnewtitle1">
    <w:name w:val="navboxnew_title1"/>
    <w:basedOn w:val="a8"/>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qFormat/>
    <w:rsid w:val="00986055"/>
    <w:rPr>
      <w:sz w:val="19"/>
      <w:szCs w:val="19"/>
    </w:rPr>
  </w:style>
  <w:style w:type="paragraph" w:customStyle="1" w:styleId="fr-collapsible-content2">
    <w:name w:val="fr-collapsible-content2"/>
    <w:basedOn w:val="a8"/>
    <w:qFormat/>
    <w:rsid w:val="00986055"/>
    <w:rPr>
      <w:sz w:val="22"/>
      <w:szCs w:val="22"/>
    </w:rPr>
  </w:style>
  <w:style w:type="paragraph" w:customStyle="1" w:styleId="navboxnewcell1">
    <w:name w:val="navboxnew_cell1"/>
    <w:basedOn w:val="a8"/>
    <w:qFormat/>
    <w:rsid w:val="00986055"/>
    <w:pPr>
      <w:jc w:val="center"/>
    </w:pPr>
  </w:style>
  <w:style w:type="paragraph" w:customStyle="1" w:styleId="navboxnewth1">
    <w:name w:val="navboxnew_th1"/>
    <w:basedOn w:val="a8"/>
    <w:qFormat/>
    <w:rsid w:val="00986055"/>
    <w:pPr>
      <w:pBdr>
        <w:right w:val="single" w:sz="12" w:space="9" w:color="F9F9F9"/>
      </w:pBdr>
      <w:shd w:val="clear" w:color="auto" w:fill="DDDDFF"/>
    </w:pPr>
    <w:rPr>
      <w:b/>
      <w:bCs/>
    </w:rPr>
  </w:style>
  <w:style w:type="paragraph" w:customStyle="1" w:styleId="navboxnewlast1">
    <w:name w:val="navboxnew_last1"/>
    <w:basedOn w:val="a8"/>
    <w:qFormat/>
    <w:rsid w:val="00986055"/>
  </w:style>
  <w:style w:type="paragraph" w:customStyle="1" w:styleId="impair1">
    <w:name w:val="impair1"/>
    <w:basedOn w:val="a8"/>
    <w:qFormat/>
    <w:rsid w:val="00986055"/>
    <w:pPr>
      <w:shd w:val="clear" w:color="auto" w:fill="EEEEFF"/>
    </w:pPr>
  </w:style>
  <w:style w:type="paragraph" w:customStyle="1" w:styleId="pair1">
    <w:name w:val="pair1"/>
    <w:basedOn w:val="a8"/>
    <w:qFormat/>
    <w:rsid w:val="00986055"/>
    <w:pPr>
      <w:shd w:val="clear" w:color="auto" w:fill="F9F9F9"/>
    </w:pPr>
  </w:style>
  <w:style w:type="paragraph" w:customStyle="1" w:styleId="navboxnewbanner1">
    <w:name w:val="navboxnew_banner1"/>
    <w:basedOn w:val="a8"/>
    <w:qFormat/>
    <w:rsid w:val="00986055"/>
    <w:pPr>
      <w:shd w:val="clear" w:color="auto" w:fill="DDDDFF"/>
      <w:spacing w:before="0" w:beforeAutospacing="0" w:after="30" w:afterAutospacing="0"/>
      <w:jc w:val="center"/>
    </w:pPr>
  </w:style>
  <w:style w:type="paragraph" w:customStyle="1" w:styleId="navboxnewimage1">
    <w:name w:val="navboxnew_image1"/>
    <w:basedOn w:val="a8"/>
    <w:qFormat/>
    <w:rsid w:val="00986055"/>
  </w:style>
  <w:style w:type="paragraph" w:customStyle="1" w:styleId="navboxnewcell2">
    <w:name w:val="navboxnew_cell2"/>
    <w:basedOn w:val="a8"/>
    <w:qFormat/>
    <w:rsid w:val="00986055"/>
    <w:pPr>
      <w:jc w:val="center"/>
    </w:pPr>
  </w:style>
  <w:style w:type="paragraph" w:customStyle="1" w:styleId="navboxnewie1">
    <w:name w:val="navboxnew_ie1"/>
    <w:basedOn w:val="a8"/>
    <w:qFormat/>
    <w:rsid w:val="00986055"/>
  </w:style>
  <w:style w:type="paragraph" w:customStyle="1" w:styleId="navboxnewtitle2">
    <w:name w:val="navboxnew_title2"/>
    <w:basedOn w:val="a8"/>
    <w:qFormat/>
    <w:rsid w:val="00986055"/>
    <w:pPr>
      <w:shd w:val="clear" w:color="auto" w:fill="99CC99"/>
    </w:pPr>
  </w:style>
  <w:style w:type="paragraph" w:customStyle="1" w:styleId="navboxnewbanner2">
    <w:name w:val="navboxnew_banner2"/>
    <w:basedOn w:val="a8"/>
    <w:qFormat/>
    <w:rsid w:val="00986055"/>
    <w:pPr>
      <w:shd w:val="clear" w:color="auto" w:fill="99CC99"/>
    </w:pPr>
  </w:style>
  <w:style w:type="paragraph" w:customStyle="1" w:styleId="navboxnewth2">
    <w:name w:val="navboxnew_th2"/>
    <w:basedOn w:val="a8"/>
    <w:qFormat/>
    <w:rsid w:val="00986055"/>
    <w:pPr>
      <w:shd w:val="clear" w:color="auto" w:fill="B3D9B3"/>
    </w:pPr>
  </w:style>
  <w:style w:type="paragraph" w:customStyle="1" w:styleId="navboxnewtitle3">
    <w:name w:val="navboxnew_title3"/>
    <w:basedOn w:val="a8"/>
    <w:qFormat/>
    <w:rsid w:val="00986055"/>
    <w:pPr>
      <w:shd w:val="clear" w:color="auto" w:fill="DFEDFF"/>
    </w:pPr>
  </w:style>
  <w:style w:type="paragraph" w:customStyle="1" w:styleId="navboxnewbanner3">
    <w:name w:val="navboxnew_banner3"/>
    <w:basedOn w:val="a8"/>
    <w:qFormat/>
    <w:rsid w:val="00986055"/>
    <w:pPr>
      <w:shd w:val="clear" w:color="auto" w:fill="DFEDFF"/>
    </w:pPr>
  </w:style>
  <w:style w:type="paragraph" w:customStyle="1" w:styleId="navboxnewth3">
    <w:name w:val="navboxnew_th3"/>
    <w:basedOn w:val="a8"/>
    <w:qFormat/>
    <w:rsid w:val="00986055"/>
    <w:pPr>
      <w:shd w:val="clear" w:color="auto" w:fill="E7F2FF"/>
    </w:pPr>
  </w:style>
  <w:style w:type="paragraph" w:customStyle="1" w:styleId="fr-collapsible-toggle4">
    <w:name w:val="fr-collapsible-toggle4"/>
    <w:basedOn w:val="a8"/>
    <w:qFormat/>
    <w:rsid w:val="00986055"/>
    <w:rPr>
      <w:sz w:val="22"/>
      <w:szCs w:val="22"/>
    </w:rPr>
  </w:style>
  <w:style w:type="paragraph" w:customStyle="1" w:styleId="navboxnewtitle4">
    <w:name w:val="navboxnew_title4"/>
    <w:basedOn w:val="a8"/>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qFormat/>
    <w:rsid w:val="00986055"/>
    <w:rPr>
      <w:sz w:val="19"/>
      <w:szCs w:val="19"/>
    </w:rPr>
  </w:style>
  <w:style w:type="paragraph" w:customStyle="1" w:styleId="fr-collapsible-content3">
    <w:name w:val="fr-collapsible-content3"/>
    <w:basedOn w:val="a8"/>
    <w:qFormat/>
    <w:rsid w:val="00986055"/>
    <w:rPr>
      <w:sz w:val="22"/>
      <w:szCs w:val="22"/>
    </w:rPr>
  </w:style>
  <w:style w:type="paragraph" w:customStyle="1" w:styleId="navboxnewrow1">
    <w:name w:val="navboxnew_row1"/>
    <w:basedOn w:val="a8"/>
    <w:qFormat/>
    <w:rsid w:val="00986055"/>
    <w:pPr>
      <w:shd w:val="clear" w:color="auto" w:fill="DDDDFF"/>
    </w:pPr>
  </w:style>
  <w:style w:type="paragraph" w:customStyle="1" w:styleId="navboxnewth4">
    <w:name w:val="navboxnew_th4"/>
    <w:basedOn w:val="a8"/>
    <w:qFormat/>
    <w:rsid w:val="00986055"/>
    <w:pPr>
      <w:pBdr>
        <w:top w:val="single" w:sz="12" w:space="0" w:color="F9F9F9"/>
      </w:pBdr>
      <w:jc w:val="center"/>
    </w:pPr>
    <w:rPr>
      <w:b/>
      <w:bCs/>
    </w:rPr>
  </w:style>
  <w:style w:type="paragraph" w:customStyle="1" w:styleId="navboxnewie2">
    <w:name w:val="navboxnew_ie2"/>
    <w:basedOn w:val="a8"/>
    <w:qFormat/>
    <w:rsid w:val="00986055"/>
    <w:pPr>
      <w:pBdr>
        <w:left w:val="single" w:sz="12" w:space="0" w:color="F9F9F9"/>
      </w:pBdr>
    </w:pPr>
  </w:style>
  <w:style w:type="paragraph" w:customStyle="1" w:styleId="navboxnewinline1">
    <w:name w:val="navboxnew_inline1"/>
    <w:basedOn w:val="a8"/>
    <w:qFormat/>
    <w:rsid w:val="00986055"/>
    <w:pPr>
      <w:shd w:val="clear" w:color="auto" w:fill="F9F9F9"/>
    </w:pPr>
  </w:style>
  <w:style w:type="paragraph" w:customStyle="1" w:styleId="navboxnewinline2">
    <w:name w:val="navboxnew_inline2"/>
    <w:basedOn w:val="a8"/>
    <w:qFormat/>
    <w:rsid w:val="00986055"/>
    <w:pPr>
      <w:shd w:val="clear" w:color="auto" w:fill="EEEEFF"/>
    </w:pPr>
  </w:style>
  <w:style w:type="paragraph" w:customStyle="1" w:styleId="navboxnewimage2">
    <w:name w:val="navboxnew_image2"/>
    <w:basedOn w:val="a8"/>
    <w:qFormat/>
    <w:rsid w:val="00986055"/>
    <w:rPr>
      <w:vanish/>
    </w:rPr>
  </w:style>
  <w:style w:type="paragraph" w:customStyle="1" w:styleId="navboxnewbanner4">
    <w:name w:val="navboxnew_banner4"/>
    <w:basedOn w:val="a8"/>
    <w:qFormat/>
    <w:rsid w:val="00986055"/>
    <w:pPr>
      <w:shd w:val="clear" w:color="auto" w:fill="CCCCFF"/>
      <w:spacing w:before="30" w:beforeAutospacing="0" w:after="0" w:afterAutospacing="0"/>
      <w:jc w:val="center"/>
    </w:pPr>
  </w:style>
  <w:style w:type="paragraph" w:customStyle="1" w:styleId="navboxnew1">
    <w:name w:val="navboxnew1"/>
    <w:basedOn w:val="a8"/>
    <w:qFormat/>
    <w:rsid w:val="00986055"/>
    <w:pPr>
      <w:shd w:val="clear" w:color="auto" w:fill="F9F9F9"/>
    </w:pPr>
  </w:style>
  <w:style w:type="paragraph" w:customStyle="1" w:styleId="play-btn-large1">
    <w:name w:val="play-btn-large1"/>
    <w:basedOn w:val="a8"/>
    <w:qFormat/>
    <w:rsid w:val="00986055"/>
    <w:pPr>
      <w:spacing w:before="0" w:beforeAutospacing="0"/>
      <w:ind w:left="-525"/>
    </w:pPr>
  </w:style>
  <w:style w:type="paragraph" w:customStyle="1" w:styleId="ui-widget1">
    <w:name w:val="ui-widget1"/>
    <w:basedOn w:val="a8"/>
    <w:qFormat/>
    <w:rsid w:val="00986055"/>
    <w:rPr>
      <w:rFonts w:ascii="Arial" w:hAnsi="Arial" w:cs="Arial"/>
    </w:rPr>
  </w:style>
  <w:style w:type="paragraph" w:customStyle="1" w:styleId="ui-state-default1">
    <w:name w:val="ui-state-default1"/>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qFormat/>
    <w:rsid w:val="00986055"/>
    <w:rPr>
      <w:color w:val="FFFFFF"/>
    </w:rPr>
  </w:style>
  <w:style w:type="paragraph" w:customStyle="1" w:styleId="ui-state-error-text2">
    <w:name w:val="ui-state-error-text2"/>
    <w:basedOn w:val="a8"/>
    <w:qFormat/>
    <w:rsid w:val="00986055"/>
    <w:rPr>
      <w:color w:val="FFFFFF"/>
    </w:rPr>
  </w:style>
  <w:style w:type="paragraph" w:customStyle="1" w:styleId="ui-priority-primary1">
    <w:name w:val="ui-priority-primary1"/>
    <w:basedOn w:val="a8"/>
    <w:qFormat/>
    <w:rsid w:val="00986055"/>
    <w:rPr>
      <w:b/>
      <w:bCs/>
    </w:rPr>
  </w:style>
  <w:style w:type="paragraph" w:customStyle="1" w:styleId="ui-priority-primary2">
    <w:name w:val="ui-priority-primary2"/>
    <w:basedOn w:val="a8"/>
    <w:qFormat/>
    <w:rsid w:val="00986055"/>
    <w:rPr>
      <w:b/>
      <w:bCs/>
    </w:rPr>
  </w:style>
  <w:style w:type="paragraph" w:customStyle="1" w:styleId="ui-priority-secondary1">
    <w:name w:val="ui-priority-secondary1"/>
    <w:basedOn w:val="a8"/>
    <w:qFormat/>
    <w:rsid w:val="00986055"/>
  </w:style>
  <w:style w:type="paragraph" w:customStyle="1" w:styleId="ui-priority-secondary2">
    <w:name w:val="ui-priority-secondary2"/>
    <w:basedOn w:val="a8"/>
    <w:qFormat/>
    <w:rsid w:val="00986055"/>
  </w:style>
  <w:style w:type="paragraph" w:customStyle="1" w:styleId="ui-state-disabled1">
    <w:name w:val="ui-state-disabled1"/>
    <w:basedOn w:val="a8"/>
    <w:qFormat/>
    <w:rsid w:val="00986055"/>
  </w:style>
  <w:style w:type="paragraph" w:customStyle="1" w:styleId="ui-state-disabled2">
    <w:name w:val="ui-state-disabled2"/>
    <w:basedOn w:val="a8"/>
    <w:qFormat/>
    <w:rsid w:val="00986055"/>
  </w:style>
  <w:style w:type="paragraph" w:customStyle="1" w:styleId="ui-icon1">
    <w:name w:val="ui-icon1"/>
    <w:basedOn w:val="a8"/>
    <w:qFormat/>
    <w:rsid w:val="00986055"/>
    <w:pPr>
      <w:ind w:firstLine="7343"/>
    </w:pPr>
  </w:style>
  <w:style w:type="paragraph" w:customStyle="1" w:styleId="ui-icon2">
    <w:name w:val="ui-icon2"/>
    <w:basedOn w:val="a8"/>
    <w:qFormat/>
    <w:rsid w:val="00986055"/>
    <w:pPr>
      <w:ind w:firstLine="7343"/>
    </w:pPr>
  </w:style>
  <w:style w:type="paragraph" w:customStyle="1" w:styleId="ui-icon3">
    <w:name w:val="ui-icon3"/>
    <w:basedOn w:val="a8"/>
    <w:qFormat/>
    <w:rsid w:val="00986055"/>
    <w:pPr>
      <w:ind w:firstLine="7343"/>
    </w:pPr>
  </w:style>
  <w:style w:type="paragraph" w:customStyle="1" w:styleId="ui-icon4">
    <w:name w:val="ui-icon4"/>
    <w:basedOn w:val="a8"/>
    <w:qFormat/>
    <w:rsid w:val="00986055"/>
    <w:pPr>
      <w:ind w:firstLine="7343"/>
    </w:pPr>
  </w:style>
  <w:style w:type="paragraph" w:customStyle="1" w:styleId="ui-icon5">
    <w:name w:val="ui-icon5"/>
    <w:basedOn w:val="a8"/>
    <w:qFormat/>
    <w:rsid w:val="00986055"/>
    <w:pPr>
      <w:ind w:firstLine="7343"/>
    </w:pPr>
  </w:style>
  <w:style w:type="paragraph" w:customStyle="1" w:styleId="ui-icon6">
    <w:name w:val="ui-icon6"/>
    <w:basedOn w:val="a8"/>
    <w:qFormat/>
    <w:rsid w:val="00986055"/>
    <w:pPr>
      <w:ind w:firstLine="7343"/>
    </w:pPr>
  </w:style>
  <w:style w:type="paragraph" w:customStyle="1" w:styleId="ui-icon7">
    <w:name w:val="ui-icon7"/>
    <w:basedOn w:val="a8"/>
    <w:qFormat/>
    <w:rsid w:val="00986055"/>
    <w:pPr>
      <w:ind w:firstLine="7343"/>
    </w:pPr>
  </w:style>
  <w:style w:type="paragraph" w:customStyle="1" w:styleId="ui-icon8">
    <w:name w:val="ui-icon8"/>
    <w:basedOn w:val="a8"/>
    <w:qFormat/>
    <w:rsid w:val="00986055"/>
    <w:pPr>
      <w:ind w:firstLine="7343"/>
    </w:pPr>
  </w:style>
  <w:style w:type="paragraph" w:customStyle="1" w:styleId="ui-icon9">
    <w:name w:val="ui-icon9"/>
    <w:basedOn w:val="a8"/>
    <w:qFormat/>
    <w:rsid w:val="00986055"/>
    <w:pPr>
      <w:ind w:firstLine="7343"/>
    </w:pPr>
  </w:style>
  <w:style w:type="paragraph" w:customStyle="1" w:styleId="ui-resizable-handle1">
    <w:name w:val="ui-resizable-handle1"/>
    <w:basedOn w:val="a8"/>
    <w:qFormat/>
    <w:rsid w:val="00986055"/>
    <w:rPr>
      <w:vanish/>
      <w:sz w:val="2"/>
      <w:szCs w:val="2"/>
    </w:rPr>
  </w:style>
  <w:style w:type="paragraph" w:customStyle="1" w:styleId="ui-resizable-handle2">
    <w:name w:val="ui-resizable-handle2"/>
    <w:basedOn w:val="a8"/>
    <w:qFormat/>
    <w:rsid w:val="00986055"/>
    <w:rPr>
      <w:vanish/>
      <w:sz w:val="2"/>
      <w:szCs w:val="2"/>
    </w:rPr>
  </w:style>
  <w:style w:type="paragraph" w:customStyle="1" w:styleId="ui-button-text1">
    <w:name w:val="ui-button-text1"/>
    <w:basedOn w:val="a8"/>
    <w:qFormat/>
    <w:rsid w:val="00986055"/>
  </w:style>
  <w:style w:type="paragraph" w:customStyle="1" w:styleId="ui-button-text2">
    <w:name w:val="ui-button-text2"/>
    <w:basedOn w:val="a8"/>
    <w:qFormat/>
    <w:rsid w:val="00986055"/>
  </w:style>
  <w:style w:type="paragraph" w:customStyle="1" w:styleId="ui-button-text3">
    <w:name w:val="ui-button-text3"/>
    <w:basedOn w:val="a8"/>
    <w:qFormat/>
    <w:rsid w:val="00986055"/>
    <w:pPr>
      <w:ind w:firstLine="11919"/>
    </w:pPr>
  </w:style>
  <w:style w:type="paragraph" w:customStyle="1" w:styleId="ui-button-text4">
    <w:name w:val="ui-button-text4"/>
    <w:basedOn w:val="a8"/>
    <w:qFormat/>
    <w:rsid w:val="00986055"/>
    <w:pPr>
      <w:ind w:firstLine="11919"/>
    </w:pPr>
  </w:style>
  <w:style w:type="paragraph" w:customStyle="1" w:styleId="ui-button-text5">
    <w:name w:val="ui-button-text5"/>
    <w:basedOn w:val="a8"/>
    <w:qFormat/>
    <w:rsid w:val="00986055"/>
  </w:style>
  <w:style w:type="paragraph" w:customStyle="1" w:styleId="ui-button-text6">
    <w:name w:val="ui-button-text6"/>
    <w:basedOn w:val="a8"/>
    <w:qFormat/>
    <w:rsid w:val="00986055"/>
  </w:style>
  <w:style w:type="paragraph" w:customStyle="1" w:styleId="ui-button-text7">
    <w:name w:val="ui-button-text7"/>
    <w:basedOn w:val="a8"/>
    <w:qFormat/>
    <w:rsid w:val="00986055"/>
  </w:style>
  <w:style w:type="paragraph" w:customStyle="1" w:styleId="ui-icon10">
    <w:name w:val="ui-icon10"/>
    <w:basedOn w:val="a8"/>
    <w:qFormat/>
    <w:rsid w:val="00986055"/>
    <w:pPr>
      <w:spacing w:before="0" w:beforeAutospacing="0"/>
      <w:ind w:left="-120" w:firstLine="7343"/>
    </w:pPr>
  </w:style>
  <w:style w:type="paragraph" w:customStyle="1" w:styleId="ui-icon11">
    <w:name w:val="ui-icon11"/>
    <w:basedOn w:val="a8"/>
    <w:qFormat/>
    <w:rsid w:val="00986055"/>
    <w:pPr>
      <w:spacing w:before="0" w:beforeAutospacing="0"/>
      <w:ind w:firstLine="7343"/>
    </w:pPr>
  </w:style>
  <w:style w:type="paragraph" w:customStyle="1" w:styleId="ui-icon12">
    <w:name w:val="ui-icon12"/>
    <w:basedOn w:val="a8"/>
    <w:qFormat/>
    <w:rsid w:val="00986055"/>
    <w:pPr>
      <w:spacing w:before="0" w:beforeAutospacing="0"/>
      <w:ind w:firstLine="7343"/>
    </w:pPr>
  </w:style>
  <w:style w:type="paragraph" w:customStyle="1" w:styleId="ui-icon13">
    <w:name w:val="ui-icon13"/>
    <w:basedOn w:val="a8"/>
    <w:qFormat/>
    <w:rsid w:val="00986055"/>
    <w:pPr>
      <w:spacing w:before="0" w:beforeAutospacing="0"/>
      <w:ind w:firstLine="7343"/>
    </w:pPr>
  </w:style>
  <w:style w:type="paragraph" w:customStyle="1" w:styleId="ui-icon14">
    <w:name w:val="ui-icon14"/>
    <w:basedOn w:val="a8"/>
    <w:qFormat/>
    <w:rsid w:val="00986055"/>
    <w:pPr>
      <w:spacing w:before="0" w:beforeAutospacing="0"/>
      <w:ind w:firstLine="7343"/>
    </w:pPr>
  </w:style>
  <w:style w:type="paragraph" w:customStyle="1" w:styleId="ui-icon15">
    <w:name w:val="ui-icon15"/>
    <w:basedOn w:val="a8"/>
    <w:qFormat/>
    <w:rsid w:val="00986055"/>
    <w:pPr>
      <w:spacing w:before="0" w:beforeAutospacing="0"/>
      <w:ind w:firstLine="7343"/>
    </w:pPr>
  </w:style>
  <w:style w:type="paragraph" w:customStyle="1" w:styleId="ui-button1">
    <w:name w:val="ui-button1"/>
    <w:basedOn w:val="a8"/>
    <w:qFormat/>
    <w:rsid w:val="00986055"/>
    <w:pPr>
      <w:ind w:right="-72"/>
      <w:jc w:val="center"/>
    </w:pPr>
  </w:style>
  <w:style w:type="paragraph" w:customStyle="1" w:styleId="ui-button2">
    <w:name w:val="ui-button2"/>
    <w:basedOn w:val="a8"/>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qFormat/>
    <w:rsid w:val="00986055"/>
  </w:style>
  <w:style w:type="paragraph" w:customStyle="1" w:styleId="ui-icon16">
    <w:name w:val="ui-icon16"/>
    <w:basedOn w:val="a8"/>
    <w:qFormat/>
    <w:rsid w:val="00986055"/>
    <w:pPr>
      <w:ind w:firstLine="7343"/>
    </w:pPr>
  </w:style>
  <w:style w:type="paragraph" w:customStyle="1" w:styleId="ui-icon17">
    <w:name w:val="ui-icon17"/>
    <w:basedOn w:val="a8"/>
    <w:qFormat/>
    <w:rsid w:val="00986055"/>
    <w:pPr>
      <w:ind w:firstLine="7343"/>
    </w:pPr>
  </w:style>
  <w:style w:type="paragraph" w:customStyle="1" w:styleId="ui-icon18">
    <w:name w:val="ui-icon18"/>
    <w:basedOn w:val="a8"/>
    <w:qFormat/>
    <w:rsid w:val="00986055"/>
    <w:pPr>
      <w:ind w:firstLine="7343"/>
    </w:pPr>
  </w:style>
  <w:style w:type="paragraph" w:customStyle="1" w:styleId="ui-icon19">
    <w:name w:val="ui-icon19"/>
    <w:basedOn w:val="a8"/>
    <w:qFormat/>
    <w:rsid w:val="00986055"/>
    <w:pPr>
      <w:ind w:firstLine="7343"/>
    </w:pPr>
  </w:style>
  <w:style w:type="paragraph" w:customStyle="1" w:styleId="ui-dialog-titlebar1">
    <w:name w:val="ui-dialog-titlebar1"/>
    <w:basedOn w:val="a8"/>
    <w:qFormat/>
    <w:rsid w:val="00986055"/>
  </w:style>
  <w:style w:type="paragraph" w:customStyle="1" w:styleId="ui-dialog-title1">
    <w:name w:val="ui-dialog-title1"/>
    <w:basedOn w:val="a8"/>
    <w:qFormat/>
    <w:rsid w:val="00986055"/>
    <w:pPr>
      <w:spacing w:before="0" w:beforeAutospacing="0" w:after="0" w:afterAutospacing="0"/>
    </w:pPr>
  </w:style>
  <w:style w:type="paragraph" w:customStyle="1" w:styleId="ui-dialog-titlebar-close1">
    <w:name w:val="ui-dialog-titlebar-close1"/>
    <w:basedOn w:val="a8"/>
    <w:qFormat/>
    <w:rsid w:val="00986055"/>
    <w:pPr>
      <w:spacing w:before="0" w:beforeAutospacing="0" w:after="0" w:afterAutospacing="0"/>
    </w:pPr>
  </w:style>
  <w:style w:type="paragraph" w:customStyle="1" w:styleId="ui-dialog-titlebar-close2">
    <w:name w:val="ui-dialog-titlebar-close2"/>
    <w:basedOn w:val="a8"/>
    <w:qFormat/>
    <w:rsid w:val="00986055"/>
    <w:pPr>
      <w:spacing w:before="0" w:beforeAutospacing="0" w:after="0" w:afterAutospacing="0"/>
    </w:pPr>
  </w:style>
  <w:style w:type="paragraph" w:customStyle="1" w:styleId="ui-dialog-content1">
    <w:name w:val="ui-dialog-content1"/>
    <w:basedOn w:val="a8"/>
    <w:qFormat/>
    <w:rsid w:val="00986055"/>
  </w:style>
  <w:style w:type="paragraph" w:customStyle="1" w:styleId="ui-dialog-buttonpane1">
    <w:name w:val="ui-dialog-buttonpane1"/>
    <w:basedOn w:val="a8"/>
    <w:qFormat/>
    <w:rsid w:val="00986055"/>
    <w:pPr>
      <w:spacing w:before="120" w:beforeAutospacing="0" w:after="0" w:afterAutospacing="0"/>
    </w:pPr>
  </w:style>
  <w:style w:type="paragraph" w:customStyle="1" w:styleId="ui-resizable-se1">
    <w:name w:val="ui-resizable-se1"/>
    <w:basedOn w:val="a8"/>
    <w:qFormat/>
    <w:rsid w:val="00986055"/>
  </w:style>
  <w:style w:type="paragraph" w:customStyle="1" w:styleId="ui-dialog-titlebar-close3">
    <w:name w:val="ui-dialog-titlebar-close3"/>
    <w:basedOn w:val="a8"/>
    <w:qFormat/>
    <w:rsid w:val="00986055"/>
    <w:pPr>
      <w:spacing w:before="0" w:beforeAutospacing="0" w:after="0" w:afterAutospacing="0"/>
    </w:pPr>
  </w:style>
  <w:style w:type="paragraph" w:customStyle="1" w:styleId="ui-dialog-titlebar2">
    <w:name w:val="ui-dialog-titlebar2"/>
    <w:basedOn w:val="a8"/>
    <w:qFormat/>
    <w:rsid w:val="00986055"/>
  </w:style>
  <w:style w:type="paragraph" w:customStyle="1" w:styleId="ui-widget-header1">
    <w:name w:val="ui-widget-header1"/>
    <w:basedOn w:val="a8"/>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qFormat/>
    <w:rsid w:val="00986055"/>
  </w:style>
  <w:style w:type="paragraph" w:customStyle="1" w:styleId="ui-dialog-buttonpane2">
    <w:name w:val="ui-dialog-buttonpane2"/>
    <w:basedOn w:val="a8"/>
    <w:qFormat/>
    <w:rsid w:val="00986055"/>
    <w:pPr>
      <w:spacing w:before="0" w:beforeAutospacing="0" w:after="0" w:afterAutospacing="0"/>
    </w:pPr>
  </w:style>
  <w:style w:type="paragraph" w:customStyle="1" w:styleId="special-label1">
    <w:name w:val="special-label1"/>
    <w:basedOn w:val="a8"/>
    <w:qFormat/>
    <w:rsid w:val="00986055"/>
    <w:rPr>
      <w:color w:val="808080"/>
    </w:rPr>
  </w:style>
  <w:style w:type="paragraph" w:customStyle="1" w:styleId="special-query1">
    <w:name w:val="special-query1"/>
    <w:basedOn w:val="a8"/>
    <w:qFormat/>
    <w:rsid w:val="00986055"/>
    <w:rPr>
      <w:i/>
      <w:iCs/>
      <w:color w:val="000000"/>
    </w:rPr>
  </w:style>
  <w:style w:type="paragraph" w:customStyle="1" w:styleId="special-hover1">
    <w:name w:val="special-hover1"/>
    <w:basedOn w:val="a8"/>
    <w:qFormat/>
    <w:rsid w:val="00986055"/>
    <w:pPr>
      <w:shd w:val="clear" w:color="auto" w:fill="C0C0C0"/>
    </w:pPr>
  </w:style>
  <w:style w:type="paragraph" w:customStyle="1" w:styleId="special-label2">
    <w:name w:val="special-label2"/>
    <w:basedOn w:val="a8"/>
    <w:qFormat/>
    <w:rsid w:val="00986055"/>
    <w:rPr>
      <w:color w:val="FFFFFF"/>
    </w:rPr>
  </w:style>
  <w:style w:type="paragraph" w:customStyle="1" w:styleId="special-query2">
    <w:name w:val="special-query2"/>
    <w:basedOn w:val="a8"/>
    <w:qFormat/>
    <w:rsid w:val="00986055"/>
    <w:rPr>
      <w:color w:val="FFFFFF"/>
    </w:rPr>
  </w:style>
  <w:style w:type="paragraph" w:customStyle="1" w:styleId="mw-specialpage-summary1">
    <w:name w:val="mw-specialpage-summary1"/>
    <w:basedOn w:val="a8"/>
    <w:qFormat/>
    <w:rsid w:val="00986055"/>
    <w:rPr>
      <w:vanish/>
    </w:rPr>
  </w:style>
  <w:style w:type="paragraph" w:customStyle="1" w:styleId="editsection1">
    <w:name w:val="editsection1"/>
    <w:basedOn w:val="a8"/>
    <w:qFormat/>
    <w:rsid w:val="00986055"/>
    <w:rPr>
      <w:sz w:val="20"/>
      <w:szCs w:val="20"/>
    </w:rPr>
  </w:style>
  <w:style w:type="paragraph" w:customStyle="1" w:styleId="mw-headline1">
    <w:name w:val="mw-headline1"/>
    <w:basedOn w:val="a8"/>
    <w:qFormat/>
    <w:rsid w:val="00986055"/>
    <w:pPr>
      <w:ind w:right="72"/>
    </w:pPr>
  </w:style>
  <w:style w:type="paragraph" w:customStyle="1" w:styleId="legendlike1">
    <w:name w:val="legendlike1"/>
    <w:basedOn w:val="a8"/>
    <w:qFormat/>
    <w:rsid w:val="00986055"/>
    <w:pPr>
      <w:spacing w:before="0" w:beforeAutospacing="0"/>
    </w:pPr>
  </w:style>
  <w:style w:type="paragraph" w:customStyle="1" w:styleId="legendtextlike1">
    <w:name w:val="legendtextlike1"/>
    <w:basedOn w:val="a8"/>
    <w:qFormat/>
    <w:rsid w:val="00986055"/>
    <w:pPr>
      <w:shd w:val="clear" w:color="auto" w:fill="FFFFFF"/>
    </w:pPr>
  </w:style>
  <w:style w:type="paragraph" w:customStyle="1" w:styleId="scrollbar1">
    <w:name w:val="scrollbar1"/>
    <w:basedOn w:val="a8"/>
    <w:qFormat/>
    <w:rsid w:val="00986055"/>
  </w:style>
  <w:style w:type="paragraph" w:customStyle="1" w:styleId="scrollbarcontainer1">
    <w:name w:val="scrollbarcontainer1"/>
    <w:basedOn w:val="a8"/>
    <w:qFormat/>
    <w:rsid w:val="00986055"/>
  </w:style>
  <w:style w:type="paragraph" w:customStyle="1" w:styleId="magnify1">
    <w:name w:val="magnify1"/>
    <w:basedOn w:val="a8"/>
    <w:qFormat/>
    <w:rsid w:val="00986055"/>
    <w:rPr>
      <w:vanish/>
    </w:rPr>
  </w:style>
  <w:style w:type="paragraph" w:customStyle="1" w:styleId="infoboximage1">
    <w:name w:val="infoboximage1"/>
    <w:basedOn w:val="a8"/>
    <w:qFormat/>
    <w:rsid w:val="00986055"/>
    <w:pPr>
      <w:shd w:val="clear" w:color="auto" w:fill="FFFFFF"/>
      <w:spacing w:before="0" w:beforeAutospacing="0"/>
      <w:jc w:val="center"/>
    </w:pPr>
    <w:rPr>
      <w:color w:val="000000"/>
    </w:rPr>
  </w:style>
  <w:style w:type="paragraph" w:customStyle="1" w:styleId="infoboxsoustitre1">
    <w:name w:val="infoboxsoustitre1"/>
    <w:basedOn w:val="a8"/>
    <w:qFormat/>
    <w:rsid w:val="00986055"/>
    <w:pPr>
      <w:spacing w:line="480" w:lineRule="auto"/>
      <w:jc w:val="center"/>
    </w:pPr>
    <w:rPr>
      <w:b/>
      <w:bCs/>
      <w:color w:val="000000"/>
      <w:sz w:val="28"/>
      <w:szCs w:val="28"/>
    </w:rPr>
  </w:style>
  <w:style w:type="paragraph" w:customStyle="1" w:styleId="latitude1">
    <w:name w:val="latitude1"/>
    <w:basedOn w:val="a8"/>
    <w:qFormat/>
    <w:rsid w:val="00986055"/>
  </w:style>
  <w:style w:type="paragraph" w:customStyle="1" w:styleId="entete1">
    <w:name w:val="entete1"/>
    <w:basedOn w:val="a8"/>
    <w:qFormat/>
    <w:rsid w:val="00986055"/>
    <w:pPr>
      <w:spacing w:line="288" w:lineRule="atLeast"/>
      <w:jc w:val="center"/>
    </w:pPr>
    <w:rPr>
      <w:b/>
      <w:bCs/>
      <w:color w:val="000000"/>
      <w:sz w:val="36"/>
      <w:szCs w:val="36"/>
    </w:rPr>
  </w:style>
  <w:style w:type="paragraph" w:customStyle="1" w:styleId="media1">
    <w:name w:val="media1"/>
    <w:basedOn w:val="a8"/>
    <w:qFormat/>
    <w:rsid w:val="00986055"/>
    <w:pPr>
      <w:jc w:val="center"/>
    </w:pPr>
    <w:rPr>
      <w:b/>
      <w:bCs/>
      <w:color w:val="000000"/>
    </w:rPr>
  </w:style>
  <w:style w:type="paragraph" w:customStyle="1" w:styleId="entete2">
    <w:name w:val="entete2"/>
    <w:basedOn w:val="a8"/>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qFormat/>
    <w:rsid w:val="00986055"/>
  </w:style>
  <w:style w:type="paragraph" w:customStyle="1" w:styleId="thumbinner1">
    <w:name w:val="thumbinner1"/>
    <w:basedOn w:val="a8"/>
    <w:qFormat/>
    <w:rsid w:val="00986055"/>
  </w:style>
  <w:style w:type="paragraph" w:customStyle="1" w:styleId="thumb1">
    <w:name w:val="thumb1"/>
    <w:basedOn w:val="a8"/>
    <w:qFormat/>
    <w:rsid w:val="00986055"/>
  </w:style>
  <w:style w:type="paragraph" w:customStyle="1" w:styleId="thumbcaption1">
    <w:name w:val="thumbcaption1"/>
    <w:basedOn w:val="a8"/>
    <w:qFormat/>
    <w:rsid w:val="00986055"/>
    <w:rPr>
      <w:vanish/>
    </w:rPr>
  </w:style>
  <w:style w:type="paragraph" w:customStyle="1" w:styleId="legend1">
    <w:name w:val="legend1"/>
    <w:basedOn w:val="a8"/>
    <w:qFormat/>
    <w:rsid w:val="00986055"/>
    <w:pPr>
      <w:spacing w:before="75" w:beforeAutospacing="0" w:after="120" w:afterAutospacing="0"/>
      <w:jc w:val="center"/>
    </w:pPr>
    <w:rPr>
      <w:sz w:val="22"/>
      <w:szCs w:val="22"/>
    </w:rPr>
  </w:style>
  <w:style w:type="paragraph" w:customStyle="1" w:styleId="image21">
    <w:name w:val="image21"/>
    <w:basedOn w:val="a8"/>
    <w:qFormat/>
    <w:rsid w:val="00986055"/>
    <w:pPr>
      <w:jc w:val="center"/>
    </w:pPr>
  </w:style>
  <w:style w:type="paragraph" w:customStyle="1" w:styleId="bloc1">
    <w:name w:val="bloc1"/>
    <w:basedOn w:val="a8"/>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qFormat/>
    <w:rsid w:val="00986055"/>
    <w:pPr>
      <w:spacing w:before="0" w:beforeAutospacing="0" w:after="0" w:afterAutospacing="0"/>
      <w:jc w:val="right"/>
    </w:pPr>
    <w:rPr>
      <w:sz w:val="19"/>
      <w:szCs w:val="19"/>
    </w:rPr>
  </w:style>
  <w:style w:type="paragraph" w:customStyle="1" w:styleId="prevbloc1">
    <w:name w:val="prev_bloc1"/>
    <w:basedOn w:val="a8"/>
    <w:qFormat/>
    <w:rsid w:val="00986055"/>
  </w:style>
  <w:style w:type="paragraph" w:customStyle="1" w:styleId="nextbloc1">
    <w:name w:val="next_bloc1"/>
    <w:basedOn w:val="a8"/>
    <w:qFormat/>
    <w:rsid w:val="00986055"/>
    <w:pPr>
      <w:jc w:val="right"/>
    </w:pPr>
  </w:style>
  <w:style w:type="paragraph" w:customStyle="1" w:styleId="entete3">
    <w:name w:val="entete3"/>
    <w:basedOn w:val="a8"/>
    <w:qFormat/>
    <w:rsid w:val="00986055"/>
  </w:style>
  <w:style w:type="paragraph" w:customStyle="1" w:styleId="bloc2">
    <w:name w:val="bloc2"/>
    <w:basedOn w:val="a8"/>
    <w:qFormat/>
    <w:rsid w:val="00986055"/>
  </w:style>
  <w:style w:type="paragraph" w:customStyle="1" w:styleId="taxoboxclassification1">
    <w:name w:val="taxobox_classification1"/>
    <w:basedOn w:val="a8"/>
    <w:qFormat/>
    <w:rsid w:val="00986055"/>
    <w:rPr>
      <w:i/>
      <w:iCs/>
    </w:rPr>
  </w:style>
  <w:style w:type="paragraph" w:customStyle="1" w:styleId="rnormal1">
    <w:name w:val="rnormal1"/>
    <w:basedOn w:val="a8"/>
    <w:qFormat/>
    <w:rsid w:val="00986055"/>
  </w:style>
  <w:style w:type="paragraph" w:customStyle="1" w:styleId="imgtoogle1">
    <w:name w:val="img_toogle1"/>
    <w:basedOn w:val="a8"/>
    <w:qFormat/>
    <w:rsid w:val="00986055"/>
  </w:style>
  <w:style w:type="paragraph" w:customStyle="1" w:styleId="atoogle1">
    <w:name w:val="a_toogle1"/>
    <w:basedOn w:val="a8"/>
    <w:qFormat/>
    <w:rsid w:val="00986055"/>
    <w:pPr>
      <w:jc w:val="center"/>
    </w:pPr>
    <w:rPr>
      <w:sz w:val="23"/>
      <w:szCs w:val="23"/>
    </w:rPr>
  </w:style>
  <w:style w:type="paragraph" w:customStyle="1" w:styleId="geopoint1">
    <w:name w:val="geopoint1"/>
    <w:basedOn w:val="a8"/>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qFormat/>
    <w:rsid w:val="00986055"/>
    <w:pPr>
      <w:spacing w:before="0" w:beforeAutospacing="0" w:after="0" w:afterAutospacing="0"/>
    </w:pPr>
  </w:style>
  <w:style w:type="paragraph" w:customStyle="1" w:styleId="titre1">
    <w:name w:val="titre1"/>
    <w:basedOn w:val="a8"/>
    <w:qFormat/>
    <w:rsid w:val="00986055"/>
    <w:pPr>
      <w:spacing w:before="48" w:beforeAutospacing="0" w:after="48" w:afterAutospacing="0"/>
      <w:jc w:val="center"/>
    </w:pPr>
  </w:style>
  <w:style w:type="paragraph" w:customStyle="1" w:styleId="e6e73">
    <w:name w:val="¶e6e7аголовок 3"/>
    <w:basedOn w:val="a8"/>
    <w:next w:val="a8"/>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qFormat/>
    <w:rsid w:val="00986055"/>
    <w:pPr>
      <w:suppressAutoHyphens/>
      <w:spacing w:before="280" w:beforeAutospacing="0" w:after="280" w:afterAutospacing="0"/>
    </w:pPr>
    <w:rPr>
      <w:rFonts w:eastAsia="Times New Roman"/>
      <w:lang w:eastAsia="ar-SA"/>
    </w:rPr>
  </w:style>
  <w:style w:type="paragraph" w:customStyle="1" w:styleId="l1">
    <w:name w:val="l1"/>
    <w:basedOn w:val="a8"/>
    <w:qFormat/>
    <w:rsid w:val="00986055"/>
    <w:rPr>
      <w:rFonts w:eastAsia="Times New Roman"/>
    </w:rPr>
  </w:style>
  <w:style w:type="character" w:customStyle="1" w:styleId="afffffffffa">
    <w:name w:val="Подпись к таблице_"/>
    <w:link w:val="afffffffffb"/>
    <w:qFormat/>
    <w:locked/>
    <w:rsid w:val="00986055"/>
    <w:rPr>
      <w:sz w:val="17"/>
      <w:shd w:val="clear" w:color="auto" w:fill="FFFFFF"/>
    </w:rPr>
  </w:style>
  <w:style w:type="paragraph" w:customStyle="1" w:styleId="afffffffffb">
    <w:name w:val="Подпись к таблице"/>
    <w:basedOn w:val="a8"/>
    <w:link w:val="afffffffffa"/>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qFormat/>
    <w:locked/>
    <w:rsid w:val="00986055"/>
    <w:rPr>
      <w:sz w:val="14"/>
      <w:shd w:val="clear" w:color="auto" w:fill="FFFFFF"/>
    </w:rPr>
  </w:style>
  <w:style w:type="paragraph" w:customStyle="1" w:styleId="6b">
    <w:name w:val="Основной текст (6)"/>
    <w:basedOn w:val="a8"/>
    <w:link w:val="6a"/>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qFormat/>
    <w:rsid w:val="00986055"/>
    <w:pPr>
      <w:ind w:firstLine="0"/>
      <w:jc w:val="center"/>
    </w:pPr>
    <w:rPr>
      <w:rFonts w:ascii="Times New Roman" w:hAnsi="Times New Roman"/>
      <w:b/>
      <w:sz w:val="20"/>
    </w:rPr>
  </w:style>
  <w:style w:type="character" w:customStyle="1" w:styleId="nameautor4">
    <w:name w:val="name_autor4"/>
    <w:qFormat/>
    <w:rsid w:val="00986055"/>
    <w:rPr>
      <w:sz w:val="22"/>
    </w:rPr>
  </w:style>
  <w:style w:type="character" w:customStyle="1" w:styleId="useremail">
    <w:name w:val="useremail"/>
    <w:qFormat/>
    <w:rsid w:val="00986055"/>
    <w:rPr>
      <w:b/>
      <w:color w:val="555555"/>
    </w:rPr>
  </w:style>
  <w:style w:type="character" w:customStyle="1" w:styleId="sel1">
    <w:name w:val="sel1"/>
    <w:qFormat/>
    <w:rsid w:val="00986055"/>
    <w:rPr>
      <w:shd w:val="clear" w:color="auto" w:fill="000000"/>
    </w:rPr>
  </w:style>
  <w:style w:type="character" w:customStyle="1" w:styleId="1ffffff8">
    <w:name w:val="Основной текст + Курсив1"/>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qFormat/>
    <w:rsid w:val="00986055"/>
    <w:rPr>
      <w:rFonts w:ascii="Times New Roman" w:hAnsi="Times New Roman"/>
      <w:b/>
      <w:i/>
      <w:spacing w:val="0"/>
      <w:sz w:val="20"/>
    </w:rPr>
  </w:style>
  <w:style w:type="character" w:customStyle="1" w:styleId="sel11">
    <w:name w:val="sel11"/>
    <w:qFormat/>
    <w:rsid w:val="00986055"/>
    <w:rPr>
      <w:b/>
    </w:rPr>
  </w:style>
  <w:style w:type="character" w:customStyle="1" w:styleId="bodyouter">
    <w:name w:val="body_outer"/>
    <w:qFormat/>
    <w:rsid w:val="00986055"/>
  </w:style>
  <w:style w:type="character" w:customStyle="1" w:styleId="at3">
    <w:name w:val="at3"/>
    <w:qFormat/>
    <w:rsid w:val="00986055"/>
    <w:rPr>
      <w:b/>
      <w:i/>
      <w:color w:val="00008B"/>
      <w:u w:val="single"/>
    </w:rPr>
  </w:style>
  <w:style w:type="character" w:customStyle="1" w:styleId="415">
    <w:name w:val="Знак4 Знак Знак1"/>
    <w:locked/>
    <w:rsid w:val="00986055"/>
    <w:rPr>
      <w:rFonts w:ascii="Arial" w:hAnsi="Arial"/>
      <w:b/>
      <w:kern w:val="32"/>
      <w:sz w:val="32"/>
      <w:lang w:val="ru-RU" w:eastAsia="ru-RU"/>
    </w:rPr>
  </w:style>
  <w:style w:type="character" w:customStyle="1" w:styleId="21f4">
    <w:name w:val="Знак2 Знак Знак1"/>
    <w:qFormat/>
    <w:locked/>
    <w:rsid w:val="00986055"/>
    <w:rPr>
      <w:b/>
      <w:sz w:val="27"/>
      <w:lang w:val="ru-RU" w:eastAsia="ru-RU"/>
    </w:rPr>
  </w:style>
  <w:style w:type="character" w:customStyle="1" w:styleId="ilad">
    <w:name w:val="il_ad"/>
    <w:qFormat/>
    <w:rsid w:val="00986055"/>
  </w:style>
  <w:style w:type="character" w:customStyle="1" w:styleId="tooltipextranews">
    <w:name w:val="tooltip_extranews"/>
    <w:qFormat/>
    <w:rsid w:val="00986055"/>
    <w:rPr>
      <w:rFonts w:ascii="Times New Roman" w:hAnsi="Times New Roman"/>
    </w:rPr>
  </w:style>
  <w:style w:type="character" w:customStyle="1" w:styleId="citecrochet1">
    <w:name w:val="cite_crochet1"/>
    <w:qFormat/>
    <w:rsid w:val="00986055"/>
    <w:rPr>
      <w:rFonts w:ascii="Times New Roman" w:hAnsi="Times New Roman"/>
      <w:vanish/>
    </w:rPr>
  </w:style>
  <w:style w:type="character" w:customStyle="1" w:styleId="nowrap1">
    <w:name w:val="nowrap1"/>
    <w:qFormat/>
    <w:rsid w:val="00986055"/>
    <w:rPr>
      <w:rFonts w:ascii="Times New Roman" w:hAnsi="Times New Roman"/>
    </w:rPr>
  </w:style>
  <w:style w:type="character" w:customStyle="1" w:styleId="needref">
    <w:name w:val="need_ref"/>
    <w:qFormat/>
    <w:rsid w:val="00986055"/>
    <w:rPr>
      <w:rFonts w:ascii="Times New Roman" w:hAnsi="Times New Roman"/>
    </w:rPr>
  </w:style>
  <w:style w:type="character" w:customStyle="1" w:styleId="up">
    <w:name w:val="up"/>
    <w:qFormat/>
    <w:rsid w:val="00986055"/>
    <w:rPr>
      <w:rFonts w:ascii="Times New Roman" w:hAnsi="Times New Roman"/>
    </w:rPr>
  </w:style>
  <w:style w:type="character" w:customStyle="1" w:styleId="down">
    <w:name w:val="down"/>
    <w:qFormat/>
    <w:rsid w:val="00986055"/>
    <w:rPr>
      <w:rFonts w:ascii="Times New Roman" w:hAnsi="Times New Roman"/>
    </w:rPr>
  </w:style>
  <w:style w:type="character" w:customStyle="1" w:styleId="ref">
    <w:name w:val="ref"/>
    <w:qFormat/>
    <w:rsid w:val="00986055"/>
    <w:rPr>
      <w:rFonts w:ascii="Times New Roman" w:hAnsi="Times New Roman"/>
    </w:rPr>
  </w:style>
  <w:style w:type="character" w:customStyle="1" w:styleId="up1">
    <w:name w:val="up1"/>
    <w:qFormat/>
    <w:rsid w:val="00986055"/>
    <w:rPr>
      <w:rFonts w:ascii="Times New Roman" w:hAnsi="Times New Roman"/>
      <w:color w:val="0645AD"/>
    </w:rPr>
  </w:style>
  <w:style w:type="character" w:customStyle="1" w:styleId="down1">
    <w:name w:val="down1"/>
    <w:qFormat/>
    <w:rsid w:val="00986055"/>
    <w:rPr>
      <w:rFonts w:ascii="Times New Roman" w:hAnsi="Times New Roman"/>
      <w:color w:val="0645AD"/>
    </w:rPr>
  </w:style>
  <w:style w:type="character" w:customStyle="1" w:styleId="up2">
    <w:name w:val="up2"/>
    <w:qFormat/>
    <w:rsid w:val="00986055"/>
    <w:rPr>
      <w:rFonts w:ascii="Times New Roman" w:hAnsi="Times New Roman"/>
      <w:vanish/>
    </w:rPr>
  </w:style>
  <w:style w:type="character" w:customStyle="1" w:styleId="down2">
    <w:name w:val="down2"/>
    <w:qFormat/>
    <w:rsid w:val="00986055"/>
    <w:rPr>
      <w:rFonts w:ascii="Times New Roman" w:hAnsi="Times New Roman"/>
      <w:vanish/>
    </w:rPr>
  </w:style>
  <w:style w:type="character" w:customStyle="1" w:styleId="toctoggle">
    <w:name w:val="toctoggle"/>
    <w:qFormat/>
    <w:rsid w:val="00986055"/>
    <w:rPr>
      <w:rFonts w:ascii="Times New Roman" w:hAnsi="Times New Roman"/>
    </w:rPr>
  </w:style>
  <w:style w:type="character" w:customStyle="1" w:styleId="tocnumber">
    <w:name w:val="tocnumber"/>
    <w:qFormat/>
    <w:rsid w:val="00986055"/>
    <w:rPr>
      <w:rFonts w:ascii="Times New Roman" w:hAnsi="Times New Roman"/>
    </w:rPr>
  </w:style>
  <w:style w:type="character" w:customStyle="1" w:styleId="romain1">
    <w:name w:val="romain1"/>
    <w:qFormat/>
    <w:rsid w:val="00986055"/>
    <w:rPr>
      <w:rFonts w:ascii="Times New Roman" w:hAnsi="Times New Roman"/>
      <w:smallCaps/>
    </w:rPr>
  </w:style>
  <w:style w:type="character" w:customStyle="1" w:styleId="editsection2">
    <w:name w:val="editsection2"/>
    <w:qFormat/>
    <w:rsid w:val="00986055"/>
    <w:rPr>
      <w:rFonts w:ascii="Times New Roman" w:hAnsi="Times New Roman"/>
    </w:rPr>
  </w:style>
  <w:style w:type="character" w:customStyle="1" w:styleId="mw-headline2">
    <w:name w:val="mw-headline2"/>
    <w:qFormat/>
    <w:rsid w:val="00986055"/>
    <w:rPr>
      <w:rFonts w:ascii="Times New Roman" w:hAnsi="Times New Roman"/>
    </w:rPr>
  </w:style>
  <w:style w:type="character" w:customStyle="1" w:styleId="750">
    <w:name w:val="Основной текст (7)5"/>
    <w:qFormat/>
    <w:rsid w:val="00986055"/>
    <w:rPr>
      <w:rFonts w:ascii="Times New Roman" w:hAnsi="Times New Roman"/>
      <w:spacing w:val="0"/>
      <w:sz w:val="20"/>
    </w:rPr>
  </w:style>
  <w:style w:type="character" w:customStyle="1" w:styleId="term1">
    <w:name w:val="term1"/>
    <w:qFormat/>
    <w:rsid w:val="00986055"/>
    <w:rPr>
      <w:b/>
      <w:i/>
      <w:color w:val="121F48"/>
    </w:rPr>
  </w:style>
  <w:style w:type="character" w:customStyle="1" w:styleId="fontstyle290">
    <w:name w:val="fontstyle29"/>
    <w:qFormat/>
    <w:rsid w:val="00986055"/>
    <w:rPr>
      <w:rFonts w:ascii="Times New Roman" w:hAnsi="Times New Roman"/>
    </w:rPr>
  </w:style>
  <w:style w:type="character" w:customStyle="1" w:styleId="4f0">
    <w:name w:val="Знак4 Знак Знак"/>
    <w:qFormat/>
    <w:locked/>
    <w:rsid w:val="00986055"/>
    <w:rPr>
      <w:rFonts w:ascii="Arial" w:hAnsi="Arial"/>
      <w:b/>
      <w:kern w:val="32"/>
      <w:sz w:val="32"/>
      <w:lang w:val="ru-RU" w:eastAsia="ru-RU"/>
    </w:rPr>
  </w:style>
  <w:style w:type="character" w:customStyle="1" w:styleId="2fff4">
    <w:name w:val="Знак2 Знак Знак"/>
    <w:semiHidden/>
    <w:qFormat/>
    <w:locked/>
    <w:rsid w:val="00986055"/>
    <w:rPr>
      <w:rFonts w:ascii="Arial" w:hAnsi="Arial"/>
      <w:b/>
      <w:sz w:val="26"/>
      <w:lang w:val="ru-RU" w:eastAsia="ru-RU"/>
    </w:rPr>
  </w:style>
  <w:style w:type="character" w:customStyle="1" w:styleId="-FN">
    <w:name w:val="Текст сноски-FN Знак Знак Знак"/>
    <w:semiHidden/>
    <w:qFormat/>
    <w:locked/>
    <w:rsid w:val="00986055"/>
    <w:rPr>
      <w:lang w:eastAsia="ru-RU"/>
    </w:rPr>
  </w:style>
  <w:style w:type="character" w:customStyle="1" w:styleId="style50">
    <w:name w:val="style5"/>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986055"/>
    <w:rPr>
      <w:lang w:val="ru-RU" w:eastAsia="ru-RU"/>
    </w:rPr>
  </w:style>
  <w:style w:type="character" w:customStyle="1" w:styleId="gapspan">
    <w:name w:val="gapspan"/>
    <w:qFormat/>
    <w:rsid w:val="00986055"/>
  </w:style>
  <w:style w:type="character" w:customStyle="1" w:styleId="721">
    <w:name w:val="Основной текст (7)2"/>
    <w:qFormat/>
    <w:rsid w:val="00986055"/>
    <w:rPr>
      <w:rFonts w:ascii="Times New Roman" w:hAnsi="Times New Roman"/>
      <w:spacing w:val="0"/>
      <w:sz w:val="20"/>
    </w:rPr>
  </w:style>
  <w:style w:type="character" w:customStyle="1" w:styleId="760">
    <w:name w:val="Основной текст (7)6"/>
    <w:qFormat/>
    <w:rsid w:val="00986055"/>
    <w:rPr>
      <w:rFonts w:ascii="Times New Roman" w:hAnsi="Times New Roman"/>
      <w:spacing w:val="0"/>
      <w:sz w:val="20"/>
    </w:rPr>
  </w:style>
  <w:style w:type="character" w:customStyle="1" w:styleId="Absatz-Standardschriftart">
    <w:name w:val="Absatz-Standardschriftart"/>
    <w:qFormat/>
    <w:rsid w:val="00986055"/>
  </w:style>
  <w:style w:type="character" w:customStyle="1" w:styleId="WW-Absatz-Standardschriftart">
    <w:name w:val="WW-Absatz-Standardschriftart"/>
    <w:qFormat/>
    <w:rsid w:val="00986055"/>
  </w:style>
  <w:style w:type="character" w:customStyle="1" w:styleId="FontStyle150">
    <w:name w:val="Font Style15"/>
    <w:qFormat/>
    <w:rsid w:val="00986055"/>
    <w:rPr>
      <w:rFonts w:ascii="Times New Roman" w:hAnsi="Times New Roman"/>
      <w:sz w:val="10"/>
    </w:rPr>
  </w:style>
  <w:style w:type="character" w:customStyle="1" w:styleId="FontStyle23">
    <w:name w:val="Font Style23"/>
    <w:qFormat/>
    <w:rsid w:val="00986055"/>
    <w:rPr>
      <w:rFonts w:ascii="Times New Roman" w:hAnsi="Times New Roman"/>
      <w:b/>
      <w:sz w:val="20"/>
    </w:rPr>
  </w:style>
  <w:style w:type="character" w:customStyle="1" w:styleId="b-serp-urlitem">
    <w:name w:val="b-serp-url__item"/>
    <w:qFormat/>
    <w:rsid w:val="00986055"/>
    <w:rPr>
      <w:rFonts w:ascii="Times New Roman" w:hAnsi="Times New Roman"/>
    </w:rPr>
  </w:style>
  <w:style w:type="character" w:customStyle="1" w:styleId="79">
    <w:name w:val="Основной текст (7)9"/>
    <w:qFormat/>
    <w:rsid w:val="00986055"/>
    <w:rPr>
      <w:rFonts w:ascii="Times New Roman" w:hAnsi="Times New Roman"/>
      <w:spacing w:val="0"/>
      <w:sz w:val="20"/>
    </w:rPr>
  </w:style>
  <w:style w:type="character" w:customStyle="1" w:styleId="afffffffffc">
    <w:name w:val="пример"/>
    <w:qFormat/>
    <w:rsid w:val="00986055"/>
    <w:rPr>
      <w:rFonts w:ascii="Times New Roman" w:hAnsi="Times New Roman"/>
    </w:rPr>
  </w:style>
  <w:style w:type="character" w:customStyle="1" w:styleId="first-letter">
    <w:name w:val="first-letter"/>
    <w:qFormat/>
    <w:rsid w:val="00986055"/>
  </w:style>
  <w:style w:type="character" w:customStyle="1" w:styleId="indicateur-langue1">
    <w:name w:val="indicateur-langue1"/>
    <w:qFormat/>
    <w:rsid w:val="00986055"/>
    <w:rPr>
      <w:rFonts w:ascii="Courier New" w:hAnsi="Courier New"/>
      <w:b/>
      <w:sz w:val="24"/>
    </w:rPr>
  </w:style>
  <w:style w:type="character" w:customStyle="1" w:styleId="italique1">
    <w:name w:val="italique1"/>
    <w:qFormat/>
    <w:rsid w:val="00986055"/>
    <w:rPr>
      <w:i/>
    </w:rPr>
  </w:style>
  <w:style w:type="character" w:customStyle="1" w:styleId="hl21">
    <w:name w:val="hl21"/>
    <w:qFormat/>
    <w:rsid w:val="00986055"/>
    <w:rPr>
      <w:b/>
      <w:sz w:val="24"/>
    </w:rPr>
  </w:style>
  <w:style w:type="character" w:customStyle="1" w:styleId="m1">
    <w:name w:val="m1"/>
    <w:qFormat/>
    <w:rsid w:val="00986055"/>
    <w:rPr>
      <w:rFonts w:ascii="Tahoma" w:hAnsi="Tahoma"/>
      <w:sz w:val="18"/>
      <w:u w:val="none"/>
    </w:rPr>
  </w:style>
  <w:style w:type="character" w:customStyle="1" w:styleId="trd12">
    <w:name w:val="trd12"/>
    <w:qFormat/>
    <w:rsid w:val="00986055"/>
  </w:style>
  <w:style w:type="character" w:customStyle="1" w:styleId="mr1">
    <w:name w:val="mr1"/>
    <w:qFormat/>
    <w:rsid w:val="00986055"/>
    <w:rPr>
      <w:rFonts w:ascii="Tahoma" w:hAnsi="Tahoma"/>
      <w:color w:val="800000"/>
      <w:sz w:val="18"/>
      <w:u w:val="none"/>
    </w:rPr>
  </w:style>
  <w:style w:type="character" w:customStyle="1" w:styleId="trd121">
    <w:name w:val="trd121"/>
    <w:qFormat/>
    <w:rsid w:val="00986055"/>
    <w:rPr>
      <w:rFonts w:ascii="Arial" w:hAnsi="Arial"/>
      <w:b/>
      <w:color w:val="800000"/>
      <w:sz w:val="18"/>
      <w:u w:val="none"/>
    </w:rPr>
  </w:style>
  <w:style w:type="character" w:customStyle="1" w:styleId="hlnormal">
    <w:name w:val="hlnormal"/>
    <w:qFormat/>
    <w:rsid w:val="00986055"/>
  </w:style>
  <w:style w:type="character" w:customStyle="1" w:styleId="bod1">
    <w:name w:val="bod1"/>
    <w:qFormat/>
    <w:rsid w:val="00986055"/>
  </w:style>
  <w:style w:type="paragraph" w:customStyle="1" w:styleId="911">
    <w:name w:val="Знак91"/>
    <w:basedOn w:val="a8"/>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qFormat/>
    <w:locked/>
    <w:rsid w:val="00986055"/>
    <w:rPr>
      <w:rFonts w:ascii="Arial" w:hAnsi="Arial"/>
      <w:b/>
      <w:kern w:val="32"/>
      <w:sz w:val="32"/>
      <w:lang w:val="ru-RU" w:eastAsia="ru-RU"/>
    </w:rPr>
  </w:style>
  <w:style w:type="character" w:customStyle="1" w:styleId="2112">
    <w:name w:val="Знак2 Знак Знак11"/>
    <w:qFormat/>
    <w:locked/>
    <w:rsid w:val="00986055"/>
    <w:rPr>
      <w:b/>
      <w:sz w:val="27"/>
      <w:lang w:val="ru-RU" w:eastAsia="ru-RU"/>
    </w:rPr>
  </w:style>
  <w:style w:type="character" w:customStyle="1" w:styleId="422">
    <w:name w:val="Знак4 Знак Знак2"/>
    <w:locked/>
    <w:rsid w:val="00986055"/>
    <w:rPr>
      <w:rFonts w:ascii="Arial" w:hAnsi="Arial"/>
      <w:b/>
      <w:kern w:val="32"/>
      <w:sz w:val="32"/>
      <w:lang w:val="ru-RU" w:eastAsia="ru-RU"/>
    </w:rPr>
  </w:style>
  <w:style w:type="character" w:customStyle="1" w:styleId="228">
    <w:name w:val="Знак2 Знак Знак2"/>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qFormat/>
    <w:locked/>
    <w:rsid w:val="00986055"/>
    <w:rPr>
      <w:rFonts w:ascii="Times New Roman" w:hAnsi="Times New Roman"/>
      <w:sz w:val="24"/>
      <w:lang w:eastAsia="ru-RU"/>
    </w:rPr>
  </w:style>
  <w:style w:type="character" w:customStyle="1" w:styleId="spellingerror">
    <w:name w:val="spellingerror"/>
    <w:qFormat/>
    <w:rsid w:val="00986055"/>
  </w:style>
  <w:style w:type="character" w:customStyle="1" w:styleId="contextualspellingandgrammarerror">
    <w:name w:val="contextualspellingandgrammarerror"/>
    <w:qFormat/>
    <w:rsid w:val="00986055"/>
  </w:style>
  <w:style w:type="character" w:customStyle="1" w:styleId="normaltextrun1">
    <w:name w:val="normaltextrun1"/>
    <w:qFormat/>
    <w:rsid w:val="00986055"/>
  </w:style>
  <w:style w:type="character" w:customStyle="1" w:styleId="eop">
    <w:name w:val="eop"/>
    <w:qFormat/>
    <w:rsid w:val="00986055"/>
  </w:style>
  <w:style w:type="character" w:customStyle="1" w:styleId="FontStyle182">
    <w:name w:val="Font Style182"/>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qFormat/>
    <w:locked/>
    <w:rsid w:val="00986055"/>
    <w:rPr>
      <w:lang w:val="en-US"/>
    </w:rPr>
  </w:style>
  <w:style w:type="paragraph" w:styleId="afffffffffe">
    <w:name w:val="No Spacing"/>
    <w:link w:val="afffffffffd"/>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qFormat/>
    <w:rsid w:val="00986055"/>
    <w:rPr>
      <w:rFonts w:cs="Times New Roman"/>
      <w:color w:val="808080"/>
    </w:rPr>
  </w:style>
  <w:style w:type="character" w:styleId="affffffffff2">
    <w:name w:val="Subtle Emphasis"/>
    <w:qFormat/>
    <w:rsid w:val="00986055"/>
    <w:rPr>
      <w:rFonts w:cs="Times New Roman"/>
      <w:i/>
      <w:color w:val="808080"/>
    </w:rPr>
  </w:style>
  <w:style w:type="character" w:styleId="affffffffff3">
    <w:name w:val="Intense Emphasis"/>
    <w:qFormat/>
    <w:rsid w:val="00986055"/>
    <w:rPr>
      <w:rFonts w:cs="Times New Roman"/>
      <w:b/>
      <w:i/>
      <w:color w:val="4F81BD"/>
    </w:rPr>
  </w:style>
  <w:style w:type="character" w:styleId="affffffffff4">
    <w:name w:val="Subtle Reference"/>
    <w:qFormat/>
    <w:rsid w:val="00986055"/>
    <w:rPr>
      <w:rFonts w:cs="Times New Roman"/>
      <w:smallCaps/>
      <w:color w:val="C0504D"/>
      <w:u w:val="single"/>
    </w:rPr>
  </w:style>
  <w:style w:type="character" w:styleId="affffffffff5">
    <w:name w:val="Intense Reference"/>
    <w:qFormat/>
    <w:rsid w:val="00986055"/>
    <w:rPr>
      <w:rFonts w:cs="Times New Roman"/>
      <w:b/>
      <w:smallCaps/>
      <w:color w:val="C0504D"/>
      <w:spacing w:val="5"/>
      <w:u w:val="single"/>
    </w:rPr>
  </w:style>
  <w:style w:type="character" w:styleId="affffffffff6">
    <w:name w:val="Book Title"/>
    <w:qFormat/>
    <w:rsid w:val="00986055"/>
    <w:rPr>
      <w:rFonts w:cs="Times New Roman"/>
      <w:b/>
      <w:smallCaps/>
      <w:spacing w:val="5"/>
    </w:rPr>
  </w:style>
  <w:style w:type="paragraph" w:styleId="2fff5">
    <w:name w:val="Quote"/>
    <w:basedOn w:val="a8"/>
    <w:next w:val="a8"/>
    <w:link w:val="2fff6"/>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qFormat/>
    <w:rsid w:val="00986055"/>
    <w:rPr>
      <w:rFonts w:ascii="Calibri" w:eastAsia="Calibri" w:hAnsi="Calibri" w:cs="Times New Roman"/>
      <w:b/>
      <w:i/>
      <w:color w:val="4F81BD"/>
      <w:sz w:val="24"/>
      <w:szCs w:val="20"/>
    </w:rPr>
  </w:style>
  <w:style w:type="paragraph" w:styleId="affffffffff9">
    <w:name w:val="TOC Heading"/>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qFormat/>
    <w:rsid w:val="00986055"/>
    <w:rPr>
      <w:rFonts w:eastAsia="Times New Roman"/>
    </w:rPr>
  </w:style>
  <w:style w:type="character" w:customStyle="1" w:styleId="2fff7">
    <w:name w:val="Заголовок Знак2"/>
    <w:uiPriority w:val="10"/>
    <w:qFormat/>
    <w:locked/>
    <w:rsid w:val="00986055"/>
    <w:rPr>
      <w:rFonts w:ascii="Times New Roman" w:hAnsi="Times New Roman" w:cs="Times New Roman" w:hint="default"/>
      <w:sz w:val="24"/>
      <w:szCs w:val="24"/>
      <w:lang w:val="en-US"/>
    </w:rPr>
  </w:style>
  <w:style w:type="character" w:customStyle="1" w:styleId="229">
    <w:name w:val="Цитата 2 Знак2"/>
    <w:rsid w:val="00986055"/>
    <w:rPr>
      <w:rFonts w:ascii="Times New Roman" w:hAnsi="Times New Roman"/>
      <w:i/>
      <w:iCs/>
      <w:color w:val="000000"/>
      <w:sz w:val="24"/>
      <w:szCs w:val="24"/>
    </w:rPr>
  </w:style>
  <w:style w:type="character" w:customStyle="1" w:styleId="2fff8">
    <w:name w:val="Выделенная цитата Знак2"/>
    <w:uiPriority w:val="30"/>
    <w:rsid w:val="00986055"/>
    <w:rPr>
      <w:rFonts w:ascii="Times New Roman" w:hAnsi="Times New Roman"/>
      <w:b/>
      <w:bCs/>
      <w:i/>
      <w:iCs/>
      <w:color w:val="4F81BD"/>
      <w:sz w:val="24"/>
      <w:szCs w:val="24"/>
    </w:rPr>
  </w:style>
  <w:style w:type="table" w:customStyle="1" w:styleId="2fff9">
    <w:name w:val="Сетка таблицы2"/>
    <w:basedOn w:val="aa"/>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1ffffffa">
    <w:name w:val="Неразрешенное упоминание1"/>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uiPriority w:val="99"/>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uiPriority w:val="99"/>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uiPriority w:val="99"/>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uiPriority w:val="99"/>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uiPriority w:val="99"/>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b">
    <w:name w:val="Абзац списка Знак1"/>
    <w:uiPriority w:val="99"/>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2fffd">
    <w:name w:val="Неразрешенное упоминание2"/>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e">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f">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0">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qFormat/>
    <w:rsid w:val="00986055"/>
    <w:pPr>
      <w:spacing w:before="0" w:beforeAutospacing="0" w:after="0" w:afterAutospacing="0"/>
      <w:ind w:left="720"/>
      <w:contextualSpacing/>
    </w:pPr>
    <w:rPr>
      <w:szCs w:val="20"/>
    </w:rPr>
  </w:style>
  <w:style w:type="paragraph" w:customStyle="1" w:styleId="12f0">
    <w:name w:val="Основной текст12"/>
    <w:basedOn w:val="a8"/>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rsid w:val="00986055"/>
    <w:rPr>
      <w:sz w:val="24"/>
      <w:lang w:val="ru-RU" w:eastAsia="en-US"/>
    </w:rPr>
  </w:style>
  <w:style w:type="character" w:customStyle="1" w:styleId="3fff0">
    <w:name w:val="Замещающий текст3"/>
    <w:rsid w:val="00986055"/>
    <w:rPr>
      <w:color w:val="808080"/>
    </w:rPr>
  </w:style>
  <w:style w:type="character" w:customStyle="1" w:styleId="11f5">
    <w:name w:val="Сильное выделение11"/>
    <w:qFormat/>
    <w:rsid w:val="00986055"/>
    <w:rPr>
      <w:b/>
    </w:rPr>
  </w:style>
  <w:style w:type="character" w:customStyle="1" w:styleId="4fb">
    <w:name w:val="Основной текст с отступом Знак4"/>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1">
    <w:name w:val="Заголовок оглавления2"/>
    <w:basedOn w:val="1c"/>
    <w:next w:val="a8"/>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qFormat/>
    <w:rsid w:val="00986055"/>
    <w:rPr>
      <w:rFonts w:eastAsia="Times New Roman"/>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c">
    <w:name w:val="Стиль Заголовок 1 (тем обзор) Знак"/>
    <w:link w:val="1ffffffd"/>
    <w:uiPriority w:val="99"/>
    <w:qFormat/>
    <w:locked/>
    <w:rsid w:val="00986055"/>
    <w:rPr>
      <w:rFonts w:ascii="Times New Roman" w:hAnsi="Times New Roman"/>
      <w:b/>
      <w:caps/>
      <w:color w:val="000000"/>
      <w:kern w:val="32"/>
      <w:sz w:val="24"/>
    </w:rPr>
  </w:style>
  <w:style w:type="paragraph" w:customStyle="1" w:styleId="1ffffffd">
    <w:name w:val="Стиль Заголовок 1 (тем обзор)"/>
    <w:basedOn w:val="1c"/>
    <w:link w:val="1ffffffc"/>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e">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b">
    <w:name w:val="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c">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f">
    <w:name w:val="Çàãîëîâîê 1"/>
    <w:basedOn w:val="Default"/>
    <w:next w:val="Default"/>
    <w:uiPriority w:val="99"/>
    <w:qFormat/>
    <w:rsid w:val="00986055"/>
    <w:rPr>
      <w:rFonts w:eastAsia="Times New Roman"/>
      <w:color w:val="auto"/>
      <w:lang w:val="en-US" w:eastAsia="en-US"/>
    </w:rPr>
  </w:style>
  <w:style w:type="paragraph" w:customStyle="1" w:styleId="affffffffffd">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0">
    <w:name w:val="Стиль Заголовок 1"/>
    <w:aliases w:val="Заголовок 1 Знак + по ширине Первая строка:  08...,Заголовок 1 Знак + по ширине"/>
    <w:basedOn w:val="1c"/>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1">
    <w:name w:val="Стиль Заголовок 1 + Авто Знак"/>
    <w:link w:val="1fffffff2"/>
    <w:uiPriority w:val="99"/>
    <w:qFormat/>
    <w:locked/>
    <w:rsid w:val="00986055"/>
    <w:rPr>
      <w:rFonts w:ascii="Times New Roman ??????????" w:hAnsi="Times New Roman ??????????"/>
      <w:b/>
      <w:caps/>
      <w:color w:val="000000"/>
      <w:spacing w:val="1"/>
      <w:sz w:val="24"/>
      <w:shd w:val="clear" w:color="auto" w:fill="FFFFFF"/>
    </w:rPr>
  </w:style>
  <w:style w:type="paragraph" w:customStyle="1" w:styleId="1fffffff2">
    <w:name w:val="Стиль Заголовок 1 + Авто"/>
    <w:basedOn w:val="1c"/>
    <w:link w:val="1fffffff1"/>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2">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3">
    <w:name w:val="1 уровень Знак Знак"/>
    <w:link w:val="1fffffff4"/>
    <w:qFormat/>
    <w:locked/>
    <w:rsid w:val="00986055"/>
    <w:rPr>
      <w:rFonts w:ascii="Times New Roman" w:hAnsi="Times New Roman"/>
      <w:b/>
      <w:color w:val="000000"/>
      <w:sz w:val="24"/>
      <w:shd w:val="clear" w:color="auto" w:fill="FFFFFF"/>
    </w:rPr>
  </w:style>
  <w:style w:type="paragraph" w:customStyle="1" w:styleId="1fffffff4">
    <w:name w:val="1 уровень Знак"/>
    <w:basedOn w:val="a8"/>
    <w:link w:val="1fffffff3"/>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e">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5">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
    <w:name w:val="Подпись к картинке_"/>
    <w:link w:val="afffffffffff0"/>
    <w:uiPriority w:val="99"/>
    <w:qFormat/>
    <w:locked/>
    <w:rsid w:val="00986055"/>
    <w:rPr>
      <w:rFonts w:ascii="Microsoft Sans Serif" w:hAnsi="Microsoft Sans Serif"/>
      <w:b/>
      <w:spacing w:val="10"/>
      <w:sz w:val="26"/>
      <w:shd w:val="clear" w:color="auto" w:fill="FFFFFF"/>
    </w:rPr>
  </w:style>
  <w:style w:type="paragraph" w:customStyle="1" w:styleId="afffffffffff0">
    <w:name w:val="Подпись к картинке"/>
    <w:basedOn w:val="a8"/>
    <w:link w:val="afffffffffff"/>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1">
    <w:name w:val="Колонтитул_"/>
    <w:link w:val="afffffffffff2"/>
    <w:uiPriority w:val="99"/>
    <w:qFormat/>
    <w:locked/>
    <w:rsid w:val="00986055"/>
    <w:rPr>
      <w:shd w:val="clear" w:color="auto" w:fill="FFFFFF"/>
    </w:rPr>
  </w:style>
  <w:style w:type="paragraph" w:customStyle="1" w:styleId="afffffffffff2">
    <w:name w:val="Колонтитул"/>
    <w:basedOn w:val="a8"/>
    <w:link w:val="afffffffffff1"/>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3">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qFormat/>
    <w:rsid w:val="00986055"/>
    <w:pPr>
      <w:keepNext/>
      <w:widowControl/>
      <w:spacing w:line="240" w:lineRule="auto"/>
      <w:ind w:firstLine="0"/>
      <w:jc w:val="left"/>
    </w:pPr>
    <w:rPr>
      <w:rFonts w:eastAsia="Times New Roman"/>
      <w:sz w:val="24"/>
    </w:rPr>
  </w:style>
  <w:style w:type="paragraph" w:customStyle="1" w:styleId="11f7">
    <w:name w:val="Без интервала11"/>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3">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6">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4">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7">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5">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6">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8">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9">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a">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b">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c">
    <w:name w:val="Заголовок1"/>
    <w:basedOn w:val="a8"/>
    <w:next w:val="aff7"/>
    <w:uiPriority w:val="99"/>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rsid w:val="00986055"/>
    <w:rPr>
      <w:i/>
      <w:color w:val="808080"/>
    </w:rPr>
  </w:style>
  <w:style w:type="character" w:customStyle="1" w:styleId="4ff">
    <w:name w:val="Сильное выделение4"/>
    <w:uiPriority w:val="99"/>
    <w:rsid w:val="00986055"/>
    <w:rPr>
      <w:b/>
    </w:rPr>
  </w:style>
  <w:style w:type="character" w:customStyle="1" w:styleId="393">
    <w:name w:val="Знак Знак393"/>
    <w:rsid w:val="00986055"/>
    <w:rPr>
      <w:rFonts w:ascii="Arial" w:hAnsi="Arial"/>
      <w:b/>
      <w:sz w:val="26"/>
    </w:rPr>
  </w:style>
  <w:style w:type="character" w:customStyle="1" w:styleId="3830">
    <w:name w:val="Знак Знак383"/>
    <w:rsid w:val="00986055"/>
    <w:rPr>
      <w:b/>
      <w:sz w:val="28"/>
    </w:rPr>
  </w:style>
  <w:style w:type="character" w:customStyle="1" w:styleId="3730">
    <w:name w:val="Знак Знак373"/>
    <w:rsid w:val="00986055"/>
    <w:rPr>
      <w:b/>
      <w:i/>
      <w:sz w:val="26"/>
    </w:rPr>
  </w:style>
  <w:style w:type="character" w:customStyle="1" w:styleId="3630">
    <w:name w:val="Знак Знак363"/>
    <w:rsid w:val="00986055"/>
    <w:rPr>
      <w:b/>
      <w:sz w:val="22"/>
      <w:lang w:val="ru-RU" w:eastAsia="ru-RU"/>
    </w:rPr>
  </w:style>
  <w:style w:type="character" w:customStyle="1" w:styleId="3530">
    <w:name w:val="Знак Знак353"/>
    <w:rsid w:val="00986055"/>
    <w:rPr>
      <w:sz w:val="24"/>
      <w:lang w:val="ru-RU" w:eastAsia="ru-RU"/>
    </w:rPr>
  </w:style>
  <w:style w:type="character" w:customStyle="1" w:styleId="3430">
    <w:name w:val="Знак Знак343"/>
    <w:rsid w:val="00986055"/>
    <w:rPr>
      <w:rFonts w:ascii="Calibri" w:hAnsi="Calibri"/>
      <w:i/>
      <w:sz w:val="24"/>
      <w:lang w:eastAsia="en-US"/>
    </w:rPr>
  </w:style>
  <w:style w:type="character" w:customStyle="1" w:styleId="3230">
    <w:name w:val="Знак Знак323"/>
    <w:rsid w:val="00986055"/>
    <w:rPr>
      <w:sz w:val="16"/>
    </w:rPr>
  </w:style>
  <w:style w:type="character" w:customStyle="1" w:styleId="3141">
    <w:name w:val="Знак Знак314"/>
    <w:rsid w:val="00986055"/>
    <w:rPr>
      <w:sz w:val="24"/>
    </w:rPr>
  </w:style>
  <w:style w:type="character" w:customStyle="1" w:styleId="302">
    <w:name w:val="Знак Знак302"/>
    <w:rsid w:val="00986055"/>
    <w:rPr>
      <w:sz w:val="24"/>
    </w:rPr>
  </w:style>
  <w:style w:type="character" w:customStyle="1" w:styleId="293">
    <w:name w:val="Знак Знак293"/>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rsid w:val="00986055"/>
    <w:rPr>
      <w:rFonts w:ascii="Tahoma" w:hAnsi="Tahoma"/>
    </w:rPr>
  </w:style>
  <w:style w:type="character" w:customStyle="1" w:styleId="2730">
    <w:name w:val="Знак Знак273"/>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7">
    <w:name w:val="Слабая ссылка2"/>
    <w:rsid w:val="00986055"/>
    <w:rPr>
      <w:smallCaps/>
      <w:color w:val="C0504D"/>
      <w:u w:val="single"/>
    </w:rPr>
  </w:style>
  <w:style w:type="character" w:customStyle="1" w:styleId="2ffff8">
    <w:name w:val="Сильная ссылка2"/>
    <w:rsid w:val="00986055"/>
    <w:rPr>
      <w:b/>
      <w:smallCaps/>
      <w:color w:val="C0504D"/>
      <w:spacing w:val="5"/>
      <w:u w:val="single"/>
    </w:rPr>
  </w:style>
  <w:style w:type="character" w:customStyle="1" w:styleId="2ffff9">
    <w:name w:val="Название книги2"/>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4">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uiPriority w:val="99"/>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uiPriority w:val="99"/>
    <w:qFormat/>
    <w:rsid w:val="00986055"/>
    <w:rPr>
      <w:rFonts w:ascii="Microsoft Sans Serif" w:hAnsi="Microsoft Sans Serif"/>
      <w:b/>
      <w:spacing w:val="10"/>
      <w:sz w:val="26"/>
    </w:rPr>
  </w:style>
  <w:style w:type="character" w:customStyle="1" w:styleId="2ffffa">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986055"/>
    <w:rPr>
      <w:rFonts w:ascii="Microsoft Sans Serif" w:hAnsi="Microsoft Sans Serif"/>
      <w:i/>
      <w:spacing w:val="30"/>
      <w:sz w:val="24"/>
    </w:rPr>
  </w:style>
  <w:style w:type="character" w:customStyle="1" w:styleId="2ffffb">
    <w:name w:val="Основной текст (2) + Полужирный"/>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uiPriority w:val="99"/>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qFormat/>
    <w:rsid w:val="00986055"/>
    <w:rPr>
      <w:i/>
      <w:color w:val="808080"/>
    </w:rPr>
  </w:style>
  <w:style w:type="character" w:customStyle="1" w:styleId="mathjax1">
    <w:name w:val="mathjax1"/>
    <w:qFormat/>
    <w:rsid w:val="00986055"/>
    <w:rPr>
      <w:spacing w:val="0"/>
      <w:sz w:val="24"/>
    </w:rPr>
  </w:style>
  <w:style w:type="character" w:customStyle="1" w:styleId="2ffffc">
    <w:name w:val="Заголовок 2 Знак Знак"/>
    <w:uiPriority w:val="99"/>
    <w:qFormat/>
    <w:locked/>
    <w:rsid w:val="00986055"/>
    <w:rPr>
      <w:rFonts w:ascii="Arial" w:hAnsi="Arial"/>
      <w:b/>
      <w:sz w:val="28"/>
      <w:lang w:val="ru-RU" w:eastAsia="en-US"/>
    </w:rPr>
  </w:style>
  <w:style w:type="character" w:customStyle="1" w:styleId="2ffffd">
    <w:name w:val="Основной текст (2)"/>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qFormat/>
    <w:locked/>
    <w:rsid w:val="00986055"/>
    <w:rPr>
      <w:rFonts w:ascii="Tahoma" w:hAnsi="Tahoma"/>
      <w:sz w:val="16"/>
      <w:lang w:val="ru-RU" w:eastAsia="ru-RU"/>
    </w:rPr>
  </w:style>
  <w:style w:type="character" w:customStyle="1" w:styleId="3520">
    <w:name w:val="Знак Знак352"/>
    <w:qFormat/>
    <w:locked/>
    <w:rsid w:val="00986055"/>
    <w:rPr>
      <w:sz w:val="24"/>
      <w:lang w:val="ru-RU" w:eastAsia="ru-RU"/>
    </w:rPr>
  </w:style>
  <w:style w:type="character" w:customStyle="1" w:styleId="4011">
    <w:name w:val="Знак Знак401"/>
    <w:qFormat/>
    <w:locked/>
    <w:rsid w:val="00986055"/>
    <w:rPr>
      <w:b/>
      <w:sz w:val="27"/>
      <w:lang w:val="ru-RU" w:eastAsia="ru-RU"/>
    </w:rPr>
  </w:style>
  <w:style w:type="character" w:customStyle="1" w:styleId="3910">
    <w:name w:val="Знак Знак391"/>
    <w:qFormat/>
    <w:locked/>
    <w:rsid w:val="00986055"/>
    <w:rPr>
      <w:b/>
      <w:sz w:val="28"/>
      <w:lang w:val="ru-RU" w:eastAsia="ru-RU"/>
    </w:rPr>
  </w:style>
  <w:style w:type="character" w:customStyle="1" w:styleId="3810">
    <w:name w:val="Знак Знак381"/>
    <w:qFormat/>
    <w:locked/>
    <w:rsid w:val="00986055"/>
    <w:rPr>
      <w:b/>
      <w:i/>
      <w:sz w:val="26"/>
      <w:lang w:val="ru-RU" w:eastAsia="ru-RU"/>
    </w:rPr>
  </w:style>
  <w:style w:type="character" w:customStyle="1" w:styleId="3710">
    <w:name w:val="Знак Знак371"/>
    <w:qFormat/>
    <w:locked/>
    <w:rsid w:val="00986055"/>
    <w:rPr>
      <w:sz w:val="24"/>
      <w:lang w:val="ru-RU" w:eastAsia="ru-RU"/>
    </w:rPr>
  </w:style>
  <w:style w:type="character" w:customStyle="1" w:styleId="3610">
    <w:name w:val="Знак Знак361"/>
    <w:qFormat/>
    <w:locked/>
    <w:rsid w:val="00986055"/>
    <w:rPr>
      <w:sz w:val="24"/>
      <w:lang w:val="ru-RU" w:eastAsia="ru-RU"/>
    </w:rPr>
  </w:style>
  <w:style w:type="character" w:customStyle="1" w:styleId="3510">
    <w:name w:val="Знак Знак351"/>
    <w:qFormat/>
    <w:locked/>
    <w:rsid w:val="00986055"/>
    <w:rPr>
      <w:i/>
      <w:sz w:val="24"/>
      <w:lang w:val="ru-RU" w:eastAsia="ru-RU"/>
    </w:rPr>
  </w:style>
  <w:style w:type="character" w:customStyle="1" w:styleId="3410">
    <w:name w:val="Знак Знак341"/>
    <w:qFormat/>
    <w:locked/>
    <w:rsid w:val="00986055"/>
    <w:rPr>
      <w:rFonts w:ascii="Arial" w:hAnsi="Arial"/>
      <w:sz w:val="22"/>
      <w:lang w:val="ru-RU" w:eastAsia="ru-RU"/>
    </w:rPr>
  </w:style>
  <w:style w:type="character" w:customStyle="1" w:styleId="3310">
    <w:name w:val="Знак Знак331"/>
    <w:qFormat/>
    <w:locked/>
    <w:rsid w:val="00986055"/>
    <w:rPr>
      <w:rFonts w:ascii="Courier New" w:hAnsi="Courier New"/>
      <w:lang w:val="ru-RU" w:eastAsia="ru-RU"/>
    </w:rPr>
  </w:style>
  <w:style w:type="character" w:customStyle="1" w:styleId="3212">
    <w:name w:val="Знак Знак321"/>
    <w:qFormat/>
    <w:locked/>
    <w:rsid w:val="00986055"/>
    <w:rPr>
      <w:lang w:val="ru-RU" w:eastAsia="ru-RU"/>
    </w:rPr>
  </w:style>
  <w:style w:type="character" w:customStyle="1" w:styleId="3114">
    <w:name w:val="Знак Знак311"/>
    <w:qFormat/>
    <w:locked/>
    <w:rsid w:val="00986055"/>
    <w:rPr>
      <w:sz w:val="24"/>
      <w:lang w:val="ru-RU" w:eastAsia="ru-RU"/>
    </w:rPr>
  </w:style>
  <w:style w:type="character" w:customStyle="1" w:styleId="2910">
    <w:name w:val="Знак Знак291"/>
    <w:qFormat/>
    <w:locked/>
    <w:rsid w:val="00986055"/>
    <w:rPr>
      <w:sz w:val="16"/>
      <w:lang w:val="ru-RU" w:eastAsia="ru-RU"/>
    </w:rPr>
  </w:style>
  <w:style w:type="character" w:customStyle="1" w:styleId="2810">
    <w:name w:val="Знак Знак281"/>
    <w:qFormat/>
    <w:locked/>
    <w:rsid w:val="00986055"/>
    <w:rPr>
      <w:sz w:val="16"/>
      <w:lang w:val="ru-RU" w:eastAsia="ru-RU"/>
    </w:rPr>
  </w:style>
  <w:style w:type="character" w:customStyle="1" w:styleId="2710">
    <w:name w:val="Знак Знак271"/>
    <w:qFormat/>
    <w:locked/>
    <w:rsid w:val="00986055"/>
    <w:rPr>
      <w:rFonts w:ascii="Courier New" w:hAnsi="Courier New"/>
      <w:lang w:val="ru-RU" w:eastAsia="ru-RU"/>
    </w:rPr>
  </w:style>
  <w:style w:type="character" w:customStyle="1" w:styleId="1320">
    <w:name w:val="Знак Знак132"/>
    <w:qFormat/>
    <w:locked/>
    <w:rsid w:val="00986055"/>
    <w:rPr>
      <w:lang w:val="ru-RU" w:eastAsia="ar-SA" w:bidi="ar-SA"/>
    </w:rPr>
  </w:style>
  <w:style w:type="character" w:customStyle="1" w:styleId="1221">
    <w:name w:val="Знак Знак122"/>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qFormat/>
    <w:locked/>
    <w:rsid w:val="00986055"/>
    <w:rPr>
      <w:rFonts w:ascii="Arial" w:hAnsi="Arial"/>
      <w:b/>
      <w:i/>
      <w:sz w:val="28"/>
      <w:lang w:val="ru-RU" w:eastAsia="zh-CN"/>
    </w:rPr>
  </w:style>
  <w:style w:type="character" w:customStyle="1" w:styleId="3920">
    <w:name w:val="Знак Знак392"/>
    <w:qFormat/>
    <w:locked/>
    <w:rsid w:val="00986055"/>
    <w:rPr>
      <w:b/>
      <w:sz w:val="27"/>
      <w:lang w:val="ru-RU" w:eastAsia="zh-CN"/>
    </w:rPr>
  </w:style>
  <w:style w:type="character" w:customStyle="1" w:styleId="3820">
    <w:name w:val="Знак Знак382"/>
    <w:qFormat/>
    <w:locked/>
    <w:rsid w:val="00986055"/>
    <w:rPr>
      <w:b/>
      <w:sz w:val="28"/>
      <w:lang w:val="ru-RU" w:eastAsia="ru-RU"/>
    </w:rPr>
  </w:style>
  <w:style w:type="character" w:customStyle="1" w:styleId="3720">
    <w:name w:val="Знак Знак372"/>
    <w:qFormat/>
    <w:locked/>
    <w:rsid w:val="00986055"/>
    <w:rPr>
      <w:b/>
      <w:i/>
      <w:sz w:val="26"/>
      <w:lang w:val="ru-RU" w:eastAsia="zh-CN"/>
    </w:rPr>
  </w:style>
  <w:style w:type="character" w:customStyle="1" w:styleId="3620">
    <w:name w:val="Знак Знак362"/>
    <w:qFormat/>
    <w:locked/>
    <w:rsid w:val="00986055"/>
    <w:rPr>
      <w:sz w:val="24"/>
      <w:lang w:val="ru-RU" w:eastAsia="ru-RU"/>
    </w:rPr>
  </w:style>
  <w:style w:type="character" w:customStyle="1" w:styleId="3121">
    <w:name w:val="Знак Знак312"/>
    <w:qFormat/>
    <w:locked/>
    <w:rsid w:val="00986055"/>
    <w:rPr>
      <w:rFonts w:ascii="Courier New" w:hAnsi="Courier New"/>
      <w:lang w:val="ru-RU" w:eastAsia="ru-RU"/>
    </w:rPr>
  </w:style>
  <w:style w:type="character" w:customStyle="1" w:styleId="3420">
    <w:name w:val="Знак Знак342"/>
    <w:qFormat/>
    <w:locked/>
    <w:rsid w:val="00986055"/>
    <w:rPr>
      <w:rFonts w:ascii="Calibri" w:hAnsi="Calibri"/>
      <w:i/>
      <w:sz w:val="24"/>
      <w:lang w:val="ru-RU" w:eastAsia="zh-CN"/>
    </w:rPr>
  </w:style>
  <w:style w:type="character" w:customStyle="1" w:styleId="3220">
    <w:name w:val="Знак Знак322"/>
    <w:qFormat/>
    <w:locked/>
    <w:rsid w:val="00986055"/>
    <w:rPr>
      <w:rFonts w:ascii="Arial" w:hAnsi="Arial"/>
      <w:sz w:val="22"/>
      <w:lang w:val="ru-RU" w:eastAsia="ru-RU"/>
    </w:rPr>
  </w:style>
  <w:style w:type="character" w:customStyle="1" w:styleId="3010">
    <w:name w:val="Знак Знак301"/>
    <w:qFormat/>
    <w:locked/>
    <w:rsid w:val="00986055"/>
    <w:rPr>
      <w:lang w:val="ru-RU" w:eastAsia="ru-RU"/>
    </w:rPr>
  </w:style>
  <w:style w:type="character" w:customStyle="1" w:styleId="292">
    <w:name w:val="Знак Знак292"/>
    <w:qFormat/>
    <w:locked/>
    <w:rsid w:val="00986055"/>
    <w:rPr>
      <w:sz w:val="24"/>
      <w:lang w:val="ru-RU" w:eastAsia="zh-CN"/>
    </w:rPr>
  </w:style>
  <w:style w:type="character" w:customStyle="1" w:styleId="2820">
    <w:name w:val="Знак Знак282"/>
    <w:qFormat/>
    <w:locked/>
    <w:rsid w:val="00986055"/>
    <w:rPr>
      <w:sz w:val="24"/>
      <w:lang w:val="ru-RU" w:eastAsia="ru-RU"/>
    </w:rPr>
  </w:style>
  <w:style w:type="character" w:customStyle="1" w:styleId="2720">
    <w:name w:val="Знак Знак272"/>
    <w:qFormat/>
    <w:locked/>
    <w:rsid w:val="00986055"/>
    <w:rPr>
      <w:sz w:val="16"/>
      <w:lang w:val="ru-RU" w:eastAsia="ru-RU"/>
    </w:rPr>
  </w:style>
  <w:style w:type="character" w:customStyle="1" w:styleId="2125">
    <w:name w:val="Знак Знак212"/>
    <w:qFormat/>
    <w:locked/>
    <w:rsid w:val="00986055"/>
    <w:rPr>
      <w:rFonts w:ascii="Tahoma" w:hAnsi="Tahoma"/>
      <w:lang w:val="ru-RU" w:eastAsia="ru-RU"/>
    </w:rPr>
  </w:style>
  <w:style w:type="character" w:customStyle="1" w:styleId="2620">
    <w:name w:val="Знак Знак262"/>
    <w:qFormat/>
    <w:rsid w:val="00986055"/>
    <w:rPr>
      <w:rFonts w:ascii="Cambria" w:hAnsi="Cambria"/>
      <w:b/>
      <w:sz w:val="26"/>
    </w:rPr>
  </w:style>
  <w:style w:type="character" w:customStyle="1" w:styleId="2420">
    <w:name w:val="Знак Знак242"/>
    <w:qFormat/>
    <w:rsid w:val="00986055"/>
    <w:rPr>
      <w:rFonts w:ascii="Times New Roman" w:hAnsi="Times New Roman"/>
      <w:b/>
      <w:i/>
      <w:sz w:val="26"/>
    </w:rPr>
  </w:style>
  <w:style w:type="character" w:customStyle="1" w:styleId="2320">
    <w:name w:val="Знак Знак232"/>
    <w:qFormat/>
    <w:rsid w:val="00986055"/>
    <w:rPr>
      <w:rFonts w:ascii="Times New Roman" w:hAnsi="Times New Roman"/>
      <w:b/>
      <w:sz w:val="22"/>
    </w:rPr>
  </w:style>
  <w:style w:type="character" w:customStyle="1" w:styleId="3131">
    <w:name w:val="Знак Знак313"/>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rsid w:val="00986055"/>
    <w:rPr>
      <w:vertAlign w:val="superscript"/>
    </w:rPr>
  </w:style>
  <w:style w:type="character" w:customStyle="1" w:styleId="1fffffffd">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rsid w:val="00986055"/>
    <w:rPr>
      <w:rFonts w:ascii="Times New Roman" w:hAnsi="Times New Roman"/>
      <w:lang w:eastAsia="en-US"/>
    </w:rPr>
  </w:style>
  <w:style w:type="paragraph" w:customStyle="1" w:styleId="10f0">
    <w:name w:val="Абзац списка10"/>
    <w:basedOn w:val="a8"/>
    <w:uiPriority w:val="99"/>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uiPriority w:val="99"/>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uiPriority w:val="99"/>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rsid w:val="00986055"/>
    <w:rPr>
      <w:smallCaps/>
      <w:color w:val="C0504D"/>
      <w:u w:val="single"/>
    </w:rPr>
  </w:style>
  <w:style w:type="character" w:customStyle="1" w:styleId="3fff4">
    <w:name w:val="Сильная ссылка3"/>
    <w:rsid w:val="00986055"/>
    <w:rPr>
      <w:b/>
      <w:smallCaps/>
      <w:color w:val="C0504D"/>
      <w:spacing w:val="5"/>
      <w:u w:val="single"/>
    </w:rPr>
  </w:style>
  <w:style w:type="character" w:customStyle="1" w:styleId="3fff5">
    <w:name w:val="Название книги3"/>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uiPriority w:val="99"/>
    <w:rsid w:val="00986055"/>
    <w:rPr>
      <w:rFonts w:ascii="Arial" w:hAnsi="Arial"/>
      <w:b/>
      <w:sz w:val="26"/>
    </w:rPr>
  </w:style>
  <w:style w:type="character" w:customStyle="1" w:styleId="3840">
    <w:name w:val="Знак Знак384"/>
    <w:uiPriority w:val="99"/>
    <w:rsid w:val="00986055"/>
    <w:rPr>
      <w:b/>
      <w:sz w:val="28"/>
    </w:rPr>
  </w:style>
  <w:style w:type="character" w:customStyle="1" w:styleId="3740">
    <w:name w:val="Знак Знак374"/>
    <w:uiPriority w:val="99"/>
    <w:rsid w:val="00986055"/>
    <w:rPr>
      <w:b/>
      <w:i/>
      <w:sz w:val="26"/>
    </w:rPr>
  </w:style>
  <w:style w:type="character" w:customStyle="1" w:styleId="3640">
    <w:name w:val="Знак Знак364"/>
    <w:uiPriority w:val="99"/>
    <w:rsid w:val="00986055"/>
    <w:rPr>
      <w:b/>
      <w:sz w:val="22"/>
      <w:lang w:val="ru-RU" w:eastAsia="ru-RU"/>
    </w:rPr>
  </w:style>
  <w:style w:type="character" w:customStyle="1" w:styleId="3540">
    <w:name w:val="Знак Знак354"/>
    <w:uiPriority w:val="99"/>
    <w:rsid w:val="00986055"/>
    <w:rPr>
      <w:sz w:val="24"/>
      <w:lang w:val="ru-RU" w:eastAsia="ru-RU"/>
    </w:rPr>
  </w:style>
  <w:style w:type="character" w:customStyle="1" w:styleId="3440">
    <w:name w:val="Знак Знак344"/>
    <w:uiPriority w:val="99"/>
    <w:rsid w:val="00986055"/>
    <w:rPr>
      <w:rFonts w:ascii="Calibri" w:hAnsi="Calibri"/>
      <w:i/>
      <w:sz w:val="24"/>
      <w:lang w:eastAsia="en-US"/>
    </w:rPr>
  </w:style>
  <w:style w:type="character" w:customStyle="1" w:styleId="3240">
    <w:name w:val="Знак Знак324"/>
    <w:uiPriority w:val="99"/>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uiPriority w:val="99"/>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uiPriority w:val="99"/>
    <w:rsid w:val="00986055"/>
    <w:rPr>
      <w:sz w:val="24"/>
    </w:rPr>
  </w:style>
  <w:style w:type="character" w:customStyle="1" w:styleId="294">
    <w:name w:val="Знак Знак294"/>
    <w:uiPriority w:val="99"/>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uiPriority w:val="99"/>
    <w:locked/>
    <w:rsid w:val="00986055"/>
    <w:rPr>
      <w:b/>
      <w:sz w:val="27"/>
      <w:lang w:val="ru-RU" w:eastAsia="ru-RU"/>
    </w:rPr>
  </w:style>
  <w:style w:type="character" w:customStyle="1" w:styleId="2840">
    <w:name w:val="Знак Знак284"/>
    <w:uiPriority w:val="99"/>
    <w:rsid w:val="00986055"/>
    <w:rPr>
      <w:rFonts w:ascii="Tahoma" w:hAnsi="Tahoma"/>
    </w:rPr>
  </w:style>
  <w:style w:type="character" w:customStyle="1" w:styleId="2740">
    <w:name w:val="Знак Знак274"/>
    <w:uiPriority w:val="99"/>
    <w:rsid w:val="00986055"/>
    <w:rPr>
      <w:sz w:val="24"/>
    </w:rPr>
  </w:style>
  <w:style w:type="character" w:customStyle="1" w:styleId="1010">
    <w:name w:val="Знак Знак1010"/>
    <w:uiPriority w:val="99"/>
    <w:locked/>
    <w:rsid w:val="00986055"/>
    <w:rPr>
      <w:sz w:val="16"/>
      <w:lang w:val="ru-RU" w:eastAsia="ru-RU"/>
    </w:rPr>
  </w:style>
  <w:style w:type="character" w:customStyle="1" w:styleId="628">
    <w:name w:val="Знак Знак628"/>
    <w:uiPriority w:val="99"/>
    <w:rsid w:val="00986055"/>
    <w:rPr>
      <w:rFonts w:ascii="Arial" w:hAnsi="Arial"/>
      <w:b/>
      <w:i/>
      <w:sz w:val="28"/>
      <w:lang w:val="ru-RU" w:eastAsia="en-US"/>
    </w:rPr>
  </w:style>
  <w:style w:type="character" w:customStyle="1" w:styleId="2140">
    <w:name w:val="Знак Знак214"/>
    <w:uiPriority w:val="99"/>
    <w:locked/>
    <w:rsid w:val="00986055"/>
    <w:rPr>
      <w:sz w:val="24"/>
      <w:lang w:val="en-US"/>
    </w:rPr>
  </w:style>
  <w:style w:type="character" w:customStyle="1" w:styleId="1241">
    <w:name w:val="Знак Знак124"/>
    <w:uiPriority w:val="99"/>
    <w:rsid w:val="00986055"/>
    <w:rPr>
      <w:sz w:val="16"/>
    </w:rPr>
  </w:style>
  <w:style w:type="character" w:customStyle="1" w:styleId="1360">
    <w:name w:val="Знак Знак136"/>
    <w:uiPriority w:val="99"/>
    <w:rsid w:val="00986055"/>
    <w:rPr>
      <w:lang w:val="ru-RU" w:eastAsia="ru-RU"/>
    </w:rPr>
  </w:style>
  <w:style w:type="character" w:customStyle="1" w:styleId="1611">
    <w:name w:val="Знак Знак1611"/>
    <w:uiPriority w:val="99"/>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uiPriority w:val="99"/>
    <w:rsid w:val="00986055"/>
    <w:rPr>
      <w:rFonts w:ascii="Times New Roman" w:hAnsi="Times New Roman"/>
      <w:b/>
      <w:sz w:val="28"/>
    </w:rPr>
  </w:style>
  <w:style w:type="character" w:customStyle="1" w:styleId="22100">
    <w:name w:val="Знак Знак2210"/>
    <w:uiPriority w:val="99"/>
    <w:rsid w:val="00986055"/>
    <w:rPr>
      <w:rFonts w:ascii="Times New Roman" w:hAnsi="Times New Roman"/>
      <w:sz w:val="24"/>
    </w:rPr>
  </w:style>
  <w:style w:type="character" w:customStyle="1" w:styleId="2017">
    <w:name w:val="Знак Знак2017"/>
    <w:uiPriority w:val="99"/>
    <w:rsid w:val="00986055"/>
    <w:rPr>
      <w:rFonts w:ascii="Arial" w:hAnsi="Arial"/>
      <w:sz w:val="22"/>
    </w:rPr>
  </w:style>
  <w:style w:type="character" w:customStyle="1" w:styleId="1910">
    <w:name w:val="Знак Знак1910"/>
    <w:uiPriority w:val="99"/>
    <w:rsid w:val="00986055"/>
    <w:rPr>
      <w:rFonts w:ascii="Times New Roman" w:hAnsi="Times New Roman"/>
      <w:sz w:val="16"/>
      <w:lang w:eastAsia="ru-RU"/>
    </w:rPr>
  </w:style>
  <w:style w:type="character" w:customStyle="1" w:styleId="1812">
    <w:name w:val="Знак Знак1812"/>
    <w:uiPriority w:val="99"/>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uiPriority w:val="99"/>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uiPriority w:val="99"/>
    <w:qFormat/>
    <w:rsid w:val="00986055"/>
    <w:pPr>
      <w:keepNext/>
      <w:widowControl/>
      <w:ind w:left="0" w:firstLine="0"/>
      <w:outlineLvl w:val="2"/>
    </w:pPr>
    <w:rPr>
      <w:sz w:val="24"/>
    </w:rPr>
  </w:style>
  <w:style w:type="paragraph" w:customStyle="1" w:styleId="10f1">
    <w:name w:val="Основной текст10"/>
    <w:basedOn w:val="16b"/>
    <w:uiPriority w:val="99"/>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uiPriority w:val="99"/>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uiPriority w:val="99"/>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1fffffffe">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e">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uiPriority w:val="99"/>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5">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6">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7">
    <w:name w:val="Нет"/>
    <w:rsid w:val="00986055"/>
  </w:style>
  <w:style w:type="character" w:customStyle="1" w:styleId="Hyperlink0">
    <w:name w:val="Hyperlink.0"/>
    <w:uiPriority w:val="99"/>
    <w:rsid w:val="00986055"/>
    <w:rPr>
      <w:rFonts w:cs="Times New Roman"/>
    </w:rPr>
  </w:style>
  <w:style w:type="character" w:customStyle="1" w:styleId="1ffffffff">
    <w:name w:val="Неразрешенное упоминание1"/>
    <w:uiPriority w:val="99"/>
    <w:semiHidden/>
    <w:qFormat/>
    <w:rsid w:val="00986055"/>
    <w:rPr>
      <w:color w:val="605E5C"/>
      <w:shd w:val="clear" w:color="auto" w:fill="E1DFDD"/>
    </w:rPr>
  </w:style>
  <w:style w:type="character" w:customStyle="1" w:styleId="2fffff">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uiPriority w:val="99"/>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19"/>
      </w:numPr>
    </w:pPr>
  </w:style>
  <w:style w:type="numbering" w:customStyle="1" w:styleId="13">
    <w:name w:val="Стиль нумерованный13"/>
    <w:qFormat/>
    <w:rsid w:val="00986055"/>
    <w:pPr>
      <w:numPr>
        <w:numId w:val="14"/>
      </w:numPr>
    </w:pPr>
  </w:style>
  <w:style w:type="numbering" w:customStyle="1" w:styleId="a0">
    <w:name w:val="Стиль нумерованный полужирный"/>
    <w:rsid w:val="00986055"/>
    <w:pPr>
      <w:numPr>
        <w:numId w:val="20"/>
      </w:numPr>
    </w:pPr>
  </w:style>
  <w:style w:type="numbering" w:customStyle="1" w:styleId="42">
    <w:name w:val="Стиль Стиль нумерованный4"/>
    <w:rsid w:val="00986055"/>
    <w:pPr>
      <w:numPr>
        <w:numId w:val="15"/>
      </w:numPr>
    </w:pPr>
  </w:style>
  <w:style w:type="numbering" w:customStyle="1" w:styleId="a1">
    <w:name w:val="Стиль Стиль нумерованный + многоуровневый"/>
    <w:rsid w:val="00986055"/>
    <w:pPr>
      <w:numPr>
        <w:numId w:val="22"/>
      </w:numPr>
    </w:pPr>
  </w:style>
  <w:style w:type="numbering" w:customStyle="1" w:styleId="20">
    <w:name w:val="Стиль нумерованный2"/>
    <w:rsid w:val="00986055"/>
    <w:pPr>
      <w:numPr>
        <w:numId w:val="16"/>
      </w:numPr>
    </w:pPr>
  </w:style>
  <w:style w:type="numbering" w:customStyle="1" w:styleId="142">
    <w:name w:val="Стиль нумерованный14"/>
    <w:rsid w:val="00986055"/>
    <w:pPr>
      <w:numPr>
        <w:numId w:val="17"/>
      </w:numPr>
    </w:pPr>
  </w:style>
  <w:style w:type="numbering" w:customStyle="1" w:styleId="a4">
    <w:name w:val="Стиль нумерованный"/>
    <w:rsid w:val="00986055"/>
    <w:pPr>
      <w:numPr>
        <w:numId w:val="25"/>
      </w:numPr>
    </w:pPr>
  </w:style>
  <w:style w:type="numbering" w:customStyle="1" w:styleId="32">
    <w:name w:val="Стиль нумерованный3"/>
    <w:rsid w:val="00986055"/>
    <w:pPr>
      <w:numPr>
        <w:numId w:val="26"/>
      </w:numPr>
    </w:pPr>
  </w:style>
  <w:style w:type="numbering" w:customStyle="1" w:styleId="14">
    <w:name w:val="Стиль Стиль нумерованный1"/>
    <w:rsid w:val="00986055"/>
    <w:pPr>
      <w:numPr>
        <w:numId w:val="27"/>
      </w:numPr>
    </w:pPr>
  </w:style>
  <w:style w:type="numbering" w:customStyle="1" w:styleId="110">
    <w:name w:val="Стиль нумерованный11"/>
    <w:rsid w:val="00986055"/>
    <w:pPr>
      <w:numPr>
        <w:numId w:val="28"/>
      </w:numPr>
    </w:pPr>
  </w:style>
  <w:style w:type="numbering" w:customStyle="1" w:styleId="a6">
    <w:name w:val="Стиль Стиль нумерованный"/>
    <w:rsid w:val="00986055"/>
    <w:pPr>
      <w:numPr>
        <w:numId w:val="29"/>
      </w:numPr>
    </w:pPr>
  </w:style>
  <w:style w:type="numbering" w:customStyle="1" w:styleId="120">
    <w:name w:val="Стиль нумерованный 12 пт"/>
    <w:rsid w:val="00986055"/>
    <w:pPr>
      <w:numPr>
        <w:numId w:val="30"/>
      </w:numPr>
    </w:pPr>
  </w:style>
  <w:style w:type="numbering" w:customStyle="1" w:styleId="1a">
    <w:name w:val="Стиль нумерованный1"/>
    <w:rsid w:val="00986055"/>
    <w:pPr>
      <w:numPr>
        <w:numId w:val="31"/>
      </w:numPr>
    </w:pPr>
  </w:style>
  <w:style w:type="numbering" w:customStyle="1" w:styleId="24">
    <w:name w:val="Стиль Стиль нумерованный2"/>
    <w:rsid w:val="00986055"/>
    <w:pPr>
      <w:numPr>
        <w:numId w:val="32"/>
      </w:numPr>
    </w:pPr>
  </w:style>
  <w:style w:type="numbering" w:customStyle="1" w:styleId="1b">
    <w:name w:val="Стиль Стиль нумерованный + многоуровневый1"/>
    <w:rsid w:val="00986055"/>
    <w:pPr>
      <w:numPr>
        <w:numId w:val="18"/>
      </w:numPr>
    </w:pPr>
  </w:style>
  <w:style w:type="numbering" w:customStyle="1" w:styleId="122">
    <w:name w:val="Стиль нумерованный12"/>
    <w:rsid w:val="00986055"/>
    <w:pPr>
      <w:numPr>
        <w:numId w:val="33"/>
      </w:numPr>
    </w:pPr>
  </w:style>
  <w:style w:type="numbering" w:customStyle="1" w:styleId="51">
    <w:name w:val="Стиль нумерованный5"/>
    <w:rsid w:val="00986055"/>
    <w:pPr>
      <w:numPr>
        <w:numId w:val="34"/>
      </w:numPr>
    </w:pPr>
  </w:style>
  <w:style w:type="numbering" w:customStyle="1" w:styleId="43">
    <w:name w:val="Стиль Стиль нумерованный + многоуровневый4"/>
    <w:rsid w:val="00986055"/>
    <w:pPr>
      <w:numPr>
        <w:numId w:val="35"/>
      </w:numPr>
    </w:pPr>
  </w:style>
  <w:style w:type="numbering" w:customStyle="1" w:styleId="25">
    <w:name w:val="Стиль Стиль нумерованный + многоуровневый2"/>
    <w:rsid w:val="00986055"/>
    <w:pPr>
      <w:numPr>
        <w:numId w:val="36"/>
      </w:numPr>
    </w:pPr>
  </w:style>
  <w:style w:type="character" w:customStyle="1" w:styleId="278">
    <w:name w:val="Знак Знак27"/>
    <w:qFormat/>
    <w:locked/>
    <w:rsid w:val="00986055"/>
    <w:rPr>
      <w:rFonts w:ascii="Arial" w:hAnsi="Arial"/>
      <w:b/>
      <w:sz w:val="26"/>
    </w:rPr>
  </w:style>
  <w:style w:type="character" w:customStyle="1" w:styleId="2fffff0">
    <w:name w:val="Основной текст (2) + Курсив"/>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0">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1">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uiPriority w:val="99"/>
    <w:qFormat/>
    <w:locked/>
    <w:rsid w:val="00986055"/>
    <w:rPr>
      <w:rFonts w:ascii="Times New Roman" w:hAnsi="Times New Roman"/>
      <w:sz w:val="24"/>
      <w:lang w:val="en-US"/>
    </w:rPr>
  </w:style>
  <w:style w:type="numbering" w:customStyle="1" w:styleId="19">
    <w:name w:val="Импортированный стиль 19"/>
    <w:rsid w:val="00986055"/>
    <w:pPr>
      <w:numPr>
        <w:numId w:val="40"/>
      </w:numPr>
    </w:pPr>
  </w:style>
  <w:style w:type="numbering" w:customStyle="1" w:styleId="1">
    <w:name w:val="Стиль нумерованный полужирный1"/>
    <w:qFormat/>
    <w:rsid w:val="00986055"/>
    <w:pPr>
      <w:numPr>
        <w:numId w:val="58"/>
      </w:numPr>
    </w:pPr>
  </w:style>
  <w:style w:type="numbering" w:customStyle="1" w:styleId="16">
    <w:name w:val="Импортированный стиль 16"/>
    <w:rsid w:val="00986055"/>
    <w:pPr>
      <w:numPr>
        <w:numId w:val="39"/>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5"/>
      </w:numPr>
    </w:pPr>
  </w:style>
  <w:style w:type="numbering" w:customStyle="1" w:styleId="18">
    <w:name w:val="Импортированный стиль 18"/>
    <w:rsid w:val="00986055"/>
    <w:pPr>
      <w:numPr>
        <w:numId w:val="48"/>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1"/>
      </w:numPr>
    </w:pPr>
  </w:style>
  <w:style w:type="numbering" w:customStyle="1" w:styleId="141">
    <w:name w:val="Стиль нумерованный141"/>
    <w:qFormat/>
    <w:rsid w:val="00986055"/>
    <w:pPr>
      <w:numPr>
        <w:numId w:val="59"/>
      </w:numPr>
    </w:pPr>
  </w:style>
  <w:style w:type="numbering" w:customStyle="1" w:styleId="40">
    <w:name w:val="Стиль нумерованный4"/>
    <w:qFormat/>
    <w:rsid w:val="00986055"/>
    <w:pPr>
      <w:numPr>
        <w:numId w:val="56"/>
      </w:numPr>
    </w:pPr>
  </w:style>
  <w:style w:type="numbering" w:customStyle="1" w:styleId="12">
    <w:name w:val="Импортированный стиль 12"/>
    <w:rsid w:val="00986055"/>
    <w:pPr>
      <w:numPr>
        <w:numId w:val="46"/>
      </w:numPr>
    </w:pPr>
  </w:style>
  <w:style w:type="numbering" w:customStyle="1" w:styleId="22">
    <w:name w:val="Импортированный стиль 22"/>
    <w:rsid w:val="00986055"/>
    <w:pPr>
      <w:numPr>
        <w:numId w:val="51"/>
      </w:numPr>
    </w:pPr>
  </w:style>
  <w:style w:type="numbering" w:customStyle="1" w:styleId="23">
    <w:name w:val="Импортированный стиль 23"/>
    <w:rsid w:val="00986055"/>
    <w:pPr>
      <w:numPr>
        <w:numId w:val="52"/>
      </w:numPr>
    </w:pPr>
  </w:style>
  <w:style w:type="numbering" w:customStyle="1" w:styleId="31">
    <w:name w:val="Стиль нумерованный31"/>
    <w:qFormat/>
    <w:rsid w:val="00986055"/>
    <w:pPr>
      <w:numPr>
        <w:numId w:val="57"/>
      </w:numPr>
    </w:pPr>
  </w:style>
  <w:style w:type="numbering" w:customStyle="1" w:styleId="8">
    <w:name w:val="Импортированный стиль 8"/>
    <w:rsid w:val="00986055"/>
    <w:pPr>
      <w:numPr>
        <w:numId w:val="42"/>
      </w:numPr>
    </w:pPr>
  </w:style>
  <w:style w:type="numbering" w:customStyle="1" w:styleId="a5">
    <w:name w:val="С числами"/>
    <w:rsid w:val="00986055"/>
    <w:pPr>
      <w:numPr>
        <w:numId w:val="50"/>
      </w:numPr>
    </w:pPr>
  </w:style>
  <w:style w:type="numbering" w:customStyle="1" w:styleId="210">
    <w:name w:val="Импортированный стиль 21"/>
    <w:rsid w:val="00986055"/>
    <w:pPr>
      <w:numPr>
        <w:numId w:val="49"/>
      </w:numPr>
    </w:pPr>
  </w:style>
  <w:style w:type="numbering" w:customStyle="1" w:styleId="10">
    <w:name w:val="Импортированный стиль 10"/>
    <w:rsid w:val="00986055"/>
    <w:pPr>
      <w:numPr>
        <w:numId w:val="44"/>
      </w:numPr>
    </w:pPr>
  </w:style>
  <w:style w:type="numbering" w:customStyle="1" w:styleId="112">
    <w:name w:val="Стиль Стиль нумерованный11"/>
    <w:qFormat/>
    <w:rsid w:val="00986055"/>
    <w:pPr>
      <w:numPr>
        <w:numId w:val="60"/>
      </w:numPr>
    </w:pPr>
  </w:style>
  <w:style w:type="numbering" w:customStyle="1" w:styleId="111">
    <w:name w:val="Стиль нумерованный111"/>
    <w:qFormat/>
    <w:rsid w:val="00986055"/>
    <w:pPr>
      <w:numPr>
        <w:numId w:val="23"/>
      </w:numPr>
    </w:pPr>
  </w:style>
  <w:style w:type="numbering" w:customStyle="1" w:styleId="50">
    <w:name w:val="Импортированный стиль 5"/>
    <w:rsid w:val="00986055"/>
    <w:pPr>
      <w:numPr>
        <w:numId w:val="41"/>
      </w:numPr>
    </w:pPr>
  </w:style>
  <w:style w:type="numbering" w:customStyle="1" w:styleId="9">
    <w:name w:val="Импортированный стиль 9"/>
    <w:rsid w:val="00986055"/>
    <w:pPr>
      <w:numPr>
        <w:numId w:val="43"/>
      </w:numPr>
    </w:pPr>
  </w:style>
  <w:style w:type="numbering" w:customStyle="1" w:styleId="140">
    <w:name w:val="Импортированный стиль 14"/>
    <w:rsid w:val="00986055"/>
    <w:pPr>
      <w:numPr>
        <w:numId w:val="38"/>
      </w:numPr>
    </w:pPr>
  </w:style>
  <w:style w:type="numbering" w:customStyle="1" w:styleId="30">
    <w:name w:val="Стиль Стиль нумерованный3"/>
    <w:qFormat/>
    <w:rsid w:val="00986055"/>
    <w:pPr>
      <w:numPr>
        <w:numId w:val="55"/>
      </w:numPr>
    </w:pPr>
  </w:style>
  <w:style w:type="numbering" w:customStyle="1" w:styleId="121">
    <w:name w:val="Стиль нумерованный 12 пт1"/>
    <w:qFormat/>
    <w:rsid w:val="00986055"/>
    <w:pPr>
      <w:numPr>
        <w:numId w:val="21"/>
      </w:numPr>
    </w:pPr>
  </w:style>
  <w:style w:type="numbering" w:customStyle="1" w:styleId="17">
    <w:name w:val="Импортированный стиль 17"/>
    <w:rsid w:val="00986055"/>
    <w:pPr>
      <w:numPr>
        <w:numId w:val="47"/>
      </w:numPr>
    </w:pPr>
  </w:style>
  <w:style w:type="numbering" w:customStyle="1" w:styleId="130">
    <w:name w:val="Импортированный стиль 13"/>
    <w:rsid w:val="00986055"/>
    <w:pPr>
      <w:numPr>
        <w:numId w:val="37"/>
      </w:numPr>
    </w:pPr>
  </w:style>
  <w:style w:type="numbering" w:customStyle="1" w:styleId="21">
    <w:name w:val="Стиль Стиль нумерованный21"/>
    <w:qFormat/>
    <w:rsid w:val="00986055"/>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8439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qsp.su/tools/onlinehelp/about_license_gpl_russian.html" TargetMode="External"/><Relationship Id="rId11" Type="http://schemas.openxmlformats.org/officeDocument/2006/relationships/hyperlink" Target="http://www.pfrf.ru" TargetMode="External"/><Relationship Id="rId5" Type="http://schemas.openxmlformats.org/officeDocument/2006/relationships/image" Target="media/image1.png"/><Relationship Id="rId10" Type="http://schemas.openxmlformats.org/officeDocument/2006/relationships/hyperlink" Target="http://www.infolex.narod.ru/gpl_gnu/gplrus.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4776</Words>
  <Characters>27224</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3</cp:revision>
  <dcterms:created xsi:type="dcterms:W3CDTF">2023-04-23T08:54:00Z</dcterms:created>
  <dcterms:modified xsi:type="dcterms:W3CDTF">2023-04-24T14:59:00Z</dcterms:modified>
</cp:coreProperties>
</file>